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9A3D" w14:textId="77777777" w:rsidR="00EF38F4" w:rsidRDefault="00EF38F4" w:rsidP="00EF38F4">
      <w:pPr>
        <w:rPr>
          <w:szCs w:val="18"/>
        </w:rPr>
      </w:pPr>
    </w:p>
    <w:p w14:paraId="3089F7CB" w14:textId="77777777" w:rsidR="00EF38F4" w:rsidRDefault="00EF38F4" w:rsidP="00EF38F4">
      <w:pPr>
        <w:rPr>
          <w:szCs w:val="18"/>
        </w:rPr>
      </w:pPr>
    </w:p>
    <w:p w14:paraId="37F3F439" w14:textId="77777777" w:rsidR="00EF38F4" w:rsidRDefault="00EF38F4" w:rsidP="00EF38F4">
      <w:pPr>
        <w:rPr>
          <w:szCs w:val="18"/>
        </w:rPr>
        <w:sectPr w:rsidR="00EF38F4" w:rsidSect="00EF38F4">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398" w:right="2818" w:bottom="1077" w:left="1559" w:header="2398" w:footer="2552" w:gutter="0"/>
          <w:cols w:space="720"/>
          <w:titlePg/>
          <w:docGrid w:linePitch="360"/>
        </w:sectPr>
      </w:pPr>
    </w:p>
    <w:p w14:paraId="24ED0181" w14:textId="77777777" w:rsidR="00EF38F4" w:rsidRDefault="00EF38F4" w:rsidP="00EF38F4">
      <w:r>
        <w:br/>
      </w:r>
    </w:p>
    <w:p w14:paraId="335F80B0" w14:textId="77777777" w:rsidR="00EF38F4" w:rsidRDefault="00EF38F4" w:rsidP="00EF38F4"/>
    <w:p w14:paraId="71D8BD12" w14:textId="77777777" w:rsidR="00EF38F4" w:rsidRDefault="00EF38F4" w:rsidP="00EF38F4"/>
    <w:p w14:paraId="22DA5347" w14:textId="77777777" w:rsidR="00EF38F4" w:rsidRPr="00B14C5A" w:rsidRDefault="00EF38F4" w:rsidP="00EF38F4"/>
    <w:p w14:paraId="2CB98876" w14:textId="77777777" w:rsidR="00EF38F4" w:rsidRPr="00B14C5A" w:rsidRDefault="00EF38F4" w:rsidP="00EF38F4"/>
    <w:p w14:paraId="64B4DD26" w14:textId="77777777" w:rsidR="00EF38F4" w:rsidRPr="00B14C5A" w:rsidRDefault="00EF38F4" w:rsidP="00EF38F4"/>
    <w:p w14:paraId="0994E32F" w14:textId="77777777" w:rsidR="00EF38F4" w:rsidRPr="00B14C5A" w:rsidRDefault="00EF38F4" w:rsidP="00EF38F4"/>
    <w:p w14:paraId="0C9C4AAC" w14:textId="38A895AA" w:rsidR="00737E2E" w:rsidRDefault="00737E2E" w:rsidP="00737E2E">
      <w:pPr>
        <w:pStyle w:val="Titelbladtekst"/>
        <w:ind w:left="2951" w:firstLine="227"/>
        <w:jc w:val="both"/>
      </w:pPr>
      <w:r>
        <w:t xml:space="preserve">Bijlage </w:t>
      </w:r>
      <w:r w:rsidR="00CF1E71">
        <w:t>IV</w:t>
      </w:r>
    </w:p>
    <w:p w14:paraId="06FBFDBC" w14:textId="2A3C8182" w:rsidR="00737E2E" w:rsidRDefault="00737E2E" w:rsidP="00737E2E">
      <w:pPr>
        <w:pStyle w:val="Titelbladtekst"/>
        <w:ind w:left="3178"/>
        <w:jc w:val="left"/>
      </w:pPr>
      <w:r>
        <w:t xml:space="preserve">Template </w:t>
      </w:r>
      <w:r w:rsidRPr="00FC0EC2">
        <w:t>Dossier Afspraken en Procedures</w:t>
      </w:r>
    </w:p>
    <w:p w14:paraId="6E411FDB" w14:textId="65DBDE43" w:rsidR="00737E2E" w:rsidRDefault="00737E2E" w:rsidP="00737E2E">
      <w:pPr>
        <w:pStyle w:val="Titelbladtekst"/>
        <w:ind w:left="3178"/>
        <w:jc w:val="left"/>
      </w:pPr>
    </w:p>
    <w:p w14:paraId="452EAB1F" w14:textId="561B270E" w:rsidR="00737E2E" w:rsidRPr="00E35CE5" w:rsidRDefault="00CF1E71" w:rsidP="00737E2E">
      <w:pPr>
        <w:pStyle w:val="Titelbladtekst"/>
        <w:ind w:left="3178"/>
        <w:jc w:val="left"/>
        <w:rPr>
          <w:sz w:val="24"/>
          <w:szCs w:val="24"/>
        </w:rPr>
      </w:pPr>
      <w:r>
        <w:rPr>
          <w:sz w:val="24"/>
          <w:szCs w:val="36"/>
        </w:rPr>
        <w:t>D</w:t>
      </w:r>
      <w:r w:rsidR="00737E2E" w:rsidRPr="00E35CE5">
        <w:rPr>
          <w:sz w:val="24"/>
          <w:szCs w:val="36"/>
        </w:rPr>
        <w:t>CM</w:t>
      </w:r>
      <w:r w:rsidR="00737E2E" w:rsidRPr="006B589D">
        <w:rPr>
          <w:sz w:val="24"/>
          <w:szCs w:val="24"/>
        </w:rPr>
        <w:t xml:space="preserve"> en </w:t>
      </w:r>
      <w:r w:rsidR="00737E2E" w:rsidRPr="006B589D">
        <w:rPr>
          <w:sz w:val="24"/>
          <w:szCs w:val="24"/>
        </w:rPr>
        <w:fldChar w:fldCharType="begin"/>
      </w:r>
      <w:r w:rsidR="00737E2E" w:rsidRPr="006B589D">
        <w:rPr>
          <w:sz w:val="24"/>
          <w:szCs w:val="24"/>
        </w:rPr>
        <w:instrText xml:space="preserve"> DOCPROPERTY  Opdrachtnemer  \* MERGEFORMAT </w:instrText>
      </w:r>
      <w:r w:rsidR="00737E2E" w:rsidRPr="006B589D">
        <w:rPr>
          <w:sz w:val="24"/>
          <w:szCs w:val="24"/>
        </w:rPr>
        <w:fldChar w:fldCharType="separate"/>
      </w:r>
      <w:r w:rsidR="00737E2E" w:rsidRPr="006B589D">
        <w:rPr>
          <w:sz w:val="24"/>
          <w:szCs w:val="24"/>
        </w:rPr>
        <w:t>{</w:t>
      </w:r>
      <w:r w:rsidR="00E35CE5" w:rsidRPr="006B589D">
        <w:rPr>
          <w:sz w:val="24"/>
          <w:szCs w:val="24"/>
        </w:rPr>
        <w:t>O</w:t>
      </w:r>
      <w:r w:rsidR="00737E2E" w:rsidRPr="006B589D">
        <w:rPr>
          <w:sz w:val="24"/>
          <w:szCs w:val="24"/>
        </w:rPr>
        <w:t>pdrachtnemer}</w:t>
      </w:r>
      <w:r w:rsidR="00737E2E" w:rsidRPr="006B589D">
        <w:rPr>
          <w:sz w:val="24"/>
          <w:szCs w:val="24"/>
        </w:rPr>
        <w:fldChar w:fldCharType="end"/>
      </w:r>
    </w:p>
    <w:p w14:paraId="48128420" w14:textId="77777777" w:rsidR="00ED5DEB" w:rsidRDefault="00ED5DEB" w:rsidP="00737E2E">
      <w:pPr>
        <w:pStyle w:val="Titelbladtekst"/>
        <w:ind w:left="3178"/>
        <w:jc w:val="left"/>
      </w:pPr>
    </w:p>
    <w:p w14:paraId="46E8BD66" w14:textId="77777777" w:rsidR="00316318" w:rsidRPr="00441636" w:rsidRDefault="00316318" w:rsidP="00316318">
      <w:pPr>
        <w:ind w:left="3178"/>
        <w:rPr>
          <w:b/>
          <w:sz w:val="28"/>
          <w:szCs w:val="28"/>
        </w:rPr>
      </w:pPr>
      <w:r w:rsidRPr="00441636">
        <w:rPr>
          <w:b/>
          <w:sz w:val="28"/>
          <w:szCs w:val="28"/>
        </w:rPr>
        <w:t>IWR2023 AV-Middelen en bijbehorende Diensten</w:t>
      </w:r>
    </w:p>
    <w:p w14:paraId="4CF7BC6B" w14:textId="77777777" w:rsidR="00ED5DEB" w:rsidRDefault="00ED5DEB" w:rsidP="00737E2E">
      <w:pPr>
        <w:pStyle w:val="Titelbladtekst"/>
        <w:ind w:left="3178"/>
        <w:jc w:val="left"/>
      </w:pPr>
    </w:p>
    <w:p w14:paraId="64D16557" w14:textId="63E750F4" w:rsidR="00957C22" w:rsidRPr="0007227B" w:rsidRDefault="00737E2E" w:rsidP="00ED5DEB">
      <w:pPr>
        <w:pStyle w:val="Titelbladtekst"/>
        <w:ind w:left="3178"/>
        <w:jc w:val="left"/>
        <w:rPr>
          <w:b w:val="0"/>
          <w:szCs w:val="28"/>
        </w:rPr>
      </w:pPr>
      <w:r>
        <w:tab/>
      </w:r>
      <w:r w:rsidR="00957C22" w:rsidRPr="0007227B">
        <w:rPr>
          <w:szCs w:val="28"/>
        </w:rPr>
        <w:t>ICT Werkomgeving Rijk</w:t>
      </w:r>
    </w:p>
    <w:p w14:paraId="5029B81C" w14:textId="77777777" w:rsidR="00957C22" w:rsidRPr="0007227B" w:rsidRDefault="00957C22" w:rsidP="00957C22">
      <w:pPr>
        <w:rPr>
          <w:sz w:val="28"/>
          <w:szCs w:val="28"/>
        </w:rPr>
      </w:pPr>
      <w:r w:rsidRPr="0007227B">
        <w:tab/>
      </w:r>
      <w:r w:rsidRPr="0007227B">
        <w:tab/>
      </w:r>
      <w:r w:rsidRPr="0007227B">
        <w:tab/>
      </w:r>
      <w:r w:rsidRPr="0007227B">
        <w:tab/>
      </w:r>
      <w:r w:rsidRPr="0007227B">
        <w:tab/>
      </w:r>
      <w:r w:rsidRPr="0007227B">
        <w:tab/>
      </w:r>
      <w:r w:rsidRPr="0007227B">
        <w:tab/>
      </w:r>
      <w:r w:rsidRPr="0007227B">
        <w:tab/>
      </w:r>
      <w:r w:rsidRPr="0007227B">
        <w:tab/>
      </w:r>
      <w:r w:rsidRPr="0007227B">
        <w:tab/>
      </w:r>
      <w:r w:rsidRPr="0007227B">
        <w:tab/>
      </w:r>
      <w:r w:rsidRPr="0007227B">
        <w:tab/>
      </w:r>
      <w:r w:rsidRPr="0007227B">
        <w:tab/>
      </w:r>
      <w:r w:rsidRPr="0007227B">
        <w:tab/>
      </w:r>
    </w:p>
    <w:p w14:paraId="6B88ED86" w14:textId="77777777" w:rsidR="00957C22" w:rsidRPr="0007227B" w:rsidRDefault="00957C22" w:rsidP="00957C22"/>
    <w:p w14:paraId="1753B15C" w14:textId="216FDD12" w:rsidR="00957C22" w:rsidRPr="0007227B" w:rsidRDefault="00957C22" w:rsidP="00737E2E">
      <w:r w:rsidRPr="0007227B">
        <w:tab/>
      </w:r>
    </w:p>
    <w:p w14:paraId="23A81ACE" w14:textId="77777777" w:rsidR="006B589D" w:rsidRDefault="006B589D" w:rsidP="00957C22">
      <w:pPr>
        <w:pStyle w:val="Datumstatusvoorblad"/>
      </w:pPr>
    </w:p>
    <w:p w14:paraId="7325F2F4" w14:textId="77777777" w:rsidR="006B589D" w:rsidRDefault="006B589D" w:rsidP="00957C22">
      <w:pPr>
        <w:pStyle w:val="Datumstatusvoorblad"/>
      </w:pPr>
    </w:p>
    <w:p w14:paraId="15C437B5" w14:textId="77777777" w:rsidR="006B589D" w:rsidRDefault="006B589D" w:rsidP="00957C22">
      <w:pPr>
        <w:pStyle w:val="Datumstatusvoorblad"/>
      </w:pPr>
    </w:p>
    <w:p w14:paraId="5E9D9E33" w14:textId="77777777" w:rsidR="006B589D" w:rsidRDefault="006B589D" w:rsidP="00957C22">
      <w:pPr>
        <w:pStyle w:val="Datumstatusvoorblad"/>
      </w:pPr>
    </w:p>
    <w:p w14:paraId="07038C2D" w14:textId="77777777" w:rsidR="006B589D" w:rsidRDefault="006B589D" w:rsidP="00957C22">
      <w:pPr>
        <w:pStyle w:val="Datumstatusvoorblad"/>
      </w:pPr>
    </w:p>
    <w:p w14:paraId="681909F8" w14:textId="77777777" w:rsidR="006B589D" w:rsidRDefault="006B589D" w:rsidP="00957C22">
      <w:pPr>
        <w:pStyle w:val="Datumstatusvoorblad"/>
      </w:pPr>
    </w:p>
    <w:p w14:paraId="0BE12AFF" w14:textId="21511E16" w:rsidR="00957C22" w:rsidRPr="0007227B" w:rsidRDefault="00957C22" w:rsidP="00957C22">
      <w:pPr>
        <w:pStyle w:val="Datumstatusvoorblad"/>
      </w:pPr>
      <w:r w:rsidRPr="0007227B">
        <w:t>Status:</w:t>
      </w:r>
      <w:r w:rsidRPr="0007227B">
        <w:tab/>
      </w:r>
      <w:r w:rsidRPr="0007227B">
        <w:tab/>
      </w:r>
      <w:r w:rsidRPr="0007227B">
        <w:tab/>
      </w:r>
      <w:r w:rsidRPr="0007227B">
        <w:tab/>
      </w:r>
      <w:r w:rsidRPr="0007227B">
        <w:tab/>
        <w:t xml:space="preserve">versie </w:t>
      </w:r>
      <w:r w:rsidR="00ED5DEB">
        <w:t>1.0</w:t>
      </w:r>
    </w:p>
    <w:p w14:paraId="6E9B213E" w14:textId="570E9187" w:rsidR="00316318" w:rsidRPr="00316318" w:rsidRDefault="00957C22" w:rsidP="00316318">
      <w:pPr>
        <w:ind w:left="3232"/>
      </w:pPr>
      <w:r w:rsidRPr="0007227B">
        <w:t xml:space="preserve">Referentie: </w:t>
      </w:r>
      <w:r w:rsidRPr="0007227B">
        <w:tab/>
      </w:r>
      <w:r w:rsidRPr="0007227B">
        <w:tab/>
      </w:r>
      <w:r w:rsidRPr="0007227B">
        <w:tab/>
      </w:r>
      <w:r w:rsidRPr="0007227B">
        <w:tab/>
      </w:r>
      <w:r w:rsidR="00316318" w:rsidRPr="00316318">
        <w:t>IUC 202</w:t>
      </w:r>
      <w:r w:rsidR="00F3165F">
        <w:t>303067</w:t>
      </w:r>
    </w:p>
    <w:p w14:paraId="583B37BA" w14:textId="505736A4" w:rsidR="00957C22" w:rsidRPr="00E35CE5" w:rsidRDefault="00957C22" w:rsidP="00957C22">
      <w:pPr>
        <w:pStyle w:val="Datumstatusvoorblad"/>
      </w:pPr>
    </w:p>
    <w:p w14:paraId="72D5BDA9" w14:textId="41F285EB" w:rsidR="00957C22" w:rsidRDefault="00957C22" w:rsidP="00957C22">
      <w:pPr>
        <w:pStyle w:val="Datumstatusvoorblad"/>
      </w:pPr>
      <w:r w:rsidRPr="00E35CE5">
        <w:tab/>
      </w:r>
      <w:r w:rsidRPr="00E35CE5">
        <w:tab/>
      </w:r>
      <w:r w:rsidRPr="00E35CE5">
        <w:tab/>
      </w:r>
      <w:r w:rsidRPr="00E35CE5">
        <w:tab/>
      </w:r>
      <w:r w:rsidRPr="00E35CE5">
        <w:tab/>
      </w:r>
      <w:r w:rsidRPr="00E35CE5">
        <w:tab/>
      </w:r>
      <w:r w:rsidRPr="00E35CE5">
        <w:tab/>
      </w:r>
      <w:r w:rsidRPr="00E35CE5">
        <w:tab/>
      </w:r>
    </w:p>
    <w:p w14:paraId="0D20625A" w14:textId="77777777" w:rsidR="002731C6" w:rsidRDefault="002731C6" w:rsidP="00957C22">
      <w:pPr>
        <w:pStyle w:val="Datumstatusvoorblad"/>
      </w:pPr>
    </w:p>
    <w:p w14:paraId="7089CB07" w14:textId="55232FED" w:rsidR="00957C22" w:rsidRDefault="00957C22" w:rsidP="00957C22">
      <w:pPr>
        <w:pStyle w:val="Datumstatusvoorblad"/>
        <w:ind w:left="0"/>
        <w:rPr>
          <w:szCs w:val="18"/>
        </w:rPr>
      </w:pPr>
      <w:r>
        <w:rPr>
          <w:szCs w:val="18"/>
        </w:rPr>
        <w:br w:type="page"/>
      </w:r>
    </w:p>
    <w:p w14:paraId="1C44EBEA" w14:textId="56B88D79" w:rsidR="00737E2E" w:rsidRDefault="00737E2E" w:rsidP="00737E2E">
      <w:pPr>
        <w:pStyle w:val="Kop1"/>
        <w:numPr>
          <w:ilvl w:val="0"/>
          <w:numId w:val="0"/>
        </w:numPr>
        <w:ind w:left="432" w:hanging="432"/>
      </w:pPr>
      <w:bookmarkStart w:id="0" w:name="_Toc67309861"/>
      <w:bookmarkStart w:id="1" w:name="_Toc67314512"/>
      <w:bookmarkStart w:id="2" w:name="_Toc67314616"/>
      <w:r w:rsidRPr="00FC0EC2">
        <w:lastRenderedPageBreak/>
        <w:t>Versiebeheer</w:t>
      </w:r>
      <w:bookmarkEnd w:id="0"/>
      <w:bookmarkEnd w:id="1"/>
      <w:bookmarkEnd w:id="2"/>
    </w:p>
    <w:tbl>
      <w:tblPr>
        <w:tblStyle w:val="Tabelraster"/>
        <w:tblW w:w="0" w:type="auto"/>
        <w:tblLook w:val="01E0" w:firstRow="1" w:lastRow="1" w:firstColumn="1" w:lastColumn="1" w:noHBand="0" w:noVBand="0"/>
      </w:tblPr>
      <w:tblGrid>
        <w:gridCol w:w="835"/>
        <w:gridCol w:w="1933"/>
        <w:gridCol w:w="2370"/>
        <w:gridCol w:w="3924"/>
      </w:tblGrid>
      <w:tr w:rsidR="00737E2E" w14:paraId="5E9605F8" w14:textId="77777777" w:rsidTr="00271B4D">
        <w:tc>
          <w:tcPr>
            <w:tcW w:w="835" w:type="dxa"/>
            <w:shd w:val="clear" w:color="auto" w:fill="002060"/>
          </w:tcPr>
          <w:p w14:paraId="6155EBA7" w14:textId="77777777" w:rsidR="00737E2E" w:rsidRPr="00FC0EC2" w:rsidRDefault="00737E2E" w:rsidP="00271B4D">
            <w:pPr>
              <w:rPr>
                <w:color w:val="FFFFFF"/>
                <w:szCs w:val="20"/>
              </w:rPr>
            </w:pPr>
            <w:bookmarkStart w:id="3" w:name="_Hlk63859349"/>
            <w:r>
              <w:rPr>
                <w:color w:val="FFFFFF"/>
                <w:szCs w:val="20"/>
              </w:rPr>
              <w:t>Versie</w:t>
            </w:r>
          </w:p>
        </w:tc>
        <w:tc>
          <w:tcPr>
            <w:tcW w:w="1933" w:type="dxa"/>
            <w:shd w:val="clear" w:color="auto" w:fill="002060"/>
          </w:tcPr>
          <w:p w14:paraId="383E55FC" w14:textId="77777777" w:rsidR="00737E2E" w:rsidRPr="00FC0EC2" w:rsidRDefault="00737E2E" w:rsidP="00271B4D">
            <w:pPr>
              <w:rPr>
                <w:color w:val="FFFFFF"/>
                <w:szCs w:val="20"/>
              </w:rPr>
            </w:pPr>
            <w:r>
              <w:rPr>
                <w:color w:val="FFFFFF"/>
                <w:szCs w:val="20"/>
              </w:rPr>
              <w:t>Datum</w:t>
            </w:r>
          </w:p>
        </w:tc>
        <w:tc>
          <w:tcPr>
            <w:tcW w:w="2370" w:type="dxa"/>
            <w:shd w:val="clear" w:color="auto" w:fill="002060"/>
          </w:tcPr>
          <w:p w14:paraId="4A75891A" w14:textId="77777777" w:rsidR="00737E2E" w:rsidRPr="00FC0EC2" w:rsidRDefault="00737E2E" w:rsidP="00271B4D">
            <w:pPr>
              <w:rPr>
                <w:color w:val="FFFFFF"/>
                <w:szCs w:val="20"/>
              </w:rPr>
            </w:pPr>
            <w:r>
              <w:rPr>
                <w:color w:val="FFFFFF"/>
                <w:szCs w:val="20"/>
              </w:rPr>
              <w:t>Auteur</w:t>
            </w:r>
          </w:p>
        </w:tc>
        <w:tc>
          <w:tcPr>
            <w:tcW w:w="3924" w:type="dxa"/>
            <w:shd w:val="clear" w:color="auto" w:fill="002060"/>
          </w:tcPr>
          <w:p w14:paraId="1A197B25" w14:textId="77777777" w:rsidR="00737E2E" w:rsidRPr="00FC0EC2" w:rsidRDefault="00737E2E" w:rsidP="00271B4D">
            <w:pPr>
              <w:rPr>
                <w:color w:val="FFFFFF"/>
                <w:szCs w:val="20"/>
              </w:rPr>
            </w:pPr>
            <w:r>
              <w:rPr>
                <w:color w:val="FFFFFF"/>
                <w:szCs w:val="20"/>
              </w:rPr>
              <w:t>Opmerkingen</w:t>
            </w:r>
          </w:p>
        </w:tc>
      </w:tr>
      <w:tr w:rsidR="00737E2E" w14:paraId="31D5B088" w14:textId="77777777" w:rsidTr="00271B4D">
        <w:tc>
          <w:tcPr>
            <w:tcW w:w="835" w:type="dxa"/>
          </w:tcPr>
          <w:p w14:paraId="3C6FD888" w14:textId="14F33A9B" w:rsidR="00737E2E" w:rsidRDefault="006B589D" w:rsidP="00271B4D">
            <w:pPr>
              <w:rPr>
                <w:szCs w:val="20"/>
              </w:rPr>
            </w:pPr>
            <w:r>
              <w:t>0.1</w:t>
            </w:r>
          </w:p>
        </w:tc>
        <w:tc>
          <w:tcPr>
            <w:tcW w:w="1933" w:type="dxa"/>
          </w:tcPr>
          <w:p w14:paraId="29D2A04A" w14:textId="7184E2F9" w:rsidR="00737E2E" w:rsidRDefault="00ED5DEB" w:rsidP="00271B4D">
            <w:pPr>
              <w:rPr>
                <w:szCs w:val="20"/>
              </w:rPr>
            </w:pPr>
            <w:r>
              <w:rPr>
                <w:szCs w:val="20"/>
              </w:rPr>
              <w:t>April</w:t>
            </w:r>
            <w:r w:rsidR="00737E2E">
              <w:rPr>
                <w:szCs w:val="20"/>
              </w:rPr>
              <w:t xml:space="preserve"> 202</w:t>
            </w:r>
            <w:r w:rsidR="00316318">
              <w:rPr>
                <w:szCs w:val="20"/>
              </w:rPr>
              <w:t>3</w:t>
            </w:r>
          </w:p>
        </w:tc>
        <w:tc>
          <w:tcPr>
            <w:tcW w:w="2370" w:type="dxa"/>
          </w:tcPr>
          <w:p w14:paraId="105C0A48" w14:textId="77777777" w:rsidR="00737E2E" w:rsidRDefault="00737E2E" w:rsidP="00271B4D">
            <w:pPr>
              <w:rPr>
                <w:szCs w:val="20"/>
              </w:rPr>
            </w:pPr>
            <w:r>
              <w:rPr>
                <w:szCs w:val="20"/>
              </w:rPr>
              <w:t>Categorie IWR</w:t>
            </w:r>
          </w:p>
        </w:tc>
        <w:tc>
          <w:tcPr>
            <w:tcW w:w="3924" w:type="dxa"/>
          </w:tcPr>
          <w:p w14:paraId="36032600" w14:textId="77777777" w:rsidR="00737E2E" w:rsidRDefault="00737E2E" w:rsidP="00271B4D">
            <w:pPr>
              <w:rPr>
                <w:szCs w:val="20"/>
              </w:rPr>
            </w:pPr>
            <w:r>
              <w:rPr>
                <w:szCs w:val="20"/>
              </w:rPr>
              <w:t>Initiële opzet</w:t>
            </w:r>
          </w:p>
        </w:tc>
      </w:tr>
      <w:tr w:rsidR="00737E2E" w14:paraId="4F28F616" w14:textId="77777777" w:rsidTr="00271B4D">
        <w:tc>
          <w:tcPr>
            <w:tcW w:w="835" w:type="dxa"/>
          </w:tcPr>
          <w:p w14:paraId="6DE225C6" w14:textId="77777777" w:rsidR="00737E2E" w:rsidRDefault="00737E2E" w:rsidP="00271B4D">
            <w:pPr>
              <w:rPr>
                <w:szCs w:val="20"/>
              </w:rPr>
            </w:pPr>
          </w:p>
        </w:tc>
        <w:tc>
          <w:tcPr>
            <w:tcW w:w="1933" w:type="dxa"/>
          </w:tcPr>
          <w:p w14:paraId="17D00B01" w14:textId="77777777" w:rsidR="00737E2E" w:rsidRDefault="00737E2E" w:rsidP="00271B4D">
            <w:pPr>
              <w:rPr>
                <w:szCs w:val="20"/>
              </w:rPr>
            </w:pPr>
          </w:p>
        </w:tc>
        <w:tc>
          <w:tcPr>
            <w:tcW w:w="2370" w:type="dxa"/>
          </w:tcPr>
          <w:p w14:paraId="2342D266" w14:textId="77777777" w:rsidR="00737E2E" w:rsidRDefault="00737E2E" w:rsidP="00271B4D">
            <w:pPr>
              <w:rPr>
                <w:szCs w:val="20"/>
              </w:rPr>
            </w:pPr>
          </w:p>
        </w:tc>
        <w:tc>
          <w:tcPr>
            <w:tcW w:w="3924" w:type="dxa"/>
          </w:tcPr>
          <w:p w14:paraId="558E4CE6" w14:textId="77777777" w:rsidR="00737E2E" w:rsidRDefault="00737E2E" w:rsidP="00271B4D">
            <w:pPr>
              <w:rPr>
                <w:szCs w:val="20"/>
              </w:rPr>
            </w:pPr>
          </w:p>
        </w:tc>
      </w:tr>
      <w:tr w:rsidR="00737E2E" w14:paraId="70D8A28B" w14:textId="77777777" w:rsidTr="00271B4D">
        <w:tc>
          <w:tcPr>
            <w:tcW w:w="835" w:type="dxa"/>
          </w:tcPr>
          <w:p w14:paraId="71757E5C" w14:textId="77777777" w:rsidR="00737E2E" w:rsidRDefault="00737E2E" w:rsidP="00271B4D">
            <w:pPr>
              <w:rPr>
                <w:szCs w:val="20"/>
              </w:rPr>
            </w:pPr>
          </w:p>
        </w:tc>
        <w:tc>
          <w:tcPr>
            <w:tcW w:w="1933" w:type="dxa"/>
          </w:tcPr>
          <w:p w14:paraId="437D7D7E" w14:textId="77777777" w:rsidR="00737E2E" w:rsidRDefault="00737E2E" w:rsidP="00271B4D">
            <w:pPr>
              <w:rPr>
                <w:szCs w:val="20"/>
              </w:rPr>
            </w:pPr>
          </w:p>
        </w:tc>
        <w:tc>
          <w:tcPr>
            <w:tcW w:w="2370" w:type="dxa"/>
          </w:tcPr>
          <w:p w14:paraId="40441E2B" w14:textId="77777777" w:rsidR="00737E2E" w:rsidRDefault="00737E2E" w:rsidP="00271B4D">
            <w:pPr>
              <w:rPr>
                <w:szCs w:val="20"/>
              </w:rPr>
            </w:pPr>
          </w:p>
        </w:tc>
        <w:tc>
          <w:tcPr>
            <w:tcW w:w="3924" w:type="dxa"/>
          </w:tcPr>
          <w:p w14:paraId="104637D5" w14:textId="77777777" w:rsidR="00737E2E" w:rsidRDefault="00737E2E" w:rsidP="00271B4D">
            <w:pPr>
              <w:rPr>
                <w:szCs w:val="20"/>
              </w:rPr>
            </w:pPr>
          </w:p>
        </w:tc>
      </w:tr>
      <w:bookmarkEnd w:id="3"/>
    </w:tbl>
    <w:p w14:paraId="011841FD" w14:textId="77777777" w:rsidR="00737E2E" w:rsidRPr="00737E2E" w:rsidRDefault="00737E2E" w:rsidP="00737E2E"/>
    <w:p w14:paraId="594D547A" w14:textId="7B27A19A" w:rsidR="00737E2E" w:rsidRPr="005827AE" w:rsidRDefault="00737E2E" w:rsidP="00737E2E">
      <w:pPr>
        <w:pStyle w:val="Kop1"/>
        <w:numPr>
          <w:ilvl w:val="0"/>
          <w:numId w:val="0"/>
        </w:numPr>
        <w:ind w:left="432" w:hanging="432"/>
      </w:pPr>
      <w:bookmarkStart w:id="4" w:name="_Toc67309862"/>
      <w:bookmarkStart w:id="5" w:name="_Toc67314513"/>
      <w:bookmarkStart w:id="6" w:name="_Toc67314617"/>
      <w:r w:rsidRPr="005827AE">
        <w:t>Distributielijst</w:t>
      </w:r>
      <w:bookmarkEnd w:id="4"/>
      <w:bookmarkEnd w:id="5"/>
      <w:bookmarkEnd w:id="6"/>
    </w:p>
    <w:p w14:paraId="06AEA2B7" w14:textId="77777777" w:rsidR="00737E2E" w:rsidRDefault="00737E2E" w:rsidP="00737E2E">
      <w:pPr>
        <w:rPr>
          <w:szCs w:val="20"/>
        </w:rPr>
      </w:pPr>
    </w:p>
    <w:p w14:paraId="74A50A83" w14:textId="02706E3C" w:rsidR="00737E2E" w:rsidRPr="005827AE" w:rsidRDefault="00271B4D" w:rsidP="00737E2E">
      <w:pPr>
        <w:rPr>
          <w:szCs w:val="20"/>
        </w:rPr>
      </w:pPr>
      <w:r>
        <w:rPr>
          <w:szCs w:val="20"/>
        </w:rPr>
        <w:t>D</w:t>
      </w:r>
      <w:r w:rsidR="00737E2E">
        <w:rPr>
          <w:szCs w:val="20"/>
        </w:rPr>
        <w:t>CM</w:t>
      </w:r>
      <w:r w:rsidR="00737E2E" w:rsidRPr="005827AE">
        <w:rPr>
          <w:szCs w:val="20"/>
        </w:rPr>
        <w:t>:</w:t>
      </w:r>
    </w:p>
    <w:p w14:paraId="7A914117" w14:textId="77777777" w:rsidR="00737E2E" w:rsidRPr="005827AE" w:rsidRDefault="00737E2E" w:rsidP="0023525F">
      <w:pPr>
        <w:numPr>
          <w:ilvl w:val="0"/>
          <w:numId w:val="13"/>
        </w:numPr>
        <w:spacing w:line="240" w:lineRule="exact"/>
        <w:rPr>
          <w:szCs w:val="20"/>
          <w:highlight w:val="yellow"/>
        </w:rPr>
      </w:pPr>
      <w:r w:rsidRPr="005827AE">
        <w:rPr>
          <w:szCs w:val="20"/>
          <w:highlight w:val="yellow"/>
        </w:rPr>
        <w:t xml:space="preserve">&lt;naam en functie/rol vertegenwoordiger van </w:t>
      </w:r>
      <w:r>
        <w:rPr>
          <w:szCs w:val="20"/>
          <w:highlight w:val="yellow"/>
        </w:rPr>
        <w:t>deelnemer</w:t>
      </w:r>
      <w:r w:rsidRPr="005827AE">
        <w:rPr>
          <w:szCs w:val="20"/>
          <w:highlight w:val="yellow"/>
        </w:rPr>
        <w:t>&gt;</w:t>
      </w:r>
    </w:p>
    <w:p w14:paraId="317B1926" w14:textId="77777777" w:rsidR="00737E2E" w:rsidRPr="005827AE" w:rsidRDefault="00737E2E" w:rsidP="0023525F">
      <w:pPr>
        <w:numPr>
          <w:ilvl w:val="0"/>
          <w:numId w:val="13"/>
        </w:numPr>
        <w:spacing w:line="240" w:lineRule="exact"/>
        <w:rPr>
          <w:szCs w:val="20"/>
          <w:highlight w:val="yellow"/>
        </w:rPr>
      </w:pPr>
      <w:r w:rsidRPr="005827AE">
        <w:rPr>
          <w:szCs w:val="20"/>
          <w:highlight w:val="yellow"/>
        </w:rPr>
        <w:t xml:space="preserve">&lt;naam en functie/rol vertegenwoordiger van </w:t>
      </w:r>
      <w:r>
        <w:rPr>
          <w:szCs w:val="20"/>
          <w:highlight w:val="yellow"/>
        </w:rPr>
        <w:t>deelnemer</w:t>
      </w:r>
      <w:r w:rsidRPr="005827AE">
        <w:rPr>
          <w:szCs w:val="20"/>
          <w:highlight w:val="yellow"/>
        </w:rPr>
        <w:t>&gt;</w:t>
      </w:r>
    </w:p>
    <w:p w14:paraId="5A80A224" w14:textId="77777777" w:rsidR="00737E2E" w:rsidRPr="005827AE" w:rsidRDefault="00737E2E" w:rsidP="0023525F">
      <w:pPr>
        <w:numPr>
          <w:ilvl w:val="0"/>
          <w:numId w:val="13"/>
        </w:numPr>
        <w:spacing w:line="240" w:lineRule="exact"/>
        <w:rPr>
          <w:szCs w:val="20"/>
          <w:highlight w:val="yellow"/>
        </w:rPr>
      </w:pPr>
      <w:r w:rsidRPr="005827AE">
        <w:rPr>
          <w:szCs w:val="20"/>
          <w:highlight w:val="yellow"/>
        </w:rPr>
        <w:t xml:space="preserve">&lt;naam en functie/rol vertegenwoordiger van </w:t>
      </w:r>
      <w:r>
        <w:rPr>
          <w:szCs w:val="20"/>
          <w:highlight w:val="yellow"/>
        </w:rPr>
        <w:t>deelnemer</w:t>
      </w:r>
      <w:r w:rsidRPr="005827AE">
        <w:rPr>
          <w:szCs w:val="20"/>
          <w:highlight w:val="yellow"/>
        </w:rPr>
        <w:t>&gt;</w:t>
      </w:r>
    </w:p>
    <w:p w14:paraId="13D92908" w14:textId="77777777" w:rsidR="00737E2E" w:rsidRPr="005827AE" w:rsidRDefault="00737E2E" w:rsidP="00737E2E">
      <w:pPr>
        <w:rPr>
          <w:szCs w:val="20"/>
        </w:rPr>
      </w:pPr>
    </w:p>
    <w:p w14:paraId="0D07C53E" w14:textId="77777777" w:rsidR="00737E2E" w:rsidRPr="005827AE" w:rsidRDefault="00737E2E" w:rsidP="00737E2E">
      <w:pPr>
        <w:rPr>
          <w:szCs w:val="20"/>
        </w:rPr>
      </w:pPr>
      <w:r w:rsidRPr="005827AE">
        <w:rPr>
          <w:szCs w:val="20"/>
        </w:rPr>
        <w:t>Opdrachtnemer:</w:t>
      </w:r>
    </w:p>
    <w:p w14:paraId="7E268AE0" w14:textId="77777777" w:rsidR="00737E2E" w:rsidRPr="005827AE" w:rsidRDefault="00737E2E" w:rsidP="0023525F">
      <w:pPr>
        <w:numPr>
          <w:ilvl w:val="0"/>
          <w:numId w:val="14"/>
        </w:numPr>
        <w:spacing w:line="240" w:lineRule="exact"/>
        <w:rPr>
          <w:szCs w:val="20"/>
          <w:highlight w:val="yellow"/>
        </w:rPr>
      </w:pPr>
      <w:r w:rsidRPr="005827AE">
        <w:rPr>
          <w:szCs w:val="20"/>
          <w:highlight w:val="yellow"/>
        </w:rPr>
        <w:t xml:space="preserve">&lt;naam en functie/rol vertegenwoordiger van </w:t>
      </w:r>
      <w:r>
        <w:rPr>
          <w:szCs w:val="20"/>
          <w:highlight w:val="yellow"/>
        </w:rPr>
        <w:t>opdrachtnemer</w:t>
      </w:r>
      <w:r w:rsidRPr="005827AE">
        <w:rPr>
          <w:szCs w:val="20"/>
          <w:highlight w:val="yellow"/>
        </w:rPr>
        <w:t>&gt;</w:t>
      </w:r>
    </w:p>
    <w:p w14:paraId="27AAABC9" w14:textId="77777777" w:rsidR="00737E2E" w:rsidRPr="005827AE" w:rsidRDefault="00737E2E" w:rsidP="0023525F">
      <w:pPr>
        <w:numPr>
          <w:ilvl w:val="0"/>
          <w:numId w:val="14"/>
        </w:numPr>
        <w:spacing w:line="240" w:lineRule="exact"/>
        <w:rPr>
          <w:szCs w:val="20"/>
          <w:highlight w:val="yellow"/>
        </w:rPr>
      </w:pPr>
      <w:r w:rsidRPr="005827AE">
        <w:rPr>
          <w:szCs w:val="20"/>
          <w:highlight w:val="yellow"/>
        </w:rPr>
        <w:t xml:space="preserve">&lt;naam en functie/rol vertegenwoordiger van </w:t>
      </w:r>
      <w:r>
        <w:rPr>
          <w:szCs w:val="20"/>
          <w:highlight w:val="yellow"/>
        </w:rPr>
        <w:t>opdrachtnemer</w:t>
      </w:r>
      <w:r w:rsidRPr="005827AE">
        <w:rPr>
          <w:szCs w:val="20"/>
          <w:highlight w:val="yellow"/>
        </w:rPr>
        <w:t>&gt;</w:t>
      </w:r>
    </w:p>
    <w:p w14:paraId="598D13F6" w14:textId="77777777" w:rsidR="00737E2E" w:rsidRDefault="00737E2E" w:rsidP="0023525F">
      <w:pPr>
        <w:numPr>
          <w:ilvl w:val="0"/>
          <w:numId w:val="14"/>
        </w:numPr>
        <w:spacing w:line="240" w:lineRule="exact"/>
        <w:rPr>
          <w:szCs w:val="20"/>
          <w:highlight w:val="yellow"/>
        </w:rPr>
      </w:pPr>
      <w:r w:rsidRPr="005827AE">
        <w:rPr>
          <w:szCs w:val="20"/>
          <w:highlight w:val="yellow"/>
        </w:rPr>
        <w:t xml:space="preserve">&lt;naam en functie/rol vertegenwoordiger van </w:t>
      </w:r>
      <w:r>
        <w:rPr>
          <w:szCs w:val="20"/>
          <w:highlight w:val="yellow"/>
        </w:rPr>
        <w:t>opdrachtnemer</w:t>
      </w:r>
      <w:r w:rsidRPr="005827AE">
        <w:rPr>
          <w:szCs w:val="20"/>
          <w:highlight w:val="yellow"/>
        </w:rPr>
        <w:t>&gt;</w:t>
      </w:r>
    </w:p>
    <w:p w14:paraId="1443AB52" w14:textId="77777777" w:rsidR="00737E2E" w:rsidRDefault="00737E2E" w:rsidP="00737E2E">
      <w:pPr>
        <w:rPr>
          <w:szCs w:val="20"/>
          <w:highlight w:val="yellow"/>
        </w:rPr>
      </w:pPr>
    </w:p>
    <w:p w14:paraId="2B0FBB80" w14:textId="0998B3F6" w:rsidR="00271B4D" w:rsidRPr="00D53B5E" w:rsidRDefault="00737E2E" w:rsidP="00271B4D">
      <w:r>
        <w:rPr>
          <w:b/>
          <w:sz w:val="28"/>
          <w:szCs w:val="28"/>
        </w:rPr>
        <w:br w:type="page"/>
      </w:r>
      <w:r w:rsidR="00271B4D" w:rsidRPr="00703624">
        <w:rPr>
          <w:b/>
          <w:sz w:val="28"/>
          <w:szCs w:val="28"/>
        </w:rPr>
        <w:lastRenderedPageBreak/>
        <w:t>Inhoudsopgave</w:t>
      </w:r>
    </w:p>
    <w:sdt>
      <w:sdtPr>
        <w:rPr>
          <w:rFonts w:ascii="Verdana" w:eastAsia="Times New Roman" w:hAnsi="Verdana" w:cs="Times New Roman"/>
          <w:color w:val="auto"/>
          <w:sz w:val="18"/>
          <w:szCs w:val="24"/>
        </w:rPr>
        <w:id w:val="-569111902"/>
        <w:docPartObj>
          <w:docPartGallery w:val="Table of Contents"/>
          <w:docPartUnique/>
        </w:docPartObj>
      </w:sdtPr>
      <w:sdtEndPr>
        <w:rPr>
          <w:b/>
          <w:bCs/>
        </w:rPr>
      </w:sdtEndPr>
      <w:sdtContent>
        <w:p w14:paraId="466B30CD" w14:textId="096F7974" w:rsidR="00FC1F79" w:rsidRDefault="00FC1F79">
          <w:pPr>
            <w:pStyle w:val="Kopvaninhoudsopgave"/>
          </w:pPr>
        </w:p>
        <w:p w14:paraId="3623D0E4" w14:textId="2DB8C994" w:rsidR="00FC1F79" w:rsidRDefault="00FC1F79">
          <w:pPr>
            <w:pStyle w:val="Inhopg1"/>
            <w:tabs>
              <w:tab w:val="right" w:leader="dot" w:pos="9062"/>
            </w:tabs>
            <w:rPr>
              <w:rFonts w:asciiTheme="minorHAnsi" w:eastAsiaTheme="minorEastAsia" w:hAnsiTheme="minorHAnsi" w:cstheme="minorBidi"/>
              <w:noProof/>
              <w:kern w:val="0"/>
              <w:sz w:val="22"/>
              <w:szCs w:val="22"/>
              <w:lang w:eastAsia="nl-NL"/>
            </w:rPr>
          </w:pPr>
          <w:r>
            <w:fldChar w:fldCharType="begin"/>
          </w:r>
          <w:r>
            <w:instrText xml:space="preserve"> TOC \o "1-3" \h \z \u </w:instrText>
          </w:r>
          <w:r>
            <w:fldChar w:fldCharType="separate"/>
          </w:r>
          <w:hyperlink w:anchor="_Toc67314616" w:history="1">
            <w:r w:rsidRPr="00B61DF7">
              <w:rPr>
                <w:rStyle w:val="Hyperlink"/>
                <w:noProof/>
              </w:rPr>
              <w:t>Versiebeheer</w:t>
            </w:r>
            <w:r>
              <w:rPr>
                <w:noProof/>
                <w:webHidden/>
              </w:rPr>
              <w:tab/>
            </w:r>
            <w:r>
              <w:rPr>
                <w:noProof/>
                <w:webHidden/>
              </w:rPr>
              <w:fldChar w:fldCharType="begin"/>
            </w:r>
            <w:r>
              <w:rPr>
                <w:noProof/>
                <w:webHidden/>
              </w:rPr>
              <w:instrText xml:space="preserve"> PAGEREF _Toc67314616 \h </w:instrText>
            </w:r>
            <w:r>
              <w:rPr>
                <w:noProof/>
                <w:webHidden/>
              </w:rPr>
            </w:r>
            <w:r>
              <w:rPr>
                <w:noProof/>
                <w:webHidden/>
              </w:rPr>
              <w:fldChar w:fldCharType="separate"/>
            </w:r>
            <w:r w:rsidR="009340E3">
              <w:rPr>
                <w:noProof/>
                <w:webHidden/>
              </w:rPr>
              <w:t>2</w:t>
            </w:r>
            <w:r>
              <w:rPr>
                <w:noProof/>
                <w:webHidden/>
              </w:rPr>
              <w:fldChar w:fldCharType="end"/>
            </w:r>
          </w:hyperlink>
        </w:p>
        <w:p w14:paraId="17119D70" w14:textId="4758EAF3" w:rsidR="00FC1F79" w:rsidRDefault="00F3165F">
          <w:pPr>
            <w:pStyle w:val="Inhopg1"/>
            <w:tabs>
              <w:tab w:val="right" w:leader="dot" w:pos="9062"/>
            </w:tabs>
            <w:rPr>
              <w:rFonts w:asciiTheme="minorHAnsi" w:eastAsiaTheme="minorEastAsia" w:hAnsiTheme="minorHAnsi" w:cstheme="minorBidi"/>
              <w:noProof/>
              <w:kern w:val="0"/>
              <w:sz w:val="22"/>
              <w:szCs w:val="22"/>
              <w:lang w:eastAsia="nl-NL"/>
            </w:rPr>
          </w:pPr>
          <w:hyperlink w:anchor="_Toc67314617" w:history="1">
            <w:r w:rsidR="00FC1F79" w:rsidRPr="00B61DF7">
              <w:rPr>
                <w:rStyle w:val="Hyperlink"/>
                <w:noProof/>
              </w:rPr>
              <w:t>Distributielijst</w:t>
            </w:r>
            <w:r w:rsidR="00FC1F79">
              <w:rPr>
                <w:noProof/>
                <w:webHidden/>
              </w:rPr>
              <w:tab/>
            </w:r>
            <w:r w:rsidR="00FC1F79">
              <w:rPr>
                <w:noProof/>
                <w:webHidden/>
              </w:rPr>
              <w:fldChar w:fldCharType="begin"/>
            </w:r>
            <w:r w:rsidR="00FC1F79">
              <w:rPr>
                <w:noProof/>
                <w:webHidden/>
              </w:rPr>
              <w:instrText xml:space="preserve"> PAGEREF _Toc67314617 \h </w:instrText>
            </w:r>
            <w:r w:rsidR="00FC1F79">
              <w:rPr>
                <w:noProof/>
                <w:webHidden/>
              </w:rPr>
            </w:r>
            <w:r w:rsidR="00FC1F79">
              <w:rPr>
                <w:noProof/>
                <w:webHidden/>
              </w:rPr>
              <w:fldChar w:fldCharType="separate"/>
            </w:r>
            <w:r w:rsidR="009340E3">
              <w:rPr>
                <w:noProof/>
                <w:webHidden/>
              </w:rPr>
              <w:t>2</w:t>
            </w:r>
            <w:r w:rsidR="00FC1F79">
              <w:rPr>
                <w:noProof/>
                <w:webHidden/>
              </w:rPr>
              <w:fldChar w:fldCharType="end"/>
            </w:r>
          </w:hyperlink>
        </w:p>
        <w:p w14:paraId="19D186AA" w14:textId="0CC8D141" w:rsidR="00FC1F79" w:rsidRDefault="00F3165F">
          <w:pPr>
            <w:pStyle w:val="Inhopg1"/>
            <w:tabs>
              <w:tab w:val="left" w:pos="400"/>
              <w:tab w:val="right" w:leader="dot" w:pos="9062"/>
            </w:tabs>
            <w:rPr>
              <w:rFonts w:asciiTheme="minorHAnsi" w:eastAsiaTheme="minorEastAsia" w:hAnsiTheme="minorHAnsi" w:cstheme="minorBidi"/>
              <w:noProof/>
              <w:kern w:val="0"/>
              <w:sz w:val="22"/>
              <w:szCs w:val="22"/>
              <w:lang w:eastAsia="nl-NL"/>
            </w:rPr>
          </w:pPr>
          <w:hyperlink w:anchor="_Toc67314618" w:history="1">
            <w:r w:rsidR="00FC1F79" w:rsidRPr="00B61DF7">
              <w:rPr>
                <w:rStyle w:val="Hyperlink"/>
                <w:noProof/>
              </w:rPr>
              <w:t>1</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Inleiding</w:t>
            </w:r>
            <w:r w:rsidR="00FC1F79">
              <w:rPr>
                <w:noProof/>
                <w:webHidden/>
              </w:rPr>
              <w:tab/>
            </w:r>
            <w:r w:rsidR="00FC1F79">
              <w:rPr>
                <w:noProof/>
                <w:webHidden/>
              </w:rPr>
              <w:fldChar w:fldCharType="begin"/>
            </w:r>
            <w:r w:rsidR="00FC1F79">
              <w:rPr>
                <w:noProof/>
                <w:webHidden/>
              </w:rPr>
              <w:instrText xml:space="preserve"> PAGEREF _Toc67314618 \h </w:instrText>
            </w:r>
            <w:r w:rsidR="00FC1F79">
              <w:rPr>
                <w:noProof/>
                <w:webHidden/>
              </w:rPr>
            </w:r>
            <w:r w:rsidR="00FC1F79">
              <w:rPr>
                <w:noProof/>
                <w:webHidden/>
              </w:rPr>
              <w:fldChar w:fldCharType="separate"/>
            </w:r>
            <w:r w:rsidR="009340E3">
              <w:rPr>
                <w:noProof/>
                <w:webHidden/>
              </w:rPr>
              <w:t>4</w:t>
            </w:r>
            <w:r w:rsidR="00FC1F79">
              <w:rPr>
                <w:noProof/>
                <w:webHidden/>
              </w:rPr>
              <w:fldChar w:fldCharType="end"/>
            </w:r>
          </w:hyperlink>
        </w:p>
        <w:p w14:paraId="1627EB59" w14:textId="01864F13"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19" w:history="1">
            <w:r w:rsidR="00FC1F79" w:rsidRPr="00B61DF7">
              <w:rPr>
                <w:rStyle w:val="Hyperlink"/>
                <w:noProof/>
              </w:rPr>
              <w:t>1.1</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Scope van de dienstverlening</w:t>
            </w:r>
            <w:r w:rsidR="00FC1F79">
              <w:rPr>
                <w:noProof/>
                <w:webHidden/>
              </w:rPr>
              <w:tab/>
            </w:r>
            <w:r w:rsidR="00FC1F79">
              <w:rPr>
                <w:noProof/>
                <w:webHidden/>
              </w:rPr>
              <w:fldChar w:fldCharType="begin"/>
            </w:r>
            <w:r w:rsidR="00FC1F79">
              <w:rPr>
                <w:noProof/>
                <w:webHidden/>
              </w:rPr>
              <w:instrText xml:space="preserve"> PAGEREF _Toc67314619 \h </w:instrText>
            </w:r>
            <w:r w:rsidR="00FC1F79">
              <w:rPr>
                <w:noProof/>
                <w:webHidden/>
              </w:rPr>
            </w:r>
            <w:r w:rsidR="00FC1F79">
              <w:rPr>
                <w:noProof/>
                <w:webHidden/>
              </w:rPr>
              <w:fldChar w:fldCharType="separate"/>
            </w:r>
            <w:r w:rsidR="009340E3">
              <w:rPr>
                <w:noProof/>
                <w:webHidden/>
              </w:rPr>
              <w:t>4</w:t>
            </w:r>
            <w:r w:rsidR="00FC1F79">
              <w:rPr>
                <w:noProof/>
                <w:webHidden/>
              </w:rPr>
              <w:fldChar w:fldCharType="end"/>
            </w:r>
          </w:hyperlink>
        </w:p>
        <w:p w14:paraId="147C62AB" w14:textId="0B55D225"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20" w:history="1">
            <w:r w:rsidR="00FC1F79" w:rsidRPr="00B61DF7">
              <w:rPr>
                <w:rStyle w:val="Hyperlink"/>
                <w:noProof/>
              </w:rPr>
              <w:t>1.2</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Geldigheidsduur van het DAP</w:t>
            </w:r>
            <w:r w:rsidR="00FC1F79">
              <w:rPr>
                <w:noProof/>
                <w:webHidden/>
              </w:rPr>
              <w:tab/>
            </w:r>
            <w:r w:rsidR="00FC1F79">
              <w:rPr>
                <w:noProof/>
                <w:webHidden/>
              </w:rPr>
              <w:fldChar w:fldCharType="begin"/>
            </w:r>
            <w:r w:rsidR="00FC1F79">
              <w:rPr>
                <w:noProof/>
                <w:webHidden/>
              </w:rPr>
              <w:instrText xml:space="preserve"> PAGEREF _Toc67314620 \h </w:instrText>
            </w:r>
            <w:r w:rsidR="00FC1F79">
              <w:rPr>
                <w:noProof/>
                <w:webHidden/>
              </w:rPr>
            </w:r>
            <w:r w:rsidR="00FC1F79">
              <w:rPr>
                <w:noProof/>
                <w:webHidden/>
              </w:rPr>
              <w:fldChar w:fldCharType="separate"/>
            </w:r>
            <w:r w:rsidR="009340E3">
              <w:rPr>
                <w:noProof/>
                <w:webHidden/>
              </w:rPr>
              <w:t>4</w:t>
            </w:r>
            <w:r w:rsidR="00FC1F79">
              <w:rPr>
                <w:noProof/>
                <w:webHidden/>
              </w:rPr>
              <w:fldChar w:fldCharType="end"/>
            </w:r>
          </w:hyperlink>
        </w:p>
        <w:p w14:paraId="02E1E97B" w14:textId="1962FF19"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21" w:history="1">
            <w:r w:rsidR="00FC1F79" w:rsidRPr="00B61DF7">
              <w:rPr>
                <w:rStyle w:val="Hyperlink"/>
                <w:noProof/>
              </w:rPr>
              <w:t>1.3</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Contractstructuur</w:t>
            </w:r>
            <w:r w:rsidR="00FC1F79">
              <w:rPr>
                <w:noProof/>
                <w:webHidden/>
              </w:rPr>
              <w:tab/>
            </w:r>
            <w:r w:rsidR="00FC1F79">
              <w:rPr>
                <w:noProof/>
                <w:webHidden/>
              </w:rPr>
              <w:fldChar w:fldCharType="begin"/>
            </w:r>
            <w:r w:rsidR="00FC1F79">
              <w:rPr>
                <w:noProof/>
                <w:webHidden/>
              </w:rPr>
              <w:instrText xml:space="preserve"> PAGEREF _Toc67314621 \h </w:instrText>
            </w:r>
            <w:r w:rsidR="00FC1F79">
              <w:rPr>
                <w:noProof/>
                <w:webHidden/>
              </w:rPr>
            </w:r>
            <w:r w:rsidR="00FC1F79">
              <w:rPr>
                <w:noProof/>
                <w:webHidden/>
              </w:rPr>
              <w:fldChar w:fldCharType="separate"/>
            </w:r>
            <w:r w:rsidR="009340E3">
              <w:rPr>
                <w:noProof/>
                <w:webHidden/>
              </w:rPr>
              <w:t>4</w:t>
            </w:r>
            <w:r w:rsidR="00FC1F79">
              <w:rPr>
                <w:noProof/>
                <w:webHidden/>
              </w:rPr>
              <w:fldChar w:fldCharType="end"/>
            </w:r>
          </w:hyperlink>
        </w:p>
        <w:p w14:paraId="2FC6BF5E" w14:textId="28B40D39"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22" w:history="1">
            <w:r w:rsidR="00FC1F79" w:rsidRPr="00B61DF7">
              <w:rPr>
                <w:rStyle w:val="Hyperlink"/>
                <w:noProof/>
              </w:rPr>
              <w:t>1.4</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Wijzigingen binnen het DAP</w:t>
            </w:r>
            <w:r w:rsidR="00FC1F79">
              <w:rPr>
                <w:noProof/>
                <w:webHidden/>
              </w:rPr>
              <w:tab/>
            </w:r>
            <w:r w:rsidR="00FC1F79">
              <w:rPr>
                <w:noProof/>
                <w:webHidden/>
              </w:rPr>
              <w:fldChar w:fldCharType="begin"/>
            </w:r>
            <w:r w:rsidR="00FC1F79">
              <w:rPr>
                <w:noProof/>
                <w:webHidden/>
              </w:rPr>
              <w:instrText xml:space="preserve"> PAGEREF _Toc67314622 \h </w:instrText>
            </w:r>
            <w:r w:rsidR="00FC1F79">
              <w:rPr>
                <w:noProof/>
                <w:webHidden/>
              </w:rPr>
            </w:r>
            <w:r w:rsidR="00FC1F79">
              <w:rPr>
                <w:noProof/>
                <w:webHidden/>
              </w:rPr>
              <w:fldChar w:fldCharType="separate"/>
            </w:r>
            <w:r w:rsidR="009340E3">
              <w:rPr>
                <w:noProof/>
                <w:webHidden/>
              </w:rPr>
              <w:t>4</w:t>
            </w:r>
            <w:r w:rsidR="00FC1F79">
              <w:rPr>
                <w:noProof/>
                <w:webHidden/>
              </w:rPr>
              <w:fldChar w:fldCharType="end"/>
            </w:r>
          </w:hyperlink>
        </w:p>
        <w:p w14:paraId="76A84F04" w14:textId="33FE5DCF" w:rsidR="00FC1F79" w:rsidRDefault="00F3165F">
          <w:pPr>
            <w:pStyle w:val="Inhopg1"/>
            <w:tabs>
              <w:tab w:val="left" w:pos="400"/>
              <w:tab w:val="right" w:leader="dot" w:pos="9062"/>
            </w:tabs>
            <w:rPr>
              <w:rFonts w:asciiTheme="minorHAnsi" w:eastAsiaTheme="minorEastAsia" w:hAnsiTheme="minorHAnsi" w:cstheme="minorBidi"/>
              <w:noProof/>
              <w:kern w:val="0"/>
              <w:sz w:val="22"/>
              <w:szCs w:val="22"/>
              <w:lang w:eastAsia="nl-NL"/>
            </w:rPr>
          </w:pPr>
          <w:hyperlink w:anchor="_Toc67314623" w:history="1">
            <w:r w:rsidR="00FC1F79" w:rsidRPr="00B61DF7">
              <w:rPr>
                <w:rStyle w:val="Hyperlink"/>
                <w:noProof/>
              </w:rPr>
              <w:t>2</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Contactstrategie</w:t>
            </w:r>
            <w:r w:rsidR="00FC1F79">
              <w:rPr>
                <w:noProof/>
                <w:webHidden/>
              </w:rPr>
              <w:tab/>
            </w:r>
            <w:r w:rsidR="00FC1F79">
              <w:rPr>
                <w:noProof/>
                <w:webHidden/>
              </w:rPr>
              <w:fldChar w:fldCharType="begin"/>
            </w:r>
            <w:r w:rsidR="00FC1F79">
              <w:rPr>
                <w:noProof/>
                <w:webHidden/>
              </w:rPr>
              <w:instrText xml:space="preserve"> PAGEREF _Toc67314623 \h </w:instrText>
            </w:r>
            <w:r w:rsidR="00FC1F79">
              <w:rPr>
                <w:noProof/>
                <w:webHidden/>
              </w:rPr>
            </w:r>
            <w:r w:rsidR="00FC1F79">
              <w:rPr>
                <w:noProof/>
                <w:webHidden/>
              </w:rPr>
              <w:fldChar w:fldCharType="separate"/>
            </w:r>
            <w:r w:rsidR="009340E3">
              <w:rPr>
                <w:noProof/>
                <w:webHidden/>
              </w:rPr>
              <w:t>5</w:t>
            </w:r>
            <w:r w:rsidR="00FC1F79">
              <w:rPr>
                <w:noProof/>
                <w:webHidden/>
              </w:rPr>
              <w:fldChar w:fldCharType="end"/>
            </w:r>
          </w:hyperlink>
        </w:p>
        <w:p w14:paraId="31EC4371" w14:textId="7CAF225B"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24" w:history="1">
            <w:r w:rsidR="00FC1F79" w:rsidRPr="00B61DF7">
              <w:rPr>
                <w:rStyle w:val="Hyperlink"/>
                <w:rFonts w:eastAsiaTheme="minorHAnsi"/>
                <w:noProof/>
              </w:rPr>
              <w:t>2.1</w:t>
            </w:r>
            <w:r w:rsidR="00FC1F79">
              <w:rPr>
                <w:rFonts w:asciiTheme="minorHAnsi" w:eastAsiaTheme="minorEastAsia" w:hAnsiTheme="minorHAnsi" w:cstheme="minorBidi"/>
                <w:noProof/>
                <w:kern w:val="0"/>
                <w:sz w:val="22"/>
                <w:szCs w:val="22"/>
                <w:lang w:eastAsia="nl-NL"/>
              </w:rPr>
              <w:tab/>
            </w:r>
            <w:r w:rsidR="00FC1F79" w:rsidRPr="00B61DF7">
              <w:rPr>
                <w:rStyle w:val="Hyperlink"/>
                <w:rFonts w:eastAsiaTheme="minorHAnsi"/>
                <w:noProof/>
              </w:rPr>
              <w:t>Mandaatregeling</w:t>
            </w:r>
            <w:r w:rsidR="00FC1F79">
              <w:rPr>
                <w:noProof/>
                <w:webHidden/>
              </w:rPr>
              <w:tab/>
            </w:r>
            <w:r w:rsidR="00FC1F79">
              <w:rPr>
                <w:noProof/>
                <w:webHidden/>
              </w:rPr>
              <w:fldChar w:fldCharType="begin"/>
            </w:r>
            <w:r w:rsidR="00FC1F79">
              <w:rPr>
                <w:noProof/>
                <w:webHidden/>
              </w:rPr>
              <w:instrText xml:space="preserve"> PAGEREF _Toc67314624 \h </w:instrText>
            </w:r>
            <w:r w:rsidR="00FC1F79">
              <w:rPr>
                <w:noProof/>
                <w:webHidden/>
              </w:rPr>
            </w:r>
            <w:r w:rsidR="00FC1F79">
              <w:rPr>
                <w:noProof/>
                <w:webHidden/>
              </w:rPr>
              <w:fldChar w:fldCharType="separate"/>
            </w:r>
            <w:r w:rsidR="009340E3">
              <w:rPr>
                <w:noProof/>
                <w:webHidden/>
              </w:rPr>
              <w:t>5</w:t>
            </w:r>
            <w:r w:rsidR="00FC1F79">
              <w:rPr>
                <w:noProof/>
                <w:webHidden/>
              </w:rPr>
              <w:fldChar w:fldCharType="end"/>
            </w:r>
          </w:hyperlink>
        </w:p>
        <w:p w14:paraId="4FE40A9C" w14:textId="74BD65AD"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25" w:history="1">
            <w:r w:rsidR="00FC1F79" w:rsidRPr="00B61DF7">
              <w:rPr>
                <w:rStyle w:val="Hyperlink"/>
                <w:noProof/>
              </w:rPr>
              <w:t>2.2</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Betrekken van CCM</w:t>
            </w:r>
            <w:r w:rsidR="00FC1F79">
              <w:rPr>
                <w:noProof/>
                <w:webHidden/>
              </w:rPr>
              <w:tab/>
            </w:r>
            <w:r w:rsidR="00FC1F79">
              <w:rPr>
                <w:noProof/>
                <w:webHidden/>
              </w:rPr>
              <w:fldChar w:fldCharType="begin"/>
            </w:r>
            <w:r w:rsidR="00FC1F79">
              <w:rPr>
                <w:noProof/>
                <w:webHidden/>
              </w:rPr>
              <w:instrText xml:space="preserve"> PAGEREF _Toc67314625 \h </w:instrText>
            </w:r>
            <w:r w:rsidR="00FC1F79">
              <w:rPr>
                <w:noProof/>
                <w:webHidden/>
              </w:rPr>
            </w:r>
            <w:r w:rsidR="00FC1F79">
              <w:rPr>
                <w:noProof/>
                <w:webHidden/>
              </w:rPr>
              <w:fldChar w:fldCharType="separate"/>
            </w:r>
            <w:r w:rsidR="009340E3">
              <w:rPr>
                <w:noProof/>
                <w:webHidden/>
              </w:rPr>
              <w:t>5</w:t>
            </w:r>
            <w:r w:rsidR="00FC1F79">
              <w:rPr>
                <w:noProof/>
                <w:webHidden/>
              </w:rPr>
              <w:fldChar w:fldCharType="end"/>
            </w:r>
          </w:hyperlink>
        </w:p>
        <w:p w14:paraId="7A77E43A" w14:textId="1247FCDB"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26" w:history="1">
            <w:r w:rsidR="00FC1F79" w:rsidRPr="00B61DF7">
              <w:rPr>
                <w:rStyle w:val="Hyperlink"/>
                <w:noProof/>
              </w:rPr>
              <w:t>2.3</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Wijzigingsprocedure</w:t>
            </w:r>
            <w:r w:rsidR="00FC1F79">
              <w:rPr>
                <w:noProof/>
                <w:webHidden/>
              </w:rPr>
              <w:tab/>
            </w:r>
            <w:r w:rsidR="00FC1F79">
              <w:rPr>
                <w:noProof/>
                <w:webHidden/>
              </w:rPr>
              <w:fldChar w:fldCharType="begin"/>
            </w:r>
            <w:r w:rsidR="00FC1F79">
              <w:rPr>
                <w:noProof/>
                <w:webHidden/>
              </w:rPr>
              <w:instrText xml:space="preserve"> PAGEREF _Toc67314626 \h </w:instrText>
            </w:r>
            <w:r w:rsidR="00FC1F79">
              <w:rPr>
                <w:noProof/>
                <w:webHidden/>
              </w:rPr>
            </w:r>
            <w:r w:rsidR="00FC1F79">
              <w:rPr>
                <w:noProof/>
                <w:webHidden/>
              </w:rPr>
              <w:fldChar w:fldCharType="separate"/>
            </w:r>
            <w:r w:rsidR="009340E3">
              <w:rPr>
                <w:noProof/>
                <w:webHidden/>
              </w:rPr>
              <w:t>5</w:t>
            </w:r>
            <w:r w:rsidR="00FC1F79">
              <w:rPr>
                <w:noProof/>
                <w:webHidden/>
              </w:rPr>
              <w:fldChar w:fldCharType="end"/>
            </w:r>
          </w:hyperlink>
        </w:p>
        <w:p w14:paraId="647B71F0" w14:textId="40B26EC2"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27" w:history="1">
            <w:r w:rsidR="00FC1F79" w:rsidRPr="00B61DF7">
              <w:rPr>
                <w:rStyle w:val="Hyperlink"/>
                <w:noProof/>
              </w:rPr>
              <w:t>2.4</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Speciale Diensten</w:t>
            </w:r>
            <w:r w:rsidR="00FC1F79">
              <w:rPr>
                <w:noProof/>
                <w:webHidden/>
              </w:rPr>
              <w:tab/>
            </w:r>
            <w:r w:rsidR="00FC1F79">
              <w:rPr>
                <w:noProof/>
                <w:webHidden/>
              </w:rPr>
              <w:fldChar w:fldCharType="begin"/>
            </w:r>
            <w:r w:rsidR="00FC1F79">
              <w:rPr>
                <w:noProof/>
                <w:webHidden/>
              </w:rPr>
              <w:instrText xml:space="preserve"> PAGEREF _Toc67314627 \h </w:instrText>
            </w:r>
            <w:r w:rsidR="00FC1F79">
              <w:rPr>
                <w:noProof/>
                <w:webHidden/>
              </w:rPr>
            </w:r>
            <w:r w:rsidR="00FC1F79">
              <w:rPr>
                <w:noProof/>
                <w:webHidden/>
              </w:rPr>
              <w:fldChar w:fldCharType="separate"/>
            </w:r>
            <w:r w:rsidR="009340E3">
              <w:rPr>
                <w:noProof/>
                <w:webHidden/>
              </w:rPr>
              <w:t>5</w:t>
            </w:r>
            <w:r w:rsidR="00FC1F79">
              <w:rPr>
                <w:noProof/>
                <w:webHidden/>
              </w:rPr>
              <w:fldChar w:fldCharType="end"/>
            </w:r>
          </w:hyperlink>
        </w:p>
        <w:p w14:paraId="6ECF018A" w14:textId="4DC0B70B"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28" w:history="1">
            <w:r w:rsidR="00FC1F79" w:rsidRPr="00B61DF7">
              <w:rPr>
                <w:rStyle w:val="Hyperlink"/>
                <w:noProof/>
              </w:rPr>
              <w:t>2.5</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Service herstelmaatregelen</w:t>
            </w:r>
            <w:r w:rsidR="00FC1F79">
              <w:rPr>
                <w:noProof/>
                <w:webHidden/>
              </w:rPr>
              <w:tab/>
            </w:r>
            <w:r w:rsidR="00FC1F79">
              <w:rPr>
                <w:noProof/>
                <w:webHidden/>
              </w:rPr>
              <w:fldChar w:fldCharType="begin"/>
            </w:r>
            <w:r w:rsidR="00FC1F79">
              <w:rPr>
                <w:noProof/>
                <w:webHidden/>
              </w:rPr>
              <w:instrText xml:space="preserve"> PAGEREF _Toc67314628 \h </w:instrText>
            </w:r>
            <w:r w:rsidR="00FC1F79">
              <w:rPr>
                <w:noProof/>
                <w:webHidden/>
              </w:rPr>
            </w:r>
            <w:r w:rsidR="00FC1F79">
              <w:rPr>
                <w:noProof/>
                <w:webHidden/>
              </w:rPr>
              <w:fldChar w:fldCharType="separate"/>
            </w:r>
            <w:r w:rsidR="009340E3">
              <w:rPr>
                <w:noProof/>
                <w:webHidden/>
              </w:rPr>
              <w:t>6</w:t>
            </w:r>
            <w:r w:rsidR="00FC1F79">
              <w:rPr>
                <w:noProof/>
                <w:webHidden/>
              </w:rPr>
              <w:fldChar w:fldCharType="end"/>
            </w:r>
          </w:hyperlink>
        </w:p>
        <w:p w14:paraId="167B06EB" w14:textId="72C134E5" w:rsidR="00FC1F79" w:rsidRDefault="00F3165F">
          <w:pPr>
            <w:pStyle w:val="Inhopg1"/>
            <w:tabs>
              <w:tab w:val="left" w:pos="400"/>
              <w:tab w:val="right" w:leader="dot" w:pos="9062"/>
            </w:tabs>
            <w:rPr>
              <w:rFonts w:asciiTheme="minorHAnsi" w:eastAsiaTheme="minorEastAsia" w:hAnsiTheme="minorHAnsi" w:cstheme="minorBidi"/>
              <w:noProof/>
              <w:kern w:val="0"/>
              <w:sz w:val="22"/>
              <w:szCs w:val="22"/>
              <w:lang w:eastAsia="nl-NL"/>
            </w:rPr>
          </w:pPr>
          <w:hyperlink w:anchor="_Toc67314629" w:history="1">
            <w:r w:rsidR="00FC1F79" w:rsidRPr="00B61DF7">
              <w:rPr>
                <w:rStyle w:val="Hyperlink"/>
                <w:noProof/>
              </w:rPr>
              <w:t>3</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Bestellen, leveren, accepteren en factureren (BLAF)</w:t>
            </w:r>
            <w:r w:rsidR="00FC1F79">
              <w:rPr>
                <w:noProof/>
                <w:webHidden/>
              </w:rPr>
              <w:tab/>
            </w:r>
            <w:r w:rsidR="00FC1F79">
              <w:rPr>
                <w:noProof/>
                <w:webHidden/>
              </w:rPr>
              <w:fldChar w:fldCharType="begin"/>
            </w:r>
            <w:r w:rsidR="00FC1F79">
              <w:rPr>
                <w:noProof/>
                <w:webHidden/>
              </w:rPr>
              <w:instrText xml:space="preserve"> PAGEREF _Toc67314629 \h </w:instrText>
            </w:r>
            <w:r w:rsidR="00FC1F79">
              <w:rPr>
                <w:noProof/>
                <w:webHidden/>
              </w:rPr>
            </w:r>
            <w:r w:rsidR="00FC1F79">
              <w:rPr>
                <w:noProof/>
                <w:webHidden/>
              </w:rPr>
              <w:fldChar w:fldCharType="separate"/>
            </w:r>
            <w:r w:rsidR="009340E3">
              <w:rPr>
                <w:noProof/>
                <w:webHidden/>
              </w:rPr>
              <w:t>7</w:t>
            </w:r>
            <w:r w:rsidR="00FC1F79">
              <w:rPr>
                <w:noProof/>
                <w:webHidden/>
              </w:rPr>
              <w:fldChar w:fldCharType="end"/>
            </w:r>
          </w:hyperlink>
        </w:p>
        <w:p w14:paraId="08C51B8C" w14:textId="07E45269"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30" w:history="1">
            <w:r w:rsidR="00FC1F79" w:rsidRPr="00B61DF7">
              <w:rPr>
                <w:rStyle w:val="Hyperlink"/>
                <w:noProof/>
              </w:rPr>
              <w:t>3.1</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Verwervingsprocedure</w:t>
            </w:r>
            <w:r w:rsidR="00FC1F79">
              <w:rPr>
                <w:noProof/>
                <w:webHidden/>
              </w:rPr>
              <w:tab/>
            </w:r>
            <w:r w:rsidR="00FC1F79">
              <w:rPr>
                <w:noProof/>
                <w:webHidden/>
              </w:rPr>
              <w:fldChar w:fldCharType="begin"/>
            </w:r>
            <w:r w:rsidR="00FC1F79">
              <w:rPr>
                <w:noProof/>
                <w:webHidden/>
              </w:rPr>
              <w:instrText xml:space="preserve"> PAGEREF _Toc67314630 \h </w:instrText>
            </w:r>
            <w:r w:rsidR="00FC1F79">
              <w:rPr>
                <w:noProof/>
                <w:webHidden/>
              </w:rPr>
            </w:r>
            <w:r w:rsidR="00FC1F79">
              <w:rPr>
                <w:noProof/>
                <w:webHidden/>
              </w:rPr>
              <w:fldChar w:fldCharType="separate"/>
            </w:r>
            <w:r w:rsidR="009340E3">
              <w:rPr>
                <w:noProof/>
                <w:webHidden/>
              </w:rPr>
              <w:t>7</w:t>
            </w:r>
            <w:r w:rsidR="00FC1F79">
              <w:rPr>
                <w:noProof/>
                <w:webHidden/>
              </w:rPr>
              <w:fldChar w:fldCharType="end"/>
            </w:r>
          </w:hyperlink>
        </w:p>
        <w:p w14:paraId="0CBE89DA" w14:textId="1F1A4AEB"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31" w:history="1">
            <w:r w:rsidR="00FC1F79" w:rsidRPr="00B61DF7">
              <w:rPr>
                <w:rStyle w:val="Hyperlink"/>
                <w:noProof/>
              </w:rPr>
              <w:t>3.2</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Webshop</w:t>
            </w:r>
            <w:r w:rsidR="00FC1F79">
              <w:rPr>
                <w:noProof/>
                <w:webHidden/>
              </w:rPr>
              <w:tab/>
            </w:r>
            <w:r w:rsidR="00FC1F79">
              <w:rPr>
                <w:noProof/>
                <w:webHidden/>
              </w:rPr>
              <w:fldChar w:fldCharType="begin"/>
            </w:r>
            <w:r w:rsidR="00FC1F79">
              <w:rPr>
                <w:noProof/>
                <w:webHidden/>
              </w:rPr>
              <w:instrText xml:space="preserve"> PAGEREF _Toc67314631 \h </w:instrText>
            </w:r>
            <w:r w:rsidR="00FC1F79">
              <w:rPr>
                <w:noProof/>
                <w:webHidden/>
              </w:rPr>
            </w:r>
            <w:r w:rsidR="00FC1F79">
              <w:rPr>
                <w:noProof/>
                <w:webHidden/>
              </w:rPr>
              <w:fldChar w:fldCharType="separate"/>
            </w:r>
            <w:r w:rsidR="009340E3">
              <w:rPr>
                <w:noProof/>
                <w:webHidden/>
              </w:rPr>
              <w:t>7</w:t>
            </w:r>
            <w:r w:rsidR="00FC1F79">
              <w:rPr>
                <w:noProof/>
                <w:webHidden/>
              </w:rPr>
              <w:fldChar w:fldCharType="end"/>
            </w:r>
          </w:hyperlink>
        </w:p>
        <w:p w14:paraId="04BB2852" w14:textId="23272C0A" w:rsidR="00FC1F79" w:rsidRDefault="00F3165F">
          <w:pPr>
            <w:pStyle w:val="Inhopg3"/>
            <w:tabs>
              <w:tab w:val="left" w:pos="1200"/>
              <w:tab w:val="right" w:leader="dot" w:pos="9062"/>
            </w:tabs>
            <w:rPr>
              <w:rFonts w:asciiTheme="minorHAnsi" w:eastAsiaTheme="minorEastAsia" w:hAnsiTheme="minorHAnsi" w:cstheme="minorBidi"/>
              <w:noProof/>
              <w:kern w:val="0"/>
              <w:sz w:val="22"/>
              <w:szCs w:val="22"/>
              <w:lang w:eastAsia="nl-NL"/>
            </w:rPr>
          </w:pPr>
          <w:hyperlink w:anchor="_Toc67314632" w:history="1">
            <w:r w:rsidR="00FC1F79" w:rsidRPr="00B61DF7">
              <w:rPr>
                <w:rStyle w:val="Hyperlink"/>
                <w:noProof/>
              </w:rPr>
              <w:t>3.2.1</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Hoofdbesteller webshop</w:t>
            </w:r>
            <w:r w:rsidR="00FC1F79">
              <w:rPr>
                <w:noProof/>
                <w:webHidden/>
              </w:rPr>
              <w:tab/>
            </w:r>
            <w:r w:rsidR="00FC1F79">
              <w:rPr>
                <w:noProof/>
                <w:webHidden/>
              </w:rPr>
              <w:fldChar w:fldCharType="begin"/>
            </w:r>
            <w:r w:rsidR="00FC1F79">
              <w:rPr>
                <w:noProof/>
                <w:webHidden/>
              </w:rPr>
              <w:instrText xml:space="preserve"> PAGEREF _Toc67314632 \h </w:instrText>
            </w:r>
            <w:r w:rsidR="00FC1F79">
              <w:rPr>
                <w:noProof/>
                <w:webHidden/>
              </w:rPr>
            </w:r>
            <w:r w:rsidR="00FC1F79">
              <w:rPr>
                <w:noProof/>
                <w:webHidden/>
              </w:rPr>
              <w:fldChar w:fldCharType="separate"/>
            </w:r>
            <w:r w:rsidR="009340E3">
              <w:rPr>
                <w:noProof/>
                <w:webHidden/>
              </w:rPr>
              <w:t>7</w:t>
            </w:r>
            <w:r w:rsidR="00FC1F79">
              <w:rPr>
                <w:noProof/>
                <w:webHidden/>
              </w:rPr>
              <w:fldChar w:fldCharType="end"/>
            </w:r>
          </w:hyperlink>
        </w:p>
        <w:p w14:paraId="1B068724" w14:textId="67956DFA"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33" w:history="1">
            <w:r w:rsidR="00FC1F79" w:rsidRPr="00B61DF7">
              <w:rPr>
                <w:rStyle w:val="Hyperlink"/>
                <w:noProof/>
              </w:rPr>
              <w:t>3.3</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Klachtenregeling</w:t>
            </w:r>
            <w:r w:rsidR="00FC1F79">
              <w:rPr>
                <w:noProof/>
                <w:webHidden/>
              </w:rPr>
              <w:tab/>
            </w:r>
            <w:r w:rsidR="00FC1F79">
              <w:rPr>
                <w:noProof/>
                <w:webHidden/>
              </w:rPr>
              <w:fldChar w:fldCharType="begin"/>
            </w:r>
            <w:r w:rsidR="00FC1F79">
              <w:rPr>
                <w:noProof/>
                <w:webHidden/>
              </w:rPr>
              <w:instrText xml:space="preserve"> PAGEREF _Toc67314633 \h </w:instrText>
            </w:r>
            <w:r w:rsidR="00FC1F79">
              <w:rPr>
                <w:noProof/>
                <w:webHidden/>
              </w:rPr>
            </w:r>
            <w:r w:rsidR="00FC1F79">
              <w:rPr>
                <w:noProof/>
                <w:webHidden/>
              </w:rPr>
              <w:fldChar w:fldCharType="separate"/>
            </w:r>
            <w:r w:rsidR="009340E3">
              <w:rPr>
                <w:noProof/>
                <w:webHidden/>
              </w:rPr>
              <w:t>7</w:t>
            </w:r>
            <w:r w:rsidR="00FC1F79">
              <w:rPr>
                <w:noProof/>
                <w:webHidden/>
              </w:rPr>
              <w:fldChar w:fldCharType="end"/>
            </w:r>
          </w:hyperlink>
        </w:p>
        <w:p w14:paraId="647B3024" w14:textId="6D580738"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34" w:history="1">
            <w:r w:rsidR="00FC1F79" w:rsidRPr="00B61DF7">
              <w:rPr>
                <w:rStyle w:val="Hyperlink"/>
                <w:noProof/>
              </w:rPr>
              <w:t>3.4</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Leveren</w:t>
            </w:r>
            <w:r w:rsidR="00FC1F79">
              <w:rPr>
                <w:noProof/>
                <w:webHidden/>
              </w:rPr>
              <w:tab/>
            </w:r>
            <w:r w:rsidR="00FC1F79">
              <w:rPr>
                <w:noProof/>
                <w:webHidden/>
              </w:rPr>
              <w:fldChar w:fldCharType="begin"/>
            </w:r>
            <w:r w:rsidR="00FC1F79">
              <w:rPr>
                <w:noProof/>
                <w:webHidden/>
              </w:rPr>
              <w:instrText xml:space="preserve"> PAGEREF _Toc67314634 \h </w:instrText>
            </w:r>
            <w:r w:rsidR="00FC1F79">
              <w:rPr>
                <w:noProof/>
                <w:webHidden/>
              </w:rPr>
            </w:r>
            <w:r w:rsidR="00FC1F79">
              <w:rPr>
                <w:noProof/>
                <w:webHidden/>
              </w:rPr>
              <w:fldChar w:fldCharType="separate"/>
            </w:r>
            <w:r w:rsidR="009340E3">
              <w:rPr>
                <w:noProof/>
                <w:webHidden/>
              </w:rPr>
              <w:t>7</w:t>
            </w:r>
            <w:r w:rsidR="00FC1F79">
              <w:rPr>
                <w:noProof/>
                <w:webHidden/>
              </w:rPr>
              <w:fldChar w:fldCharType="end"/>
            </w:r>
          </w:hyperlink>
        </w:p>
        <w:p w14:paraId="64F2BA87" w14:textId="2CDFB870"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35" w:history="1">
            <w:r w:rsidR="00FC1F79" w:rsidRPr="00B61DF7">
              <w:rPr>
                <w:rStyle w:val="Hyperlink"/>
                <w:noProof/>
              </w:rPr>
              <w:t>3.5</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Acceptatie</w:t>
            </w:r>
            <w:r w:rsidR="00FC1F79">
              <w:rPr>
                <w:noProof/>
                <w:webHidden/>
              </w:rPr>
              <w:tab/>
            </w:r>
            <w:r w:rsidR="00FC1F79">
              <w:rPr>
                <w:noProof/>
                <w:webHidden/>
              </w:rPr>
              <w:fldChar w:fldCharType="begin"/>
            </w:r>
            <w:r w:rsidR="00FC1F79">
              <w:rPr>
                <w:noProof/>
                <w:webHidden/>
              </w:rPr>
              <w:instrText xml:space="preserve"> PAGEREF _Toc67314635 \h </w:instrText>
            </w:r>
            <w:r w:rsidR="00FC1F79">
              <w:rPr>
                <w:noProof/>
                <w:webHidden/>
              </w:rPr>
            </w:r>
            <w:r w:rsidR="00FC1F79">
              <w:rPr>
                <w:noProof/>
                <w:webHidden/>
              </w:rPr>
              <w:fldChar w:fldCharType="separate"/>
            </w:r>
            <w:r w:rsidR="009340E3">
              <w:rPr>
                <w:noProof/>
                <w:webHidden/>
              </w:rPr>
              <w:t>8</w:t>
            </w:r>
            <w:r w:rsidR="00FC1F79">
              <w:rPr>
                <w:noProof/>
                <w:webHidden/>
              </w:rPr>
              <w:fldChar w:fldCharType="end"/>
            </w:r>
          </w:hyperlink>
        </w:p>
        <w:p w14:paraId="4EEACAFF" w14:textId="08428C4C"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36" w:history="1">
            <w:r w:rsidR="00FC1F79" w:rsidRPr="00B61DF7">
              <w:rPr>
                <w:rStyle w:val="Hyperlink"/>
                <w:noProof/>
              </w:rPr>
              <w:t>3.6</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Factureren en betalen</w:t>
            </w:r>
            <w:r w:rsidR="00FC1F79">
              <w:rPr>
                <w:noProof/>
                <w:webHidden/>
              </w:rPr>
              <w:tab/>
            </w:r>
            <w:r w:rsidR="00FC1F79">
              <w:rPr>
                <w:noProof/>
                <w:webHidden/>
              </w:rPr>
              <w:fldChar w:fldCharType="begin"/>
            </w:r>
            <w:r w:rsidR="00FC1F79">
              <w:rPr>
                <w:noProof/>
                <w:webHidden/>
              </w:rPr>
              <w:instrText xml:space="preserve"> PAGEREF _Toc67314636 \h </w:instrText>
            </w:r>
            <w:r w:rsidR="00FC1F79">
              <w:rPr>
                <w:noProof/>
                <w:webHidden/>
              </w:rPr>
            </w:r>
            <w:r w:rsidR="00FC1F79">
              <w:rPr>
                <w:noProof/>
                <w:webHidden/>
              </w:rPr>
              <w:fldChar w:fldCharType="separate"/>
            </w:r>
            <w:r w:rsidR="009340E3">
              <w:rPr>
                <w:noProof/>
                <w:webHidden/>
              </w:rPr>
              <w:t>8</w:t>
            </w:r>
            <w:r w:rsidR="00FC1F79">
              <w:rPr>
                <w:noProof/>
                <w:webHidden/>
              </w:rPr>
              <w:fldChar w:fldCharType="end"/>
            </w:r>
          </w:hyperlink>
        </w:p>
        <w:p w14:paraId="207A7F71" w14:textId="196032F3" w:rsidR="00FC1F79" w:rsidRDefault="00F3165F">
          <w:pPr>
            <w:pStyle w:val="Inhopg3"/>
            <w:tabs>
              <w:tab w:val="left" w:pos="1200"/>
              <w:tab w:val="right" w:leader="dot" w:pos="9062"/>
            </w:tabs>
            <w:rPr>
              <w:rFonts w:asciiTheme="minorHAnsi" w:eastAsiaTheme="minorEastAsia" w:hAnsiTheme="minorHAnsi" w:cstheme="minorBidi"/>
              <w:noProof/>
              <w:kern w:val="0"/>
              <w:sz w:val="22"/>
              <w:szCs w:val="22"/>
              <w:lang w:eastAsia="nl-NL"/>
            </w:rPr>
          </w:pPr>
          <w:hyperlink w:anchor="_Toc67314637" w:history="1">
            <w:r w:rsidR="00FC1F79" w:rsidRPr="00B61DF7">
              <w:rPr>
                <w:rStyle w:val="Hyperlink"/>
                <w:noProof/>
              </w:rPr>
              <w:t>3.6.1</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Elektronisch formaat</w:t>
            </w:r>
            <w:r w:rsidR="00FC1F79">
              <w:rPr>
                <w:noProof/>
                <w:webHidden/>
              </w:rPr>
              <w:tab/>
            </w:r>
            <w:r w:rsidR="00FC1F79">
              <w:rPr>
                <w:noProof/>
                <w:webHidden/>
              </w:rPr>
              <w:fldChar w:fldCharType="begin"/>
            </w:r>
            <w:r w:rsidR="00FC1F79">
              <w:rPr>
                <w:noProof/>
                <w:webHidden/>
              </w:rPr>
              <w:instrText xml:space="preserve"> PAGEREF _Toc67314637 \h </w:instrText>
            </w:r>
            <w:r w:rsidR="00FC1F79">
              <w:rPr>
                <w:noProof/>
                <w:webHidden/>
              </w:rPr>
            </w:r>
            <w:r w:rsidR="00FC1F79">
              <w:rPr>
                <w:noProof/>
                <w:webHidden/>
              </w:rPr>
              <w:fldChar w:fldCharType="separate"/>
            </w:r>
            <w:r w:rsidR="009340E3">
              <w:rPr>
                <w:noProof/>
                <w:webHidden/>
              </w:rPr>
              <w:t>8</w:t>
            </w:r>
            <w:r w:rsidR="00FC1F79">
              <w:rPr>
                <w:noProof/>
                <w:webHidden/>
              </w:rPr>
              <w:fldChar w:fldCharType="end"/>
            </w:r>
          </w:hyperlink>
        </w:p>
        <w:p w14:paraId="1677CD9F" w14:textId="0752F6AF" w:rsidR="00FC1F79" w:rsidRDefault="00F3165F">
          <w:pPr>
            <w:pStyle w:val="Inhopg3"/>
            <w:tabs>
              <w:tab w:val="left" w:pos="1200"/>
              <w:tab w:val="right" w:leader="dot" w:pos="9062"/>
            </w:tabs>
            <w:rPr>
              <w:rFonts w:asciiTheme="minorHAnsi" w:eastAsiaTheme="minorEastAsia" w:hAnsiTheme="minorHAnsi" w:cstheme="minorBidi"/>
              <w:noProof/>
              <w:kern w:val="0"/>
              <w:sz w:val="22"/>
              <w:szCs w:val="22"/>
              <w:lang w:eastAsia="nl-NL"/>
            </w:rPr>
          </w:pPr>
          <w:hyperlink w:anchor="_Toc67314638" w:history="1">
            <w:r w:rsidR="00FC1F79" w:rsidRPr="00B61DF7">
              <w:rPr>
                <w:rStyle w:val="Hyperlink"/>
                <w:noProof/>
              </w:rPr>
              <w:t>3.6.2</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Factuurniveaus</w:t>
            </w:r>
            <w:r w:rsidR="00FC1F79">
              <w:rPr>
                <w:noProof/>
                <w:webHidden/>
              </w:rPr>
              <w:tab/>
            </w:r>
            <w:r w:rsidR="00FC1F79">
              <w:rPr>
                <w:noProof/>
                <w:webHidden/>
              </w:rPr>
              <w:fldChar w:fldCharType="begin"/>
            </w:r>
            <w:r w:rsidR="00FC1F79">
              <w:rPr>
                <w:noProof/>
                <w:webHidden/>
              </w:rPr>
              <w:instrText xml:space="preserve"> PAGEREF _Toc67314638 \h </w:instrText>
            </w:r>
            <w:r w:rsidR="00FC1F79">
              <w:rPr>
                <w:noProof/>
                <w:webHidden/>
              </w:rPr>
            </w:r>
            <w:r w:rsidR="00FC1F79">
              <w:rPr>
                <w:noProof/>
                <w:webHidden/>
              </w:rPr>
              <w:fldChar w:fldCharType="separate"/>
            </w:r>
            <w:r w:rsidR="009340E3">
              <w:rPr>
                <w:noProof/>
                <w:webHidden/>
              </w:rPr>
              <w:t>8</w:t>
            </w:r>
            <w:r w:rsidR="00FC1F79">
              <w:rPr>
                <w:noProof/>
                <w:webHidden/>
              </w:rPr>
              <w:fldChar w:fldCharType="end"/>
            </w:r>
          </w:hyperlink>
        </w:p>
        <w:p w14:paraId="0D180FC0" w14:textId="48D746C2" w:rsidR="00FC1F79" w:rsidRDefault="00F3165F">
          <w:pPr>
            <w:pStyle w:val="Inhopg1"/>
            <w:tabs>
              <w:tab w:val="left" w:pos="400"/>
              <w:tab w:val="right" w:leader="dot" w:pos="9062"/>
            </w:tabs>
            <w:rPr>
              <w:rFonts w:asciiTheme="minorHAnsi" w:eastAsiaTheme="minorEastAsia" w:hAnsiTheme="minorHAnsi" w:cstheme="minorBidi"/>
              <w:noProof/>
              <w:kern w:val="0"/>
              <w:sz w:val="22"/>
              <w:szCs w:val="22"/>
              <w:lang w:eastAsia="nl-NL"/>
            </w:rPr>
          </w:pPr>
          <w:hyperlink w:anchor="_Toc67314639" w:history="1">
            <w:r w:rsidR="00FC1F79" w:rsidRPr="00B61DF7">
              <w:rPr>
                <w:rStyle w:val="Hyperlink"/>
                <w:noProof/>
              </w:rPr>
              <w:t>4</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Overlegstructuur</w:t>
            </w:r>
            <w:r w:rsidR="00FC1F79">
              <w:rPr>
                <w:noProof/>
                <w:webHidden/>
              </w:rPr>
              <w:tab/>
            </w:r>
            <w:r w:rsidR="00FC1F79">
              <w:rPr>
                <w:noProof/>
                <w:webHidden/>
              </w:rPr>
              <w:fldChar w:fldCharType="begin"/>
            </w:r>
            <w:r w:rsidR="00FC1F79">
              <w:rPr>
                <w:noProof/>
                <w:webHidden/>
              </w:rPr>
              <w:instrText xml:space="preserve"> PAGEREF _Toc67314639 \h </w:instrText>
            </w:r>
            <w:r w:rsidR="00FC1F79">
              <w:rPr>
                <w:noProof/>
                <w:webHidden/>
              </w:rPr>
            </w:r>
            <w:r w:rsidR="00FC1F79">
              <w:rPr>
                <w:noProof/>
                <w:webHidden/>
              </w:rPr>
              <w:fldChar w:fldCharType="separate"/>
            </w:r>
            <w:r w:rsidR="009340E3">
              <w:rPr>
                <w:noProof/>
                <w:webHidden/>
              </w:rPr>
              <w:t>10</w:t>
            </w:r>
            <w:r w:rsidR="00FC1F79">
              <w:rPr>
                <w:noProof/>
                <w:webHidden/>
              </w:rPr>
              <w:fldChar w:fldCharType="end"/>
            </w:r>
          </w:hyperlink>
        </w:p>
        <w:p w14:paraId="6F20FB0F" w14:textId="0ACDB596" w:rsidR="00FC1F79" w:rsidRDefault="00F3165F">
          <w:pPr>
            <w:pStyle w:val="Inhopg1"/>
            <w:tabs>
              <w:tab w:val="left" w:pos="400"/>
              <w:tab w:val="right" w:leader="dot" w:pos="9062"/>
            </w:tabs>
            <w:rPr>
              <w:rFonts w:asciiTheme="minorHAnsi" w:eastAsiaTheme="minorEastAsia" w:hAnsiTheme="minorHAnsi" w:cstheme="minorBidi"/>
              <w:noProof/>
              <w:kern w:val="0"/>
              <w:sz w:val="22"/>
              <w:szCs w:val="22"/>
              <w:lang w:eastAsia="nl-NL"/>
            </w:rPr>
          </w:pPr>
          <w:hyperlink w:anchor="_Toc67314640" w:history="1">
            <w:r w:rsidR="00FC1F79" w:rsidRPr="00B61DF7">
              <w:rPr>
                <w:rStyle w:val="Hyperlink"/>
                <w:noProof/>
              </w:rPr>
              <w:t>5</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Beveiligingseisen</w:t>
            </w:r>
            <w:r w:rsidR="00FC1F79">
              <w:rPr>
                <w:noProof/>
                <w:webHidden/>
              </w:rPr>
              <w:tab/>
            </w:r>
            <w:r w:rsidR="00FC1F79">
              <w:rPr>
                <w:noProof/>
                <w:webHidden/>
              </w:rPr>
              <w:fldChar w:fldCharType="begin"/>
            </w:r>
            <w:r w:rsidR="00FC1F79">
              <w:rPr>
                <w:noProof/>
                <w:webHidden/>
              </w:rPr>
              <w:instrText xml:space="preserve"> PAGEREF _Toc67314640 \h </w:instrText>
            </w:r>
            <w:r w:rsidR="00FC1F79">
              <w:rPr>
                <w:noProof/>
                <w:webHidden/>
              </w:rPr>
            </w:r>
            <w:r w:rsidR="00FC1F79">
              <w:rPr>
                <w:noProof/>
                <w:webHidden/>
              </w:rPr>
              <w:fldChar w:fldCharType="separate"/>
            </w:r>
            <w:r w:rsidR="009340E3">
              <w:rPr>
                <w:noProof/>
                <w:webHidden/>
              </w:rPr>
              <w:t>11</w:t>
            </w:r>
            <w:r w:rsidR="00FC1F79">
              <w:rPr>
                <w:noProof/>
                <w:webHidden/>
              </w:rPr>
              <w:fldChar w:fldCharType="end"/>
            </w:r>
          </w:hyperlink>
        </w:p>
        <w:p w14:paraId="5F4C6522" w14:textId="14E8307A"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41" w:history="1">
            <w:r w:rsidR="00FC1F79" w:rsidRPr="00B61DF7">
              <w:rPr>
                <w:rStyle w:val="Hyperlink"/>
                <w:noProof/>
              </w:rPr>
              <w:t>5.1</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Screening</w:t>
            </w:r>
            <w:r w:rsidR="00FC1F79">
              <w:rPr>
                <w:noProof/>
                <w:webHidden/>
              </w:rPr>
              <w:tab/>
            </w:r>
            <w:r w:rsidR="00FC1F79">
              <w:rPr>
                <w:noProof/>
                <w:webHidden/>
              </w:rPr>
              <w:fldChar w:fldCharType="begin"/>
            </w:r>
            <w:r w:rsidR="00FC1F79">
              <w:rPr>
                <w:noProof/>
                <w:webHidden/>
              </w:rPr>
              <w:instrText xml:space="preserve"> PAGEREF _Toc67314641 \h </w:instrText>
            </w:r>
            <w:r w:rsidR="00FC1F79">
              <w:rPr>
                <w:noProof/>
                <w:webHidden/>
              </w:rPr>
            </w:r>
            <w:r w:rsidR="00FC1F79">
              <w:rPr>
                <w:noProof/>
                <w:webHidden/>
              </w:rPr>
              <w:fldChar w:fldCharType="separate"/>
            </w:r>
            <w:r w:rsidR="009340E3">
              <w:rPr>
                <w:noProof/>
                <w:webHidden/>
              </w:rPr>
              <w:t>11</w:t>
            </w:r>
            <w:r w:rsidR="00FC1F79">
              <w:rPr>
                <w:noProof/>
                <w:webHidden/>
              </w:rPr>
              <w:fldChar w:fldCharType="end"/>
            </w:r>
          </w:hyperlink>
        </w:p>
        <w:p w14:paraId="10D0BEC4" w14:textId="33EDC879"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42" w:history="1">
            <w:r w:rsidR="00FC1F79" w:rsidRPr="00B61DF7">
              <w:rPr>
                <w:rStyle w:val="Hyperlink"/>
                <w:noProof/>
              </w:rPr>
              <w:t>5.2</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Geheimhouding</w:t>
            </w:r>
            <w:r w:rsidR="00FC1F79">
              <w:rPr>
                <w:noProof/>
                <w:webHidden/>
              </w:rPr>
              <w:tab/>
            </w:r>
            <w:r w:rsidR="00FC1F79">
              <w:rPr>
                <w:noProof/>
                <w:webHidden/>
              </w:rPr>
              <w:fldChar w:fldCharType="begin"/>
            </w:r>
            <w:r w:rsidR="00FC1F79">
              <w:rPr>
                <w:noProof/>
                <w:webHidden/>
              </w:rPr>
              <w:instrText xml:space="preserve"> PAGEREF _Toc67314642 \h </w:instrText>
            </w:r>
            <w:r w:rsidR="00FC1F79">
              <w:rPr>
                <w:noProof/>
                <w:webHidden/>
              </w:rPr>
            </w:r>
            <w:r w:rsidR="00FC1F79">
              <w:rPr>
                <w:noProof/>
                <w:webHidden/>
              </w:rPr>
              <w:fldChar w:fldCharType="separate"/>
            </w:r>
            <w:r w:rsidR="009340E3">
              <w:rPr>
                <w:noProof/>
                <w:webHidden/>
              </w:rPr>
              <w:t>11</w:t>
            </w:r>
            <w:r w:rsidR="00FC1F79">
              <w:rPr>
                <w:noProof/>
                <w:webHidden/>
              </w:rPr>
              <w:fldChar w:fldCharType="end"/>
            </w:r>
          </w:hyperlink>
        </w:p>
        <w:p w14:paraId="333330E2" w14:textId="1764EDAA"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43" w:history="1">
            <w:r w:rsidR="00FC1F79" w:rsidRPr="00B61DF7">
              <w:rPr>
                <w:rStyle w:val="Hyperlink"/>
                <w:noProof/>
              </w:rPr>
              <w:t>5.3</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BeveiligingsIncidenten</w:t>
            </w:r>
            <w:r w:rsidR="00FC1F79">
              <w:rPr>
                <w:noProof/>
                <w:webHidden/>
              </w:rPr>
              <w:tab/>
            </w:r>
            <w:r w:rsidR="00FC1F79">
              <w:rPr>
                <w:noProof/>
                <w:webHidden/>
              </w:rPr>
              <w:fldChar w:fldCharType="begin"/>
            </w:r>
            <w:r w:rsidR="00FC1F79">
              <w:rPr>
                <w:noProof/>
                <w:webHidden/>
              </w:rPr>
              <w:instrText xml:space="preserve"> PAGEREF _Toc67314643 \h </w:instrText>
            </w:r>
            <w:r w:rsidR="00FC1F79">
              <w:rPr>
                <w:noProof/>
                <w:webHidden/>
              </w:rPr>
            </w:r>
            <w:r w:rsidR="00FC1F79">
              <w:rPr>
                <w:noProof/>
                <w:webHidden/>
              </w:rPr>
              <w:fldChar w:fldCharType="separate"/>
            </w:r>
            <w:r w:rsidR="009340E3">
              <w:rPr>
                <w:noProof/>
                <w:webHidden/>
              </w:rPr>
              <w:t>11</w:t>
            </w:r>
            <w:r w:rsidR="00FC1F79">
              <w:rPr>
                <w:noProof/>
                <w:webHidden/>
              </w:rPr>
              <w:fldChar w:fldCharType="end"/>
            </w:r>
          </w:hyperlink>
        </w:p>
        <w:p w14:paraId="4DE7131C" w14:textId="5AB610FB"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44" w:history="1">
            <w:r w:rsidR="00FC1F79" w:rsidRPr="00B61DF7">
              <w:rPr>
                <w:rStyle w:val="Hyperlink"/>
                <w:rFonts w:eastAsiaTheme="minorHAnsi"/>
                <w:noProof/>
              </w:rPr>
              <w:t>5.4</w:t>
            </w:r>
            <w:r w:rsidR="00FC1F79">
              <w:rPr>
                <w:rFonts w:asciiTheme="minorHAnsi" w:eastAsiaTheme="minorEastAsia" w:hAnsiTheme="minorHAnsi" w:cstheme="minorBidi"/>
                <w:noProof/>
                <w:kern w:val="0"/>
                <w:sz w:val="22"/>
                <w:szCs w:val="22"/>
                <w:lang w:eastAsia="nl-NL"/>
              </w:rPr>
              <w:tab/>
            </w:r>
            <w:r w:rsidR="00FC1F79" w:rsidRPr="00B61DF7">
              <w:rPr>
                <w:rStyle w:val="Hyperlink"/>
                <w:rFonts w:eastAsiaTheme="minorHAnsi"/>
                <w:noProof/>
              </w:rPr>
              <w:t>Informatiebeveiliging</w:t>
            </w:r>
            <w:r w:rsidR="00FC1F79">
              <w:rPr>
                <w:noProof/>
                <w:webHidden/>
              </w:rPr>
              <w:tab/>
            </w:r>
            <w:r w:rsidR="00FC1F79">
              <w:rPr>
                <w:noProof/>
                <w:webHidden/>
              </w:rPr>
              <w:fldChar w:fldCharType="begin"/>
            </w:r>
            <w:r w:rsidR="00FC1F79">
              <w:rPr>
                <w:noProof/>
                <w:webHidden/>
              </w:rPr>
              <w:instrText xml:space="preserve"> PAGEREF _Toc67314644 \h </w:instrText>
            </w:r>
            <w:r w:rsidR="00FC1F79">
              <w:rPr>
                <w:noProof/>
                <w:webHidden/>
              </w:rPr>
            </w:r>
            <w:r w:rsidR="00FC1F79">
              <w:rPr>
                <w:noProof/>
                <w:webHidden/>
              </w:rPr>
              <w:fldChar w:fldCharType="separate"/>
            </w:r>
            <w:r w:rsidR="009340E3">
              <w:rPr>
                <w:noProof/>
                <w:webHidden/>
              </w:rPr>
              <w:t>11</w:t>
            </w:r>
            <w:r w:rsidR="00FC1F79">
              <w:rPr>
                <w:noProof/>
                <w:webHidden/>
              </w:rPr>
              <w:fldChar w:fldCharType="end"/>
            </w:r>
          </w:hyperlink>
        </w:p>
        <w:p w14:paraId="34D4FE2D" w14:textId="0D034087" w:rsidR="00FC1F79" w:rsidRDefault="00F3165F">
          <w:pPr>
            <w:pStyle w:val="Inhopg1"/>
            <w:tabs>
              <w:tab w:val="left" w:pos="400"/>
              <w:tab w:val="right" w:leader="dot" w:pos="9062"/>
            </w:tabs>
            <w:rPr>
              <w:rFonts w:asciiTheme="minorHAnsi" w:eastAsiaTheme="minorEastAsia" w:hAnsiTheme="minorHAnsi" w:cstheme="minorBidi"/>
              <w:noProof/>
              <w:kern w:val="0"/>
              <w:sz w:val="22"/>
              <w:szCs w:val="22"/>
              <w:lang w:eastAsia="nl-NL"/>
            </w:rPr>
          </w:pPr>
          <w:hyperlink w:anchor="_Toc67314645" w:history="1">
            <w:r w:rsidR="00FC1F79" w:rsidRPr="00B61DF7">
              <w:rPr>
                <w:rStyle w:val="Hyperlink"/>
                <w:noProof/>
              </w:rPr>
              <w:t>6</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Toegang tot de locatie van de Deelnemer</w:t>
            </w:r>
            <w:r w:rsidR="00FC1F79">
              <w:rPr>
                <w:noProof/>
                <w:webHidden/>
              </w:rPr>
              <w:tab/>
            </w:r>
            <w:r w:rsidR="00FC1F79">
              <w:rPr>
                <w:noProof/>
                <w:webHidden/>
              </w:rPr>
              <w:fldChar w:fldCharType="begin"/>
            </w:r>
            <w:r w:rsidR="00FC1F79">
              <w:rPr>
                <w:noProof/>
                <w:webHidden/>
              </w:rPr>
              <w:instrText xml:space="preserve"> PAGEREF _Toc67314645 \h </w:instrText>
            </w:r>
            <w:r w:rsidR="00FC1F79">
              <w:rPr>
                <w:noProof/>
                <w:webHidden/>
              </w:rPr>
            </w:r>
            <w:r w:rsidR="00FC1F79">
              <w:rPr>
                <w:noProof/>
                <w:webHidden/>
              </w:rPr>
              <w:fldChar w:fldCharType="separate"/>
            </w:r>
            <w:r w:rsidR="009340E3">
              <w:rPr>
                <w:noProof/>
                <w:webHidden/>
              </w:rPr>
              <w:t>12</w:t>
            </w:r>
            <w:r w:rsidR="00FC1F79">
              <w:rPr>
                <w:noProof/>
                <w:webHidden/>
              </w:rPr>
              <w:fldChar w:fldCharType="end"/>
            </w:r>
          </w:hyperlink>
        </w:p>
        <w:p w14:paraId="6A27D87D" w14:textId="3788F25E" w:rsidR="00FC1F79" w:rsidRDefault="00F3165F">
          <w:pPr>
            <w:pStyle w:val="Inhopg1"/>
            <w:tabs>
              <w:tab w:val="left" w:pos="400"/>
              <w:tab w:val="right" w:leader="dot" w:pos="9062"/>
            </w:tabs>
            <w:rPr>
              <w:rFonts w:asciiTheme="minorHAnsi" w:eastAsiaTheme="minorEastAsia" w:hAnsiTheme="minorHAnsi" w:cstheme="minorBidi"/>
              <w:noProof/>
              <w:kern w:val="0"/>
              <w:sz w:val="22"/>
              <w:szCs w:val="22"/>
              <w:lang w:eastAsia="nl-NL"/>
            </w:rPr>
          </w:pPr>
          <w:hyperlink w:anchor="_Toc67314646" w:history="1">
            <w:r w:rsidR="00FC1F79" w:rsidRPr="00B61DF7">
              <w:rPr>
                <w:rStyle w:val="Hyperlink"/>
                <w:noProof/>
              </w:rPr>
              <w:t>7</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Opstellen en analyseren rapportage</w:t>
            </w:r>
            <w:r w:rsidR="00FC1F79">
              <w:rPr>
                <w:noProof/>
                <w:webHidden/>
              </w:rPr>
              <w:tab/>
            </w:r>
            <w:r w:rsidR="00FC1F79">
              <w:rPr>
                <w:noProof/>
                <w:webHidden/>
              </w:rPr>
              <w:fldChar w:fldCharType="begin"/>
            </w:r>
            <w:r w:rsidR="00FC1F79">
              <w:rPr>
                <w:noProof/>
                <w:webHidden/>
              </w:rPr>
              <w:instrText xml:space="preserve"> PAGEREF _Toc67314646 \h </w:instrText>
            </w:r>
            <w:r w:rsidR="00FC1F79">
              <w:rPr>
                <w:noProof/>
                <w:webHidden/>
              </w:rPr>
            </w:r>
            <w:r w:rsidR="00FC1F79">
              <w:rPr>
                <w:noProof/>
                <w:webHidden/>
              </w:rPr>
              <w:fldChar w:fldCharType="separate"/>
            </w:r>
            <w:r w:rsidR="009340E3">
              <w:rPr>
                <w:noProof/>
                <w:webHidden/>
              </w:rPr>
              <w:t>13</w:t>
            </w:r>
            <w:r w:rsidR="00FC1F79">
              <w:rPr>
                <w:noProof/>
                <w:webHidden/>
              </w:rPr>
              <w:fldChar w:fldCharType="end"/>
            </w:r>
          </w:hyperlink>
        </w:p>
        <w:p w14:paraId="15A932F1" w14:textId="3688D1E0" w:rsidR="00FC1F79" w:rsidRDefault="00F3165F">
          <w:pPr>
            <w:pStyle w:val="Inhopg1"/>
            <w:tabs>
              <w:tab w:val="left" w:pos="400"/>
              <w:tab w:val="right" w:leader="dot" w:pos="9062"/>
            </w:tabs>
            <w:rPr>
              <w:rFonts w:asciiTheme="minorHAnsi" w:eastAsiaTheme="minorEastAsia" w:hAnsiTheme="minorHAnsi" w:cstheme="minorBidi"/>
              <w:noProof/>
              <w:kern w:val="0"/>
              <w:sz w:val="22"/>
              <w:szCs w:val="22"/>
              <w:lang w:eastAsia="nl-NL"/>
            </w:rPr>
          </w:pPr>
          <w:hyperlink w:anchor="_Toc67314647" w:history="1">
            <w:r w:rsidR="00FC1F79" w:rsidRPr="00B61DF7">
              <w:rPr>
                <w:rStyle w:val="Hyperlink"/>
                <w:noProof/>
              </w:rPr>
              <w:t>8</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Incidentmanagement</w:t>
            </w:r>
            <w:r w:rsidR="00FC1F79">
              <w:rPr>
                <w:noProof/>
                <w:webHidden/>
              </w:rPr>
              <w:tab/>
            </w:r>
            <w:r w:rsidR="00FC1F79">
              <w:rPr>
                <w:noProof/>
                <w:webHidden/>
              </w:rPr>
              <w:fldChar w:fldCharType="begin"/>
            </w:r>
            <w:r w:rsidR="00FC1F79">
              <w:rPr>
                <w:noProof/>
                <w:webHidden/>
              </w:rPr>
              <w:instrText xml:space="preserve"> PAGEREF _Toc67314647 \h </w:instrText>
            </w:r>
            <w:r w:rsidR="00FC1F79">
              <w:rPr>
                <w:noProof/>
                <w:webHidden/>
              </w:rPr>
            </w:r>
            <w:r w:rsidR="00FC1F79">
              <w:rPr>
                <w:noProof/>
                <w:webHidden/>
              </w:rPr>
              <w:fldChar w:fldCharType="separate"/>
            </w:r>
            <w:r w:rsidR="009340E3">
              <w:rPr>
                <w:noProof/>
                <w:webHidden/>
              </w:rPr>
              <w:t>14</w:t>
            </w:r>
            <w:r w:rsidR="00FC1F79">
              <w:rPr>
                <w:noProof/>
                <w:webHidden/>
              </w:rPr>
              <w:fldChar w:fldCharType="end"/>
            </w:r>
          </w:hyperlink>
        </w:p>
        <w:p w14:paraId="171400E0" w14:textId="21E90384"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48" w:history="1">
            <w:r w:rsidR="00FC1F79" w:rsidRPr="00B61DF7">
              <w:rPr>
                <w:rStyle w:val="Hyperlink"/>
                <w:noProof/>
              </w:rPr>
              <w:t>8.1</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Aanmelden van Incidenten</w:t>
            </w:r>
            <w:r w:rsidR="00FC1F79">
              <w:rPr>
                <w:noProof/>
                <w:webHidden/>
              </w:rPr>
              <w:tab/>
            </w:r>
            <w:r w:rsidR="00FC1F79">
              <w:rPr>
                <w:noProof/>
                <w:webHidden/>
              </w:rPr>
              <w:fldChar w:fldCharType="begin"/>
            </w:r>
            <w:r w:rsidR="00FC1F79">
              <w:rPr>
                <w:noProof/>
                <w:webHidden/>
              </w:rPr>
              <w:instrText xml:space="preserve"> PAGEREF _Toc67314648 \h </w:instrText>
            </w:r>
            <w:r w:rsidR="00FC1F79">
              <w:rPr>
                <w:noProof/>
                <w:webHidden/>
              </w:rPr>
            </w:r>
            <w:r w:rsidR="00FC1F79">
              <w:rPr>
                <w:noProof/>
                <w:webHidden/>
              </w:rPr>
              <w:fldChar w:fldCharType="separate"/>
            </w:r>
            <w:r w:rsidR="009340E3">
              <w:rPr>
                <w:noProof/>
                <w:webHidden/>
              </w:rPr>
              <w:t>14</w:t>
            </w:r>
            <w:r w:rsidR="00FC1F79">
              <w:rPr>
                <w:noProof/>
                <w:webHidden/>
              </w:rPr>
              <w:fldChar w:fldCharType="end"/>
            </w:r>
          </w:hyperlink>
        </w:p>
        <w:p w14:paraId="75724320" w14:textId="2F80F32A"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49" w:history="1">
            <w:r w:rsidR="00FC1F79" w:rsidRPr="00B61DF7">
              <w:rPr>
                <w:rStyle w:val="Hyperlink"/>
                <w:noProof/>
              </w:rPr>
              <w:t>8.2</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Status update</w:t>
            </w:r>
            <w:r w:rsidR="00FC1F79">
              <w:rPr>
                <w:noProof/>
                <w:webHidden/>
              </w:rPr>
              <w:tab/>
            </w:r>
            <w:r w:rsidR="00FC1F79">
              <w:rPr>
                <w:noProof/>
                <w:webHidden/>
              </w:rPr>
              <w:fldChar w:fldCharType="begin"/>
            </w:r>
            <w:r w:rsidR="00FC1F79">
              <w:rPr>
                <w:noProof/>
                <w:webHidden/>
              </w:rPr>
              <w:instrText xml:space="preserve"> PAGEREF _Toc67314649 \h </w:instrText>
            </w:r>
            <w:r w:rsidR="00FC1F79">
              <w:rPr>
                <w:noProof/>
                <w:webHidden/>
              </w:rPr>
            </w:r>
            <w:r w:rsidR="00FC1F79">
              <w:rPr>
                <w:noProof/>
                <w:webHidden/>
              </w:rPr>
              <w:fldChar w:fldCharType="separate"/>
            </w:r>
            <w:r w:rsidR="009340E3">
              <w:rPr>
                <w:noProof/>
                <w:webHidden/>
              </w:rPr>
              <w:t>14</w:t>
            </w:r>
            <w:r w:rsidR="00FC1F79">
              <w:rPr>
                <w:noProof/>
                <w:webHidden/>
              </w:rPr>
              <w:fldChar w:fldCharType="end"/>
            </w:r>
          </w:hyperlink>
        </w:p>
        <w:p w14:paraId="3B8613D8" w14:textId="136877EF"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50" w:history="1">
            <w:r w:rsidR="00FC1F79" w:rsidRPr="00B61DF7">
              <w:rPr>
                <w:rStyle w:val="Hyperlink"/>
                <w:noProof/>
              </w:rPr>
              <w:t>8.3</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Afmelden</w:t>
            </w:r>
            <w:r w:rsidR="00FC1F79">
              <w:rPr>
                <w:noProof/>
                <w:webHidden/>
              </w:rPr>
              <w:tab/>
            </w:r>
            <w:r w:rsidR="00FC1F79">
              <w:rPr>
                <w:noProof/>
                <w:webHidden/>
              </w:rPr>
              <w:fldChar w:fldCharType="begin"/>
            </w:r>
            <w:r w:rsidR="00FC1F79">
              <w:rPr>
                <w:noProof/>
                <w:webHidden/>
              </w:rPr>
              <w:instrText xml:space="preserve"> PAGEREF _Toc67314650 \h </w:instrText>
            </w:r>
            <w:r w:rsidR="00FC1F79">
              <w:rPr>
                <w:noProof/>
                <w:webHidden/>
              </w:rPr>
            </w:r>
            <w:r w:rsidR="00FC1F79">
              <w:rPr>
                <w:noProof/>
                <w:webHidden/>
              </w:rPr>
              <w:fldChar w:fldCharType="separate"/>
            </w:r>
            <w:r w:rsidR="009340E3">
              <w:rPr>
                <w:noProof/>
                <w:webHidden/>
              </w:rPr>
              <w:t>15</w:t>
            </w:r>
            <w:r w:rsidR="00FC1F79">
              <w:rPr>
                <w:noProof/>
                <w:webHidden/>
              </w:rPr>
              <w:fldChar w:fldCharType="end"/>
            </w:r>
          </w:hyperlink>
        </w:p>
        <w:p w14:paraId="21B40AA1" w14:textId="581F0864" w:rsidR="00FC1F79" w:rsidRDefault="00F3165F">
          <w:pPr>
            <w:pStyle w:val="Inhopg1"/>
            <w:tabs>
              <w:tab w:val="left" w:pos="400"/>
              <w:tab w:val="right" w:leader="dot" w:pos="9062"/>
            </w:tabs>
            <w:rPr>
              <w:rFonts w:asciiTheme="minorHAnsi" w:eastAsiaTheme="minorEastAsia" w:hAnsiTheme="minorHAnsi" w:cstheme="minorBidi"/>
              <w:noProof/>
              <w:kern w:val="0"/>
              <w:sz w:val="22"/>
              <w:szCs w:val="22"/>
              <w:lang w:eastAsia="nl-NL"/>
            </w:rPr>
          </w:pPr>
          <w:hyperlink w:anchor="_Toc67314651" w:history="1">
            <w:r w:rsidR="00FC1F79" w:rsidRPr="00B61DF7">
              <w:rPr>
                <w:rStyle w:val="Hyperlink"/>
                <w:noProof/>
              </w:rPr>
              <w:t>9</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Serviceherstelmaatregelen</w:t>
            </w:r>
            <w:r w:rsidR="00FC1F79">
              <w:rPr>
                <w:noProof/>
                <w:webHidden/>
              </w:rPr>
              <w:tab/>
            </w:r>
            <w:r w:rsidR="00FC1F79">
              <w:rPr>
                <w:noProof/>
                <w:webHidden/>
              </w:rPr>
              <w:fldChar w:fldCharType="begin"/>
            </w:r>
            <w:r w:rsidR="00FC1F79">
              <w:rPr>
                <w:noProof/>
                <w:webHidden/>
              </w:rPr>
              <w:instrText xml:space="preserve"> PAGEREF _Toc67314651 \h </w:instrText>
            </w:r>
            <w:r w:rsidR="00FC1F79">
              <w:rPr>
                <w:noProof/>
                <w:webHidden/>
              </w:rPr>
            </w:r>
            <w:r w:rsidR="00FC1F79">
              <w:rPr>
                <w:noProof/>
                <w:webHidden/>
              </w:rPr>
              <w:fldChar w:fldCharType="separate"/>
            </w:r>
            <w:r w:rsidR="009340E3">
              <w:rPr>
                <w:noProof/>
                <w:webHidden/>
              </w:rPr>
              <w:t>16</w:t>
            </w:r>
            <w:r w:rsidR="00FC1F79">
              <w:rPr>
                <w:noProof/>
                <w:webHidden/>
              </w:rPr>
              <w:fldChar w:fldCharType="end"/>
            </w:r>
          </w:hyperlink>
        </w:p>
        <w:p w14:paraId="13088F11" w14:textId="29236335"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52" w:history="1">
            <w:r w:rsidR="00FC1F79" w:rsidRPr="00B61DF7">
              <w:rPr>
                <w:rStyle w:val="Hyperlink"/>
                <w:noProof/>
              </w:rPr>
              <w:t>9.1</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Escalatieschema bestellingen</w:t>
            </w:r>
            <w:r w:rsidR="00FC1F79">
              <w:rPr>
                <w:noProof/>
                <w:webHidden/>
              </w:rPr>
              <w:tab/>
            </w:r>
            <w:r w:rsidR="00FC1F79">
              <w:rPr>
                <w:noProof/>
                <w:webHidden/>
              </w:rPr>
              <w:fldChar w:fldCharType="begin"/>
            </w:r>
            <w:r w:rsidR="00FC1F79">
              <w:rPr>
                <w:noProof/>
                <w:webHidden/>
              </w:rPr>
              <w:instrText xml:space="preserve"> PAGEREF _Toc67314652 \h </w:instrText>
            </w:r>
            <w:r w:rsidR="00FC1F79">
              <w:rPr>
                <w:noProof/>
                <w:webHidden/>
              </w:rPr>
            </w:r>
            <w:r w:rsidR="00FC1F79">
              <w:rPr>
                <w:noProof/>
                <w:webHidden/>
              </w:rPr>
              <w:fldChar w:fldCharType="separate"/>
            </w:r>
            <w:r w:rsidR="009340E3">
              <w:rPr>
                <w:noProof/>
                <w:webHidden/>
              </w:rPr>
              <w:t>16</w:t>
            </w:r>
            <w:r w:rsidR="00FC1F79">
              <w:rPr>
                <w:noProof/>
                <w:webHidden/>
              </w:rPr>
              <w:fldChar w:fldCharType="end"/>
            </w:r>
          </w:hyperlink>
        </w:p>
        <w:p w14:paraId="4A654B14" w14:textId="4F38C011" w:rsidR="00FC1F79" w:rsidRDefault="00F3165F">
          <w:pPr>
            <w:pStyle w:val="Inhopg2"/>
            <w:tabs>
              <w:tab w:val="left" w:pos="800"/>
              <w:tab w:val="right" w:leader="dot" w:pos="9062"/>
            </w:tabs>
            <w:rPr>
              <w:rFonts w:asciiTheme="minorHAnsi" w:eastAsiaTheme="minorEastAsia" w:hAnsiTheme="minorHAnsi" w:cstheme="minorBidi"/>
              <w:noProof/>
              <w:kern w:val="0"/>
              <w:sz w:val="22"/>
              <w:szCs w:val="22"/>
              <w:lang w:eastAsia="nl-NL"/>
            </w:rPr>
          </w:pPr>
          <w:hyperlink w:anchor="_Toc67314653" w:history="1">
            <w:r w:rsidR="00FC1F79" w:rsidRPr="00B61DF7">
              <w:rPr>
                <w:rStyle w:val="Hyperlink"/>
                <w:noProof/>
              </w:rPr>
              <w:t>9.2</w:t>
            </w:r>
            <w:r w:rsidR="00FC1F79">
              <w:rPr>
                <w:rFonts w:asciiTheme="minorHAnsi" w:eastAsiaTheme="minorEastAsia" w:hAnsiTheme="minorHAnsi" w:cstheme="minorBidi"/>
                <w:noProof/>
                <w:kern w:val="0"/>
                <w:sz w:val="22"/>
                <w:szCs w:val="22"/>
                <w:lang w:eastAsia="nl-NL"/>
              </w:rPr>
              <w:tab/>
            </w:r>
            <w:r w:rsidR="00FC1F79" w:rsidRPr="00B61DF7">
              <w:rPr>
                <w:rStyle w:val="Hyperlink"/>
                <w:noProof/>
              </w:rPr>
              <w:t>Betrekken CCM</w:t>
            </w:r>
            <w:r w:rsidR="00FC1F79">
              <w:rPr>
                <w:noProof/>
                <w:webHidden/>
              </w:rPr>
              <w:tab/>
            </w:r>
            <w:r w:rsidR="00FC1F79">
              <w:rPr>
                <w:noProof/>
                <w:webHidden/>
              </w:rPr>
              <w:fldChar w:fldCharType="begin"/>
            </w:r>
            <w:r w:rsidR="00FC1F79">
              <w:rPr>
                <w:noProof/>
                <w:webHidden/>
              </w:rPr>
              <w:instrText xml:space="preserve"> PAGEREF _Toc67314653 \h </w:instrText>
            </w:r>
            <w:r w:rsidR="00FC1F79">
              <w:rPr>
                <w:noProof/>
                <w:webHidden/>
              </w:rPr>
            </w:r>
            <w:r w:rsidR="00FC1F79">
              <w:rPr>
                <w:noProof/>
                <w:webHidden/>
              </w:rPr>
              <w:fldChar w:fldCharType="separate"/>
            </w:r>
            <w:r w:rsidR="009340E3">
              <w:rPr>
                <w:noProof/>
                <w:webHidden/>
              </w:rPr>
              <w:t>16</w:t>
            </w:r>
            <w:r w:rsidR="00FC1F79">
              <w:rPr>
                <w:noProof/>
                <w:webHidden/>
              </w:rPr>
              <w:fldChar w:fldCharType="end"/>
            </w:r>
          </w:hyperlink>
        </w:p>
        <w:p w14:paraId="193C04B7" w14:textId="35CE416B" w:rsidR="00FC1F79" w:rsidRDefault="00FC1F79">
          <w:r>
            <w:rPr>
              <w:b/>
              <w:bCs/>
            </w:rPr>
            <w:fldChar w:fldCharType="end"/>
          </w:r>
        </w:p>
      </w:sdtContent>
    </w:sdt>
    <w:p w14:paraId="10FC3ADA" w14:textId="77777777" w:rsidR="00271B4D" w:rsidRDefault="00271B4D" w:rsidP="00271B4D">
      <w:pPr>
        <w:rPr>
          <w:szCs w:val="20"/>
          <w:highlight w:val="yellow"/>
        </w:rPr>
      </w:pPr>
    </w:p>
    <w:p w14:paraId="376A77DD" w14:textId="77777777" w:rsidR="00271B4D" w:rsidRDefault="00271B4D" w:rsidP="00271B4D">
      <w:pPr>
        <w:pStyle w:val="Kop1"/>
        <w:pageBreakBefore/>
        <w:ind w:left="510" w:hanging="510"/>
      </w:pPr>
      <w:bookmarkStart w:id="7" w:name="_Toc67314514"/>
      <w:bookmarkStart w:id="8" w:name="_Toc67314618"/>
      <w:r>
        <w:lastRenderedPageBreak/>
        <w:t>Inleiding</w:t>
      </w:r>
      <w:bookmarkEnd w:id="7"/>
      <w:bookmarkEnd w:id="8"/>
    </w:p>
    <w:p w14:paraId="78C5CB6E" w14:textId="5F1DD9BC" w:rsidR="00100930" w:rsidRPr="00316318" w:rsidRDefault="00271B4D" w:rsidP="00100930">
      <w:r w:rsidRPr="002D567E">
        <w:t xml:space="preserve">Het Dossier </w:t>
      </w:r>
      <w:r w:rsidRPr="000C19F4">
        <w:t xml:space="preserve">Afspraken en Procedures (DAP) beschrijft, op uitvoerend niveau, de werkafspraken die gemaakt zijn tussen </w:t>
      </w:r>
      <w:r w:rsidR="00F3165F">
        <w:fldChar w:fldCharType="begin"/>
      </w:r>
      <w:r w:rsidR="00F3165F">
        <w:instrText xml:space="preserve"> DOCPROPERTY  Deelnemer  \* MERGEFORMAT </w:instrText>
      </w:r>
      <w:r w:rsidR="00F3165F">
        <w:fldChar w:fldCharType="separate"/>
      </w:r>
      <w:r>
        <w:t>{naam Deelnemer}</w:t>
      </w:r>
      <w:r w:rsidR="00F3165F">
        <w:fldChar w:fldCharType="end"/>
      </w:r>
      <w:r w:rsidRPr="000C19F4">
        <w:t xml:space="preserve"> en </w:t>
      </w:r>
      <w:r>
        <w:rPr>
          <w:szCs w:val="22"/>
        </w:rPr>
        <w:fldChar w:fldCharType="begin"/>
      </w:r>
      <w:r>
        <w:rPr>
          <w:szCs w:val="22"/>
        </w:rPr>
        <w:instrText xml:space="preserve"> DOCPROPERTY  Opdrachtnemer  \* MERGEFORMAT </w:instrText>
      </w:r>
      <w:r>
        <w:rPr>
          <w:szCs w:val="22"/>
        </w:rPr>
        <w:fldChar w:fldCharType="separate"/>
      </w:r>
      <w:r>
        <w:rPr>
          <w:szCs w:val="22"/>
        </w:rPr>
        <w:t>{Naam Opdrachtnemer}</w:t>
      </w:r>
      <w:r>
        <w:rPr>
          <w:szCs w:val="22"/>
        </w:rPr>
        <w:fldChar w:fldCharType="end"/>
      </w:r>
      <w:r w:rsidRPr="000C19F4">
        <w:t xml:space="preserve"> ten behoeve van de serviceverlening zoals overeengekomen in </w:t>
      </w:r>
      <w:r>
        <w:t>Raamovereenkomst</w:t>
      </w:r>
      <w:r w:rsidR="00100930">
        <w:t xml:space="preserve"> </w:t>
      </w:r>
      <w:r w:rsidR="00316318" w:rsidRPr="00316318">
        <w:t xml:space="preserve">IWR2023 </w:t>
      </w:r>
      <w:proofErr w:type="spellStart"/>
      <w:r w:rsidR="00F3165F">
        <w:t>WpHW</w:t>
      </w:r>
      <w:proofErr w:type="spellEnd"/>
      <w:r w:rsidR="00F3165F">
        <w:t xml:space="preserve">, iOS, </w:t>
      </w:r>
      <w:proofErr w:type="spellStart"/>
      <w:r w:rsidR="00F3165F">
        <w:t>iPadOs</w:t>
      </w:r>
      <w:proofErr w:type="spellEnd"/>
      <w:r w:rsidR="00F3165F">
        <w:t xml:space="preserve"> en </w:t>
      </w:r>
      <w:proofErr w:type="spellStart"/>
      <w:r w:rsidR="00F3165F">
        <w:t>MacOS</w:t>
      </w:r>
      <w:proofErr w:type="spellEnd"/>
      <w:r w:rsidR="00F3165F">
        <w:t>.</w:t>
      </w:r>
    </w:p>
    <w:p w14:paraId="0A853BBF" w14:textId="571A3F22" w:rsidR="00271B4D" w:rsidRDefault="00271B4D" w:rsidP="00271B4D"/>
    <w:p w14:paraId="3451B56D" w14:textId="77777777" w:rsidR="00271B4D" w:rsidRDefault="00271B4D" w:rsidP="00271B4D">
      <w:pPr>
        <w:pStyle w:val="Kop2"/>
        <w:spacing w:before="360"/>
      </w:pPr>
      <w:bookmarkStart w:id="9" w:name="_Toc305146525"/>
      <w:bookmarkStart w:id="10" w:name="_Toc305154749"/>
      <w:bookmarkStart w:id="11" w:name="_Toc305155061"/>
      <w:bookmarkStart w:id="12" w:name="_Toc305762363"/>
      <w:bookmarkStart w:id="13" w:name="_Toc322955630"/>
      <w:bookmarkStart w:id="14" w:name="_Toc322955715"/>
      <w:bookmarkStart w:id="15" w:name="_Toc322962760"/>
      <w:bookmarkStart w:id="16" w:name="_Toc323200929"/>
      <w:bookmarkStart w:id="17" w:name="_Toc323201710"/>
      <w:bookmarkStart w:id="18" w:name="_Toc323818788"/>
      <w:bookmarkStart w:id="19" w:name="_Toc329855296"/>
      <w:bookmarkStart w:id="20" w:name="_Toc437613857"/>
      <w:bookmarkStart w:id="21" w:name="_Toc67314515"/>
      <w:bookmarkStart w:id="22" w:name="_Toc67314619"/>
      <w:r>
        <w:t>Scope van de dienstverlening</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DA9E26D" w14:textId="45AAFE22" w:rsidR="00271B4D" w:rsidRPr="00100930" w:rsidRDefault="00271B4D" w:rsidP="00271B4D">
      <w:pPr>
        <w:rPr>
          <w:rFonts w:cs="Verdana"/>
          <w:szCs w:val="18"/>
        </w:rPr>
      </w:pPr>
      <w:r>
        <w:t>De scope van de dienstverlening is vastgelegd in de Raamovereenkomst</w:t>
      </w:r>
      <w:r w:rsidR="00100930">
        <w:t>.</w:t>
      </w:r>
    </w:p>
    <w:p w14:paraId="3960428B" w14:textId="77777777" w:rsidR="00271B4D" w:rsidRDefault="00271B4D" w:rsidP="00271B4D"/>
    <w:p w14:paraId="3CE5AB42" w14:textId="05BC23A8" w:rsidR="00271B4D" w:rsidRDefault="00271B4D" w:rsidP="00271B4D">
      <w:r w:rsidRPr="000C56CE">
        <w:t xml:space="preserve">De </w:t>
      </w:r>
      <w:r>
        <w:t>Deelnemer</w:t>
      </w:r>
      <w:r w:rsidRPr="000C56CE">
        <w:t xml:space="preserve"> is verplicht</w:t>
      </w:r>
      <w:r>
        <w:t xml:space="preserve"> als de Deelnemer behoefte heeft aan Producten en Diensten die vallen binnen de scope Raamovereenkomst, om deze</w:t>
      </w:r>
      <w:r w:rsidRPr="000C56CE">
        <w:t xml:space="preserve"> </w:t>
      </w:r>
      <w:r>
        <w:t>Producten en Diensten</w:t>
      </w:r>
      <w:r w:rsidRPr="000C56CE">
        <w:t xml:space="preserve"> volgens de voorwaarden en bepalingen van de </w:t>
      </w:r>
      <w:r>
        <w:t>Raamovereenkomst</w:t>
      </w:r>
      <w:r w:rsidRPr="000C56CE">
        <w:t xml:space="preserve"> aan te schaffen. Indien</w:t>
      </w:r>
      <w:r>
        <w:t xml:space="preserve"> de Deelnemer nog een lopende overeenkomst heeft, geldt de afnameplicht pas vanaf het moment dat die andere overeenkomst is beëindigd.</w:t>
      </w:r>
    </w:p>
    <w:p w14:paraId="51E7D7DF" w14:textId="77777777" w:rsidR="00271B4D" w:rsidRDefault="00271B4D" w:rsidP="00271B4D"/>
    <w:p w14:paraId="46515822" w14:textId="77777777" w:rsidR="00271B4D" w:rsidRDefault="00271B4D" w:rsidP="00271B4D">
      <w:r>
        <w:t>Als aanvulling hierop zijn Speciale Diensten mogelijk. De overeengekomen Speciale Diensten zijn opgenomen in het Speciale Diensten register.</w:t>
      </w:r>
    </w:p>
    <w:p w14:paraId="39AEED30" w14:textId="77777777" w:rsidR="00271B4D" w:rsidRDefault="00271B4D" w:rsidP="00271B4D"/>
    <w:p w14:paraId="06CE264E" w14:textId="77777777" w:rsidR="00271B4D" w:rsidRDefault="00271B4D" w:rsidP="00271B4D">
      <w:r>
        <w:t xml:space="preserve">Daarnaast kan </w:t>
      </w:r>
      <w:r w:rsidRPr="00773F70">
        <w:t xml:space="preserve">de initieel overeengekomen gekomen set aan </w:t>
      </w:r>
      <w:r>
        <w:t>Diensten</w:t>
      </w:r>
      <w:r w:rsidRPr="00773F70">
        <w:t xml:space="preserve"> worden aa</w:t>
      </w:r>
      <w:r>
        <w:t>ngepast op basis van b</w:t>
      </w:r>
      <w:r w:rsidRPr="00773F70">
        <w:t>ijlage 05</w:t>
      </w:r>
      <w:r>
        <w:t xml:space="preserve"> - W</w:t>
      </w:r>
      <w:r w:rsidRPr="00773F70">
        <w:t>ijzigingsprocedure van de</w:t>
      </w:r>
      <w:r>
        <w:t xml:space="preserve"> Raamovereenkomst.</w:t>
      </w:r>
    </w:p>
    <w:p w14:paraId="2DA025F9" w14:textId="77777777" w:rsidR="00271B4D" w:rsidRDefault="00271B4D" w:rsidP="00271B4D">
      <w:pPr>
        <w:pStyle w:val="Kop2"/>
        <w:spacing w:before="360"/>
      </w:pPr>
      <w:bookmarkStart w:id="23" w:name="_Toc305146526"/>
      <w:bookmarkStart w:id="24" w:name="_Toc305154750"/>
      <w:bookmarkStart w:id="25" w:name="_Toc305155062"/>
      <w:bookmarkStart w:id="26" w:name="_Toc305762364"/>
      <w:bookmarkStart w:id="27" w:name="_Toc322955631"/>
      <w:bookmarkStart w:id="28" w:name="_Toc322955716"/>
      <w:bookmarkStart w:id="29" w:name="_Toc322962761"/>
      <w:bookmarkStart w:id="30" w:name="_Toc323200930"/>
      <w:bookmarkStart w:id="31" w:name="_Toc323201711"/>
      <w:bookmarkStart w:id="32" w:name="_Toc323818789"/>
      <w:bookmarkStart w:id="33" w:name="_Toc329855297"/>
      <w:bookmarkStart w:id="34" w:name="_Toc437613858"/>
      <w:bookmarkStart w:id="35" w:name="_Toc67314516"/>
      <w:bookmarkStart w:id="36" w:name="_Toc67314620"/>
      <w:r>
        <w:t>Geldigheidsduur van het DAP</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3DD9EAA" w14:textId="77777777" w:rsidR="00271B4D" w:rsidRDefault="00271B4D" w:rsidP="00271B4D">
      <w:r>
        <w:t>De geldigheidsduur van het DAP komt overeen met de geldigheidsduur van de Nadere overeenkomst.</w:t>
      </w:r>
      <w:bookmarkStart w:id="37" w:name="_Toc305146527"/>
      <w:bookmarkStart w:id="38" w:name="_Toc305154751"/>
      <w:bookmarkStart w:id="39" w:name="_Toc305155063"/>
      <w:bookmarkStart w:id="40" w:name="_Toc305762365"/>
      <w:bookmarkStart w:id="41" w:name="_Toc322955632"/>
      <w:bookmarkStart w:id="42" w:name="_Toc322955717"/>
      <w:bookmarkStart w:id="43" w:name="_Toc322962762"/>
      <w:bookmarkStart w:id="44" w:name="_Toc323200931"/>
      <w:bookmarkStart w:id="45" w:name="_Toc323201712"/>
      <w:bookmarkStart w:id="46" w:name="_Toc323818790"/>
      <w:bookmarkStart w:id="47" w:name="_Toc329855298"/>
    </w:p>
    <w:p w14:paraId="268F34B4" w14:textId="77777777" w:rsidR="00271B4D" w:rsidRDefault="00271B4D" w:rsidP="00271B4D">
      <w:pPr>
        <w:pStyle w:val="Kop2"/>
        <w:spacing w:before="360"/>
        <w:ind w:left="578" w:hanging="578"/>
      </w:pPr>
      <w:bookmarkStart w:id="48" w:name="_Toc437613859"/>
      <w:bookmarkStart w:id="49" w:name="_Toc67314517"/>
      <w:bookmarkStart w:id="50" w:name="_Toc67314621"/>
      <w:r>
        <w:t>Contractstructuur</w:t>
      </w:r>
      <w:bookmarkEnd w:id="48"/>
      <w:bookmarkEnd w:id="49"/>
      <w:bookmarkEnd w:id="50"/>
    </w:p>
    <w:p w14:paraId="5EE59D14" w14:textId="77777777" w:rsidR="00271B4D" w:rsidRDefault="00271B4D" w:rsidP="00271B4D">
      <w:pPr>
        <w:keepNext/>
        <w:jc w:val="both"/>
      </w:pPr>
      <w:r>
        <w:t>Het DAP is een document behorende bij de Nadere overeenkomst</w:t>
      </w:r>
      <w:r w:rsidRPr="003C56BE">
        <w:t xml:space="preserve"> </w:t>
      </w:r>
      <w:r w:rsidR="00F3165F">
        <w:fldChar w:fldCharType="begin"/>
      </w:r>
      <w:r w:rsidR="00F3165F">
        <w:instrText xml:space="preserve"> DOCPROPERTY  NOK  \* MERGEFORMAT </w:instrText>
      </w:r>
      <w:r w:rsidR="00F3165F">
        <w:fldChar w:fldCharType="separate"/>
      </w:r>
      <w:r>
        <w:t>{Naam NOK}</w:t>
      </w:r>
      <w:r w:rsidR="00F3165F">
        <w:fldChar w:fldCharType="end"/>
      </w:r>
      <w:r w:rsidRPr="003C56BE">
        <w:t xml:space="preserve">. </w:t>
      </w:r>
      <w:r>
        <w:t>In geval van tegenstrijdigheden geldt de prevalentie van documenten zoals genoemd in artikel 2.4 bijlage І Raamovereenkomst.</w:t>
      </w:r>
    </w:p>
    <w:p w14:paraId="767E9D5B" w14:textId="77777777" w:rsidR="00271B4D" w:rsidRPr="009E7C4B" w:rsidRDefault="00271B4D" w:rsidP="00271B4D"/>
    <w:p w14:paraId="726790FC" w14:textId="77777777" w:rsidR="00271B4D" w:rsidRDefault="00271B4D" w:rsidP="00271B4D">
      <w:pPr>
        <w:pStyle w:val="Kop2"/>
        <w:spacing w:before="360"/>
        <w:ind w:left="578" w:hanging="578"/>
      </w:pPr>
      <w:bookmarkStart w:id="51" w:name="_Toc437613860"/>
      <w:bookmarkStart w:id="52" w:name="_Toc67314518"/>
      <w:bookmarkStart w:id="53" w:name="_Toc67314622"/>
      <w:r>
        <w:t>Wijzigingen binnen het DAP</w:t>
      </w:r>
      <w:bookmarkEnd w:id="37"/>
      <w:bookmarkEnd w:id="38"/>
      <w:bookmarkEnd w:id="39"/>
      <w:bookmarkEnd w:id="40"/>
      <w:bookmarkEnd w:id="41"/>
      <w:bookmarkEnd w:id="42"/>
      <w:bookmarkEnd w:id="43"/>
      <w:bookmarkEnd w:id="44"/>
      <w:bookmarkEnd w:id="45"/>
      <w:bookmarkEnd w:id="46"/>
      <w:bookmarkEnd w:id="47"/>
      <w:bookmarkEnd w:id="51"/>
      <w:bookmarkEnd w:id="52"/>
      <w:bookmarkEnd w:id="53"/>
    </w:p>
    <w:p w14:paraId="0A32072A" w14:textId="77777777" w:rsidR="00271B4D" w:rsidRDefault="00271B4D" w:rsidP="00271B4D">
      <w:r>
        <w:t xml:space="preserve">De inhoud van het DAP is de gezamenlijke verantwoordelijkheid van </w:t>
      </w:r>
      <w:r>
        <w:rPr>
          <w:szCs w:val="22"/>
        </w:rPr>
        <w:fldChar w:fldCharType="begin"/>
      </w:r>
      <w:r>
        <w:rPr>
          <w:szCs w:val="22"/>
        </w:rPr>
        <w:instrText xml:space="preserve"> DOCPROPERTY  Opdrachtnemer  \* MERGEFORMAT </w:instrText>
      </w:r>
      <w:r>
        <w:rPr>
          <w:szCs w:val="22"/>
        </w:rPr>
        <w:fldChar w:fldCharType="separate"/>
      </w:r>
      <w:r>
        <w:rPr>
          <w:szCs w:val="22"/>
        </w:rPr>
        <w:t>{Naam Opdrachtnemer}</w:t>
      </w:r>
      <w:r>
        <w:rPr>
          <w:szCs w:val="22"/>
        </w:rPr>
        <w:fldChar w:fldCharType="end"/>
      </w:r>
      <w:r>
        <w:rPr>
          <w:szCs w:val="22"/>
        </w:rPr>
        <w:t xml:space="preserve"> </w:t>
      </w:r>
      <w:r>
        <w:t xml:space="preserve">en </w:t>
      </w:r>
      <w:r w:rsidR="00F3165F">
        <w:fldChar w:fldCharType="begin"/>
      </w:r>
      <w:r w:rsidR="00F3165F">
        <w:instrText xml:space="preserve"> DOCPROPERTY  Deelnemer  \* MERGEFORMAT </w:instrText>
      </w:r>
      <w:r w:rsidR="00F3165F">
        <w:fldChar w:fldCharType="separate"/>
      </w:r>
      <w:r>
        <w:t>{naam Deelnemer}</w:t>
      </w:r>
      <w:r w:rsidR="00F3165F">
        <w:fldChar w:fldCharType="end"/>
      </w:r>
      <w:r>
        <w:t>. Wijzigingen binnen het DAP zijn mogelijk, zover deze niet in tegenspraak zijn met de ROK, NOK(s) en goedgekeurde wijzigingen</w:t>
      </w:r>
      <w:r w:rsidRPr="00AD7048">
        <w:t>. De wijzigingen</w:t>
      </w:r>
      <w:r>
        <w:t xml:space="preserve"> dienen goedgekeurd te worden door zowel </w:t>
      </w:r>
      <w:r w:rsidR="00F3165F">
        <w:fldChar w:fldCharType="begin"/>
      </w:r>
      <w:r w:rsidR="00F3165F">
        <w:instrText xml:space="preserve"> DOCPROPERTY  Deelnemer  \* MERGEFORMAT </w:instrText>
      </w:r>
      <w:r w:rsidR="00F3165F">
        <w:fldChar w:fldCharType="separate"/>
      </w:r>
      <w:r>
        <w:t>{naam Deelnemer}</w:t>
      </w:r>
      <w:r w:rsidR="00F3165F">
        <w:fldChar w:fldCharType="end"/>
      </w:r>
      <w:r>
        <w:t xml:space="preserve"> als </w:t>
      </w:r>
      <w:r>
        <w:rPr>
          <w:szCs w:val="22"/>
        </w:rPr>
        <w:fldChar w:fldCharType="begin"/>
      </w:r>
      <w:r>
        <w:rPr>
          <w:szCs w:val="22"/>
        </w:rPr>
        <w:instrText xml:space="preserve"> DOCPROPERTY  Opdrachtnemer  \* MERGEFORMAT </w:instrText>
      </w:r>
      <w:r>
        <w:rPr>
          <w:szCs w:val="22"/>
        </w:rPr>
        <w:fldChar w:fldCharType="separate"/>
      </w:r>
      <w:r>
        <w:rPr>
          <w:szCs w:val="22"/>
        </w:rPr>
        <w:t>{Naam Opdrachtnemer}</w:t>
      </w:r>
      <w:r>
        <w:rPr>
          <w:szCs w:val="22"/>
        </w:rPr>
        <w:fldChar w:fldCharType="end"/>
      </w:r>
      <w:r>
        <w:t>.</w:t>
      </w:r>
    </w:p>
    <w:p w14:paraId="3C499439" w14:textId="77777777" w:rsidR="00271B4D" w:rsidRDefault="00271B4D" w:rsidP="00271B4D"/>
    <w:p w14:paraId="6DC830DC" w14:textId="49358267" w:rsidR="00271B4D" w:rsidRDefault="00271B4D" w:rsidP="00271B4D">
      <w:r w:rsidRPr="00382152">
        <w:t xml:space="preserve">Voorgestelde wijzigingen binnen het DAP zijn onderwerp van gesprek in het overleg tussen </w:t>
      </w:r>
      <w:r w:rsidR="00F3165F">
        <w:fldChar w:fldCharType="begin"/>
      </w:r>
      <w:r w:rsidR="00F3165F">
        <w:instrText xml:space="preserve"> DOCPROPERTY  Deelnemer  \* MERGEFORMAT </w:instrText>
      </w:r>
      <w:r w:rsidR="00F3165F">
        <w:fldChar w:fldCharType="separate"/>
      </w:r>
      <w:r>
        <w:t>{naam Deelnemer}</w:t>
      </w:r>
      <w:r w:rsidR="00F3165F">
        <w:fldChar w:fldCharType="end"/>
      </w:r>
      <w:r w:rsidRPr="00382152">
        <w:t xml:space="preserve">en </w:t>
      </w:r>
      <w:r w:rsidRPr="00382152">
        <w:rPr>
          <w:szCs w:val="22"/>
        </w:rPr>
        <w:fldChar w:fldCharType="begin"/>
      </w:r>
      <w:r w:rsidRPr="00382152">
        <w:rPr>
          <w:szCs w:val="22"/>
        </w:rPr>
        <w:instrText xml:space="preserve"> DOCPROPERTY  Opdrachtnemer  \* MERGEFORMAT </w:instrText>
      </w:r>
      <w:r w:rsidRPr="00382152">
        <w:rPr>
          <w:szCs w:val="22"/>
        </w:rPr>
        <w:fldChar w:fldCharType="separate"/>
      </w:r>
      <w:r>
        <w:rPr>
          <w:szCs w:val="22"/>
        </w:rPr>
        <w:t>{Naam Opdrachtnemer}</w:t>
      </w:r>
      <w:r w:rsidRPr="00382152">
        <w:rPr>
          <w:szCs w:val="22"/>
        </w:rPr>
        <w:fldChar w:fldCharType="end"/>
      </w:r>
      <w:r w:rsidRPr="00382152">
        <w:t xml:space="preserve">, zoals beschreven in hoofdstuk </w:t>
      </w:r>
      <w:r w:rsidRPr="00382152">
        <w:rPr>
          <w:cs/>
        </w:rPr>
        <w:t>‎</w:t>
      </w:r>
      <w:r>
        <w:rPr>
          <w:cs/>
        </w:rPr>
        <w:fldChar w:fldCharType="begin"/>
      </w:r>
      <w:r>
        <w:instrText xml:space="preserve"> </w:instrText>
      </w:r>
      <w:r>
        <w:rPr>
          <w:cs/>
        </w:rPr>
        <w:instrText>REF _Ref525283986 \r</w:instrText>
      </w:r>
      <w:r>
        <w:instrText xml:space="preserve"> </w:instrText>
      </w:r>
      <w:r>
        <w:rPr>
          <w:cs/>
        </w:rPr>
        <w:fldChar w:fldCharType="separate"/>
      </w:r>
      <w:r w:rsidR="009340E3">
        <w:t>4</w:t>
      </w:r>
      <w:r>
        <w:rPr>
          <w:cs/>
        </w:rPr>
        <w:fldChar w:fldCharType="end"/>
      </w:r>
      <w:r w:rsidRPr="00382152">
        <w:t xml:space="preserve"> (</w:t>
      </w:r>
      <w:r w:rsidR="00F3165F">
        <w:fldChar w:fldCharType="begin"/>
      </w:r>
      <w:r w:rsidR="00F3165F">
        <w:instrText xml:space="preserve"> REF _Ref525283978 </w:instrText>
      </w:r>
      <w:r w:rsidR="00F3165F">
        <w:fldChar w:fldCharType="separate"/>
      </w:r>
      <w:r w:rsidR="009340E3">
        <w:t>Overlegstructuur</w:t>
      </w:r>
      <w:r w:rsidR="00F3165F">
        <w:fldChar w:fldCharType="end"/>
      </w:r>
      <w:r w:rsidRPr="00382152">
        <w:t>) van dit DAP.</w:t>
      </w:r>
    </w:p>
    <w:p w14:paraId="3407662D" w14:textId="77777777" w:rsidR="00271B4D" w:rsidRDefault="00271B4D" w:rsidP="00271B4D">
      <w:pPr>
        <w:pStyle w:val="Kop1"/>
        <w:pageBreakBefore/>
        <w:tabs>
          <w:tab w:val="left" w:pos="510"/>
        </w:tabs>
      </w:pPr>
      <w:bookmarkStart w:id="54" w:name="_Toc305154752"/>
      <w:bookmarkStart w:id="55" w:name="_Toc305155064"/>
      <w:bookmarkStart w:id="56" w:name="_Toc305762366"/>
      <w:bookmarkStart w:id="57" w:name="_Toc322955633"/>
      <w:bookmarkStart w:id="58" w:name="_Toc322955718"/>
      <w:bookmarkStart w:id="59" w:name="_Toc322962763"/>
      <w:bookmarkStart w:id="60" w:name="_Toc323200932"/>
      <w:bookmarkStart w:id="61" w:name="_Toc323201713"/>
      <w:bookmarkStart w:id="62" w:name="_Toc323818791"/>
      <w:bookmarkStart w:id="63" w:name="_Toc329855299"/>
      <w:bookmarkStart w:id="64" w:name="_Toc437613861"/>
      <w:bookmarkStart w:id="65" w:name="_Toc67314519"/>
      <w:bookmarkStart w:id="66" w:name="_Toc67314623"/>
      <w:r>
        <w:lastRenderedPageBreak/>
        <w:t>Contactstrategie</w:t>
      </w:r>
      <w:bookmarkEnd w:id="54"/>
      <w:bookmarkEnd w:id="55"/>
      <w:bookmarkEnd w:id="56"/>
      <w:bookmarkEnd w:id="57"/>
      <w:bookmarkEnd w:id="58"/>
      <w:bookmarkEnd w:id="59"/>
      <w:bookmarkEnd w:id="60"/>
      <w:bookmarkEnd w:id="61"/>
      <w:bookmarkEnd w:id="62"/>
      <w:bookmarkEnd w:id="63"/>
      <w:bookmarkEnd w:id="64"/>
      <w:bookmarkEnd w:id="65"/>
      <w:bookmarkEnd w:id="66"/>
    </w:p>
    <w:p w14:paraId="1AE7A8BD" w14:textId="77777777" w:rsidR="00271B4D" w:rsidRDefault="00271B4D" w:rsidP="00271B4D">
      <w:r>
        <w:t xml:space="preserve">Voor (informatie)verzoeken die betrekking hebben op bestellingen, leveringen, facturen, wijzigingen, beëindigingen en offertes richten de contactpersonen van </w:t>
      </w:r>
      <w:r w:rsidR="00F3165F">
        <w:fldChar w:fldCharType="begin"/>
      </w:r>
      <w:r w:rsidR="00F3165F">
        <w:instrText xml:space="preserve"> DOCPROPERTY  Deelnemer  \* MERGEFORMAT </w:instrText>
      </w:r>
      <w:r w:rsidR="00F3165F">
        <w:fldChar w:fldCharType="separate"/>
      </w:r>
      <w:r>
        <w:t>{naam Deelnemer}</w:t>
      </w:r>
      <w:r w:rsidR="00F3165F">
        <w:fldChar w:fldCharType="end"/>
      </w:r>
      <w:r>
        <w:t xml:space="preserve"> zich tot de Servicedesk van </w:t>
      </w:r>
      <w:r>
        <w:rPr>
          <w:szCs w:val="22"/>
        </w:rPr>
        <w:fldChar w:fldCharType="begin"/>
      </w:r>
      <w:r>
        <w:rPr>
          <w:szCs w:val="22"/>
        </w:rPr>
        <w:instrText xml:space="preserve"> DOCPROPERTY  Opdrachtnemer  \* MERGEFORMAT </w:instrText>
      </w:r>
      <w:r>
        <w:rPr>
          <w:szCs w:val="22"/>
        </w:rPr>
        <w:fldChar w:fldCharType="separate"/>
      </w:r>
      <w:r>
        <w:rPr>
          <w:szCs w:val="22"/>
        </w:rPr>
        <w:t>{Naam Opdrachtnemer}</w:t>
      </w:r>
      <w:r>
        <w:rPr>
          <w:szCs w:val="22"/>
        </w:rPr>
        <w:fldChar w:fldCharType="end"/>
      </w:r>
      <w:r>
        <w:t xml:space="preserve">. Contactpersonen van </w:t>
      </w:r>
      <w:r w:rsidR="00F3165F">
        <w:fldChar w:fldCharType="begin"/>
      </w:r>
      <w:r w:rsidR="00F3165F">
        <w:instrText xml:space="preserve"> DOCPROPERTY  Deelnemer  \* MERGEFORMAT </w:instrText>
      </w:r>
      <w:r w:rsidR="00F3165F">
        <w:fldChar w:fldCharType="separate"/>
      </w:r>
      <w:r>
        <w:t>{naam Deelnemer}</w:t>
      </w:r>
      <w:r w:rsidR="00F3165F">
        <w:fldChar w:fldCharType="end"/>
      </w:r>
      <w:r>
        <w:t xml:space="preserve"> wenden zich ook tot de Servicedesk van </w:t>
      </w:r>
      <w:r>
        <w:rPr>
          <w:szCs w:val="22"/>
        </w:rPr>
        <w:fldChar w:fldCharType="begin"/>
      </w:r>
      <w:r>
        <w:rPr>
          <w:szCs w:val="22"/>
        </w:rPr>
        <w:instrText xml:space="preserve"> DOCPROPERTY  Opdrachtnemer  \* MERGEFORMAT </w:instrText>
      </w:r>
      <w:r>
        <w:rPr>
          <w:szCs w:val="22"/>
        </w:rPr>
        <w:fldChar w:fldCharType="separate"/>
      </w:r>
      <w:r>
        <w:rPr>
          <w:szCs w:val="22"/>
        </w:rPr>
        <w:t>{Naam Opdrachtnemer}</w:t>
      </w:r>
      <w:r>
        <w:rPr>
          <w:szCs w:val="22"/>
        </w:rPr>
        <w:fldChar w:fldCharType="end"/>
      </w:r>
      <w:r>
        <w:t xml:space="preserve"> in geval van escalaties bij bestellingen en leveringen.</w:t>
      </w:r>
    </w:p>
    <w:p w14:paraId="44410CB6" w14:textId="77777777" w:rsidR="00271B4D" w:rsidRDefault="00271B4D" w:rsidP="00271B4D"/>
    <w:p w14:paraId="0E9188D9" w14:textId="0343F9D0" w:rsidR="00271B4D" w:rsidRDefault="00271B4D" w:rsidP="00271B4D">
      <w:r w:rsidRPr="00E64E31">
        <w:t xml:space="preserve">Voor het aanmelden van </w:t>
      </w:r>
      <w:r>
        <w:t>Incident</w:t>
      </w:r>
      <w:r w:rsidRPr="00E64E31">
        <w:t xml:space="preserve">en kunnen contactpersonen van </w:t>
      </w:r>
      <w:r w:rsidR="00F3165F">
        <w:fldChar w:fldCharType="begin"/>
      </w:r>
      <w:r w:rsidR="00F3165F">
        <w:instrText xml:space="preserve"> DOCPROPERTY  Deelnemer  \* MERGEFORMAT </w:instrText>
      </w:r>
      <w:r w:rsidR="00F3165F">
        <w:fldChar w:fldCharType="separate"/>
      </w:r>
      <w:r>
        <w:t>{naam Deelnemer}</w:t>
      </w:r>
      <w:r w:rsidR="00F3165F">
        <w:fldChar w:fldCharType="end"/>
      </w:r>
      <w:r>
        <w:t xml:space="preserve"> Incident</w:t>
      </w:r>
      <w:r w:rsidRPr="00E64E31">
        <w:t xml:space="preserve">en die betrekking hebben op alle </w:t>
      </w:r>
      <w:r>
        <w:t>Diensten</w:t>
      </w:r>
      <w:r w:rsidRPr="00E64E31">
        <w:t xml:space="preserve"> die </w:t>
      </w:r>
      <w:r>
        <w:rPr>
          <w:szCs w:val="22"/>
        </w:rPr>
        <w:fldChar w:fldCharType="begin"/>
      </w:r>
      <w:r>
        <w:rPr>
          <w:szCs w:val="22"/>
        </w:rPr>
        <w:instrText xml:space="preserve"> DOCPROPERTY  Opdrachtnemer  \* MERGEFORMAT </w:instrText>
      </w:r>
      <w:r>
        <w:rPr>
          <w:szCs w:val="22"/>
        </w:rPr>
        <w:fldChar w:fldCharType="separate"/>
      </w:r>
      <w:r>
        <w:rPr>
          <w:szCs w:val="22"/>
        </w:rPr>
        <w:t>{Naam Opdrachtnemer}</w:t>
      </w:r>
      <w:r>
        <w:rPr>
          <w:szCs w:val="22"/>
        </w:rPr>
        <w:fldChar w:fldCharType="end"/>
      </w:r>
      <w:r w:rsidRPr="00E64E31">
        <w:t xml:space="preserve"> levert, zich melden bij de </w:t>
      </w:r>
      <w:r>
        <w:t>Service</w:t>
      </w:r>
      <w:r w:rsidRPr="00E64E31">
        <w:t xml:space="preserve">desk van </w:t>
      </w:r>
      <w:r>
        <w:rPr>
          <w:szCs w:val="22"/>
        </w:rPr>
        <w:fldChar w:fldCharType="begin"/>
      </w:r>
      <w:r>
        <w:rPr>
          <w:szCs w:val="22"/>
        </w:rPr>
        <w:instrText xml:space="preserve"> DOCPROPERTY  Opdrachtnemer  \* MERGEFORMAT </w:instrText>
      </w:r>
      <w:r>
        <w:rPr>
          <w:szCs w:val="22"/>
        </w:rPr>
        <w:fldChar w:fldCharType="separate"/>
      </w:r>
      <w:r>
        <w:rPr>
          <w:szCs w:val="22"/>
        </w:rPr>
        <w:t>{Naam Opdrachtnemer}</w:t>
      </w:r>
      <w:r>
        <w:rPr>
          <w:szCs w:val="22"/>
        </w:rPr>
        <w:fldChar w:fldCharType="end"/>
      </w:r>
      <w:r w:rsidRPr="00E64E31">
        <w:t xml:space="preserve"> (zie voor beschrijving hoofdstuk </w:t>
      </w:r>
      <w:r>
        <w:fldChar w:fldCharType="begin"/>
      </w:r>
      <w:r>
        <w:instrText xml:space="preserve"> REF _Ref323649409 \w \h  \* MERGEFORMAT </w:instrText>
      </w:r>
      <w:r>
        <w:fldChar w:fldCharType="separate"/>
      </w:r>
      <w:r w:rsidR="009340E3">
        <w:t>8</w:t>
      </w:r>
      <w:r>
        <w:fldChar w:fldCharType="end"/>
      </w:r>
      <w:r w:rsidRPr="00E64E31">
        <w:t xml:space="preserve"> </w:t>
      </w:r>
      <w:r>
        <w:fldChar w:fldCharType="begin"/>
      </w:r>
      <w:r>
        <w:instrText xml:space="preserve"> REF _Ref323649415 \h  \* MERGEFORMAT </w:instrText>
      </w:r>
      <w:r>
        <w:fldChar w:fldCharType="separate"/>
      </w:r>
      <w:r w:rsidR="009340E3">
        <w:t>Incidentmanagement</w:t>
      </w:r>
      <w:r>
        <w:fldChar w:fldCharType="end"/>
      </w:r>
      <w:r w:rsidRPr="00E64E31">
        <w:t xml:space="preserve">). Bij deze desk kunnen deze contactpersonen van </w:t>
      </w:r>
      <w:r w:rsidR="00F3165F">
        <w:fldChar w:fldCharType="begin"/>
      </w:r>
      <w:r w:rsidR="00F3165F">
        <w:instrText xml:space="preserve"> DOCPROPERTY  D</w:instrText>
      </w:r>
      <w:r w:rsidR="00F3165F">
        <w:instrText xml:space="preserve">eelnemer  \* MERGEFORMAT </w:instrText>
      </w:r>
      <w:r w:rsidR="00F3165F">
        <w:fldChar w:fldCharType="separate"/>
      </w:r>
      <w:r>
        <w:t>{naam Deelnemer}</w:t>
      </w:r>
      <w:r w:rsidR="00F3165F">
        <w:fldChar w:fldCharType="end"/>
      </w:r>
      <w:r>
        <w:t xml:space="preserve"> </w:t>
      </w:r>
      <w:r w:rsidRPr="00E64E31">
        <w:t xml:space="preserve">ook statusinformatie opvragen van aangemelde </w:t>
      </w:r>
      <w:r>
        <w:t>Incident</w:t>
      </w:r>
      <w:r w:rsidRPr="00E64E31">
        <w:t>en.</w:t>
      </w:r>
      <w:r w:rsidRPr="00917D44">
        <w:t xml:space="preserve"> </w:t>
      </w:r>
      <w:r>
        <w:t xml:space="preserve">Incidenten die betrekking hebben op de dienstverlening zal in geval van </w:t>
      </w:r>
      <w:r w:rsidR="00F3165F">
        <w:fldChar w:fldCharType="begin"/>
      </w:r>
      <w:r w:rsidR="00F3165F">
        <w:instrText xml:space="preserve"> DOCPROPERTY  ROK  \* MERGEFORMAT </w:instrText>
      </w:r>
      <w:r w:rsidR="00F3165F">
        <w:fldChar w:fldCharType="separate"/>
      </w:r>
      <w:r w:rsidR="00316318">
        <w:t>{IWR2023|naam ROK}</w:t>
      </w:r>
      <w:r w:rsidR="00F3165F">
        <w:fldChar w:fldCharType="end"/>
      </w:r>
      <w:r>
        <w:t xml:space="preserve"> vooral betrekking hebben op de webshop. Problemen met </w:t>
      </w:r>
      <w:r w:rsidR="00F3165F">
        <w:fldChar w:fldCharType="begin"/>
      </w:r>
      <w:r w:rsidR="00F3165F">
        <w:instrText xml:space="preserve"> DOCPROPERTY  ROK  \* MERGEFORMAT </w:instrText>
      </w:r>
      <w:r w:rsidR="00F3165F">
        <w:fldChar w:fldCharType="separate"/>
      </w:r>
      <w:r w:rsidR="00316318">
        <w:t>{IWR2023|naam ROK}</w:t>
      </w:r>
      <w:r w:rsidR="00F3165F">
        <w:fldChar w:fldCharType="end"/>
      </w:r>
      <w:r>
        <w:t xml:space="preserve"> Producten kwalificeren zich eerder als een aanspraak op garantie.</w:t>
      </w:r>
    </w:p>
    <w:p w14:paraId="003BA170" w14:textId="77777777" w:rsidR="00271B4D" w:rsidRDefault="00271B4D" w:rsidP="00271B4D"/>
    <w:p w14:paraId="0AACE66F" w14:textId="77777777" w:rsidR="00271B4D" w:rsidRDefault="00271B4D" w:rsidP="00271B4D">
      <w:r w:rsidRPr="008C5AF5">
        <w:t xml:space="preserve">Alle contactpersonen van </w:t>
      </w:r>
      <w:r w:rsidR="00F3165F">
        <w:fldChar w:fldCharType="begin"/>
      </w:r>
      <w:r w:rsidR="00F3165F">
        <w:instrText xml:space="preserve"> DOCPROPERTY  Deelnemer  \* MERGEFORMAT </w:instrText>
      </w:r>
      <w:r w:rsidR="00F3165F">
        <w:fldChar w:fldCharType="separate"/>
      </w:r>
      <w:r>
        <w:t>{naam Deelnemer}</w:t>
      </w:r>
      <w:r w:rsidR="00F3165F">
        <w:fldChar w:fldCharType="end"/>
      </w:r>
      <w:r w:rsidRPr="008C5AF5">
        <w:t xml:space="preserve">, inclusief bereikbaarheid, zijn terug te vinden in </w:t>
      </w:r>
      <w:r>
        <w:t xml:space="preserve">bijlage A DAP – Contactgegevens </w:t>
      </w:r>
      <w:r w:rsidR="00F3165F">
        <w:fldChar w:fldCharType="begin"/>
      </w:r>
      <w:r w:rsidR="00F3165F">
        <w:instrText xml:space="preserve"> DOCPROPERTY  Deelnemer  \* MERGEFORMAT </w:instrText>
      </w:r>
      <w:r w:rsidR="00F3165F">
        <w:fldChar w:fldCharType="separate"/>
      </w:r>
      <w:r>
        <w:t>{naam Deelnemer}</w:t>
      </w:r>
      <w:r w:rsidR="00F3165F">
        <w:fldChar w:fldCharType="end"/>
      </w:r>
      <w:r w:rsidRPr="008C5AF5">
        <w:t>.</w:t>
      </w:r>
      <w:r>
        <w:t xml:space="preserve"> </w:t>
      </w:r>
      <w:r w:rsidRPr="008C5AF5">
        <w:t xml:space="preserve">Alle contactpersonen van </w:t>
      </w:r>
      <w:r>
        <w:rPr>
          <w:szCs w:val="22"/>
        </w:rPr>
        <w:fldChar w:fldCharType="begin"/>
      </w:r>
      <w:r>
        <w:rPr>
          <w:szCs w:val="22"/>
        </w:rPr>
        <w:instrText xml:space="preserve"> DOCPROPERTY  Opdrachtnemer  \* MERGEFORMAT </w:instrText>
      </w:r>
      <w:r>
        <w:rPr>
          <w:szCs w:val="22"/>
        </w:rPr>
        <w:fldChar w:fldCharType="separate"/>
      </w:r>
      <w:r>
        <w:rPr>
          <w:szCs w:val="22"/>
        </w:rPr>
        <w:t>{Naam Opdrachtnemer}</w:t>
      </w:r>
      <w:r>
        <w:rPr>
          <w:szCs w:val="22"/>
        </w:rPr>
        <w:fldChar w:fldCharType="end"/>
      </w:r>
      <w:r w:rsidRPr="008C5AF5">
        <w:t xml:space="preserve">, inclusief bereikbaarheid, zijn terug te vinden in </w:t>
      </w:r>
      <w:r>
        <w:t xml:space="preserve">bijlage B DAP – Contactgegevens </w:t>
      </w:r>
      <w:r>
        <w:rPr>
          <w:szCs w:val="22"/>
        </w:rPr>
        <w:fldChar w:fldCharType="begin"/>
      </w:r>
      <w:r>
        <w:rPr>
          <w:szCs w:val="22"/>
        </w:rPr>
        <w:instrText xml:space="preserve"> DOCPROPERTY  Opdrachtnemer  \* MERGEFORMAT </w:instrText>
      </w:r>
      <w:r>
        <w:rPr>
          <w:szCs w:val="22"/>
        </w:rPr>
        <w:fldChar w:fldCharType="separate"/>
      </w:r>
      <w:r>
        <w:rPr>
          <w:szCs w:val="22"/>
        </w:rPr>
        <w:t>{Naam Opdrachtnemer}</w:t>
      </w:r>
      <w:r>
        <w:rPr>
          <w:szCs w:val="22"/>
        </w:rPr>
        <w:fldChar w:fldCharType="end"/>
      </w:r>
      <w:r>
        <w:t>.</w:t>
      </w:r>
    </w:p>
    <w:p w14:paraId="2610F244" w14:textId="77777777" w:rsidR="00271B4D" w:rsidRPr="00467BF3" w:rsidRDefault="00271B4D" w:rsidP="00271B4D">
      <w:pPr>
        <w:pStyle w:val="Kop2"/>
        <w:rPr>
          <w:rFonts w:eastAsiaTheme="minorHAnsi"/>
          <w:lang w:eastAsia="en-US"/>
        </w:rPr>
      </w:pPr>
      <w:bookmarkStart w:id="67" w:name="_Toc488736001"/>
      <w:bookmarkStart w:id="68" w:name="_Toc67314520"/>
      <w:bookmarkStart w:id="69" w:name="_Toc67314624"/>
      <w:r w:rsidRPr="00467BF3">
        <w:rPr>
          <w:rFonts w:eastAsiaTheme="minorHAnsi"/>
          <w:lang w:eastAsia="en-US"/>
        </w:rPr>
        <w:t>Mandaatregeling</w:t>
      </w:r>
      <w:bookmarkEnd w:id="67"/>
      <w:bookmarkEnd w:id="68"/>
      <w:bookmarkEnd w:id="69"/>
    </w:p>
    <w:p w14:paraId="732AD68F" w14:textId="77777777" w:rsidR="00271B4D" w:rsidRPr="00AC00D4" w:rsidRDefault="00271B4D" w:rsidP="00271B4D">
      <w:pPr>
        <w:autoSpaceDE w:val="0"/>
        <w:autoSpaceDN w:val="0"/>
        <w:adjustRightInd w:val="0"/>
        <w:rPr>
          <w:rFonts w:eastAsiaTheme="minorHAnsi" w:cs="Verdana"/>
          <w:color w:val="000000"/>
          <w:highlight w:val="cyan"/>
          <w:lang w:eastAsia="en-US"/>
        </w:rPr>
      </w:pPr>
      <w:r w:rsidRPr="00AC00D4">
        <w:rPr>
          <w:rFonts w:eastAsiaTheme="minorHAnsi" w:cs="Verdana"/>
          <w:color w:val="000000"/>
          <w:highlight w:val="yellow"/>
          <w:lang w:eastAsia="en-US"/>
        </w:rPr>
        <w:t>&lt;naam private of publieke partij (ook niet-</w:t>
      </w:r>
      <w:r>
        <w:rPr>
          <w:rFonts w:eastAsiaTheme="minorHAnsi" w:cs="Verdana"/>
          <w:color w:val="000000"/>
          <w:highlight w:val="yellow"/>
          <w:lang w:eastAsia="en-US"/>
        </w:rPr>
        <w:t>Deelnemer</w:t>
      </w:r>
      <w:r w:rsidRPr="00AC00D4">
        <w:rPr>
          <w:rFonts w:eastAsiaTheme="minorHAnsi" w:cs="Verdana"/>
          <w:color w:val="000000"/>
          <w:highlight w:val="yellow"/>
          <w:lang w:eastAsia="en-US"/>
        </w:rPr>
        <w:t xml:space="preserve">s)&gt; </w:t>
      </w:r>
      <w:r w:rsidRPr="00AC00D4">
        <w:rPr>
          <w:rFonts w:eastAsiaTheme="minorHAnsi" w:cs="Verdana"/>
          <w:color w:val="000000"/>
          <w:highlight w:val="cyan"/>
          <w:lang w:eastAsia="en-US"/>
        </w:rPr>
        <w:t xml:space="preserve">is door </w:t>
      </w:r>
      <w:r w:rsidRPr="006028B0">
        <w:rPr>
          <w:highlight w:val="cyan"/>
        </w:rPr>
        <w:fldChar w:fldCharType="begin"/>
      </w:r>
      <w:r w:rsidRPr="006028B0">
        <w:rPr>
          <w:highlight w:val="cyan"/>
        </w:rPr>
        <w:instrText xml:space="preserve"> DOCPROPERTY  Deelnemer  \* MERGEFORMAT </w:instrText>
      </w:r>
      <w:r w:rsidRPr="006028B0">
        <w:rPr>
          <w:highlight w:val="cyan"/>
        </w:rPr>
        <w:fldChar w:fldCharType="separate"/>
      </w:r>
      <w:r>
        <w:rPr>
          <w:highlight w:val="cyan"/>
        </w:rPr>
        <w:t>{naam Deelnemer}</w:t>
      </w:r>
      <w:r w:rsidRPr="006028B0">
        <w:rPr>
          <w:highlight w:val="cyan"/>
        </w:rPr>
        <w:fldChar w:fldCharType="end"/>
      </w:r>
      <w:r>
        <w:t xml:space="preserve"> </w:t>
      </w:r>
      <w:r w:rsidRPr="00AC00D4">
        <w:rPr>
          <w:rFonts w:eastAsiaTheme="minorHAnsi" w:cs="Verdana"/>
          <w:color w:val="000000"/>
          <w:highlight w:val="cyan"/>
          <w:lang w:eastAsia="en-US"/>
        </w:rPr>
        <w:t xml:space="preserve">gemandateerd om voor de volgende handelingen op te treden namens de </w:t>
      </w:r>
      <w:r>
        <w:rPr>
          <w:rFonts w:eastAsiaTheme="minorHAnsi" w:cs="Verdana"/>
          <w:color w:val="000000"/>
          <w:highlight w:val="cyan"/>
          <w:lang w:eastAsia="en-US"/>
        </w:rPr>
        <w:t>Deelnemer</w:t>
      </w:r>
      <w:r w:rsidRPr="00AC00D4">
        <w:rPr>
          <w:rFonts w:eastAsiaTheme="minorHAnsi" w:cs="Verdana"/>
          <w:color w:val="000000"/>
          <w:highlight w:val="cyan"/>
          <w:lang w:eastAsia="en-US"/>
        </w:rPr>
        <w:t>.</w:t>
      </w:r>
    </w:p>
    <w:p w14:paraId="4D7621EC" w14:textId="77777777" w:rsidR="00271B4D" w:rsidRPr="00AC00D4" w:rsidRDefault="00271B4D" w:rsidP="0023525F">
      <w:pPr>
        <w:pStyle w:val="Lijstalinea"/>
        <w:numPr>
          <w:ilvl w:val="0"/>
          <w:numId w:val="17"/>
        </w:numPr>
        <w:autoSpaceDE w:val="0"/>
        <w:autoSpaceDN w:val="0"/>
        <w:adjustRightInd w:val="0"/>
        <w:spacing w:line="240" w:lineRule="exact"/>
        <w:rPr>
          <w:rFonts w:eastAsiaTheme="minorHAnsi" w:cs="Verdana"/>
          <w:color w:val="000000"/>
          <w:highlight w:val="cyan"/>
          <w:lang w:eastAsia="en-US"/>
        </w:rPr>
      </w:pPr>
      <w:r w:rsidRPr="00AC00D4">
        <w:rPr>
          <w:rFonts w:eastAsiaTheme="minorHAnsi" w:cs="Verdana"/>
          <w:color w:val="000000"/>
          <w:highlight w:val="yellow"/>
          <w:lang w:eastAsia="en-US"/>
        </w:rPr>
        <w:t>&lt;opsomming uit te voeren handelingen en begrenzingen&gt;</w:t>
      </w:r>
      <w:r w:rsidRPr="00AC00D4">
        <w:rPr>
          <w:rFonts w:eastAsiaTheme="minorHAnsi" w:cs="Verdana"/>
          <w:color w:val="000000"/>
          <w:highlight w:val="cyan"/>
          <w:lang w:eastAsia="en-US"/>
        </w:rPr>
        <w:t>]</w:t>
      </w:r>
    </w:p>
    <w:p w14:paraId="4800479B" w14:textId="77777777" w:rsidR="00271B4D" w:rsidRPr="008C5AF5" w:rsidRDefault="00271B4D" w:rsidP="00271B4D">
      <w:pPr>
        <w:pStyle w:val="Kop2"/>
      </w:pPr>
      <w:bookmarkStart w:id="70" w:name="_Toc67314521"/>
      <w:bookmarkStart w:id="71" w:name="_Toc67314625"/>
      <w:r w:rsidRPr="008C5AF5">
        <w:t xml:space="preserve">Betrekken van </w:t>
      </w:r>
      <w:r>
        <w:t>CCM</w:t>
      </w:r>
      <w:bookmarkEnd w:id="70"/>
      <w:bookmarkEnd w:id="71"/>
    </w:p>
    <w:p w14:paraId="4DC7DC3A" w14:textId="04FDE1C8" w:rsidR="00271B4D" w:rsidRPr="008C5AF5" w:rsidRDefault="00271B4D" w:rsidP="00271B4D">
      <w:r w:rsidRPr="008C5AF5">
        <w:t>Voor een aantal zaken met betrekking</w:t>
      </w:r>
      <w:r>
        <w:t xml:space="preserve"> tot</w:t>
      </w:r>
      <w:r w:rsidRPr="008C5AF5">
        <w:t xml:space="preserve"> de dienstverlening en </w:t>
      </w:r>
      <w:r w:rsidR="00F3165F">
        <w:fldChar w:fldCharType="begin"/>
      </w:r>
      <w:r w:rsidR="00F3165F">
        <w:instrText xml:space="preserve"> DOCPROPERTY  ROK  \* MERGEFORMAT </w:instrText>
      </w:r>
      <w:r w:rsidR="00F3165F">
        <w:fldChar w:fldCharType="separate"/>
      </w:r>
      <w:r w:rsidR="00316318">
        <w:t>{IWR2023|naam ROK}</w:t>
      </w:r>
      <w:r w:rsidR="00F3165F">
        <w:fldChar w:fldCharType="end"/>
      </w:r>
      <w:r>
        <w:t xml:space="preserve"> </w:t>
      </w:r>
      <w:r w:rsidRPr="008C5AF5">
        <w:t xml:space="preserve">dient </w:t>
      </w:r>
      <w:r>
        <w:t>CCM</w:t>
      </w:r>
      <w:r w:rsidRPr="008C5AF5">
        <w:t xml:space="preserve"> als Contract Beheer Organisatie betrokken te worden. Bij de volgende onderwerpen dient </w:t>
      </w:r>
      <w:r>
        <w:t>CCM</w:t>
      </w:r>
      <w:r w:rsidRPr="008C5AF5">
        <w:t xml:space="preserve"> betrokken te worden:</w:t>
      </w:r>
    </w:p>
    <w:p w14:paraId="07586B86" w14:textId="77777777" w:rsidR="00271B4D" w:rsidRDefault="00271B4D" w:rsidP="0023525F">
      <w:pPr>
        <w:numPr>
          <w:ilvl w:val="0"/>
          <w:numId w:val="9"/>
        </w:numPr>
        <w:spacing w:line="240" w:lineRule="exact"/>
      </w:pPr>
      <w:r>
        <w:t>wijzigingsverzoeken;</w:t>
      </w:r>
    </w:p>
    <w:p w14:paraId="6621ADF9" w14:textId="77777777" w:rsidR="00271B4D" w:rsidRPr="000D7CC0" w:rsidRDefault="00271B4D" w:rsidP="0023525F">
      <w:pPr>
        <w:numPr>
          <w:ilvl w:val="0"/>
          <w:numId w:val="9"/>
        </w:numPr>
        <w:spacing w:line="240" w:lineRule="exact"/>
      </w:pPr>
      <w:r>
        <w:t>aanbieding en acceptatie Speciale Diensten;</w:t>
      </w:r>
    </w:p>
    <w:p w14:paraId="351C0F6F" w14:textId="77777777" w:rsidR="00271B4D" w:rsidRPr="008C5AF5" w:rsidRDefault="00271B4D" w:rsidP="0023525F">
      <w:pPr>
        <w:numPr>
          <w:ilvl w:val="0"/>
          <w:numId w:val="9"/>
        </w:numPr>
        <w:spacing w:line="240" w:lineRule="exact"/>
      </w:pPr>
      <w:r>
        <w:t>s</w:t>
      </w:r>
      <w:r w:rsidRPr="008C5AF5">
        <w:t>ervice herstelmaatregelen</w:t>
      </w:r>
      <w:r>
        <w:t>;</w:t>
      </w:r>
    </w:p>
    <w:p w14:paraId="1088F755" w14:textId="77777777" w:rsidR="00271B4D" w:rsidRPr="008C5AF5" w:rsidRDefault="00271B4D" w:rsidP="0023525F">
      <w:pPr>
        <w:numPr>
          <w:ilvl w:val="0"/>
          <w:numId w:val="9"/>
        </w:numPr>
        <w:spacing w:line="240" w:lineRule="exact"/>
      </w:pPr>
      <w:r>
        <w:t>e</w:t>
      </w:r>
      <w:r w:rsidRPr="008C5AF5">
        <w:t xml:space="preserve">scalatie vanaf het </w:t>
      </w:r>
      <w:r>
        <w:t>tweede</w:t>
      </w:r>
      <w:r w:rsidRPr="008C5AF5">
        <w:t xml:space="preserve"> escalatieniveau</w:t>
      </w:r>
      <w:r>
        <w:t>.</w:t>
      </w:r>
    </w:p>
    <w:p w14:paraId="718541D5" w14:textId="77777777" w:rsidR="00271B4D" w:rsidRPr="00F30C81" w:rsidRDefault="00271B4D" w:rsidP="00271B4D">
      <w:pPr>
        <w:pStyle w:val="Kop2"/>
      </w:pPr>
      <w:bookmarkStart w:id="72" w:name="_Toc67314522"/>
      <w:bookmarkStart w:id="73" w:name="_Toc67314626"/>
      <w:r>
        <w:t>Wijzigingsprocedure</w:t>
      </w:r>
      <w:bookmarkEnd w:id="72"/>
      <w:bookmarkEnd w:id="73"/>
    </w:p>
    <w:p w14:paraId="203B6CEF" w14:textId="0AA976B7" w:rsidR="00271B4D" w:rsidRPr="008C5AF5" w:rsidRDefault="00271B4D" w:rsidP="00271B4D">
      <w:r w:rsidRPr="00DC0EB5">
        <w:t>In bijlage 0</w:t>
      </w:r>
      <w:r>
        <w:t xml:space="preserve">5 van </w:t>
      </w:r>
      <w:r w:rsidR="00F3165F">
        <w:fldChar w:fldCharType="begin"/>
      </w:r>
      <w:r w:rsidR="00F3165F">
        <w:instrText xml:space="preserve"> DOCPROPERTY  ROK  \* MERGEFORMAT </w:instrText>
      </w:r>
      <w:r w:rsidR="00F3165F">
        <w:fldChar w:fldCharType="separate"/>
      </w:r>
      <w:r w:rsidR="00316318">
        <w:t>{IWR2023|naam ROK}</w:t>
      </w:r>
      <w:r w:rsidR="00F3165F">
        <w:fldChar w:fldCharType="end"/>
      </w:r>
      <w:r>
        <w:t xml:space="preserve"> </w:t>
      </w:r>
      <w:r w:rsidRPr="00DC0EB5">
        <w:t xml:space="preserve">staat de wijzigingsprocedure beschreven. Indien </w:t>
      </w:r>
      <w:r w:rsidR="00F3165F">
        <w:fldChar w:fldCharType="begin"/>
      </w:r>
      <w:r w:rsidR="00F3165F">
        <w:instrText xml:space="preserve"> DOCPROPERTY  Deelnemer  \* MERGEFORMAT </w:instrText>
      </w:r>
      <w:r w:rsidR="00F3165F">
        <w:fldChar w:fldCharType="separate"/>
      </w:r>
      <w:r>
        <w:t>{naam Deelnemer}</w:t>
      </w:r>
      <w:r w:rsidR="00F3165F">
        <w:fldChar w:fldCharType="end"/>
      </w:r>
      <w:r w:rsidRPr="00DC0EB5">
        <w:t xml:space="preserve"> gebruik wil maken van de wijzigingsprocedure dient </w:t>
      </w:r>
      <w:r w:rsidR="00F3165F">
        <w:fldChar w:fldCharType="begin"/>
      </w:r>
      <w:r w:rsidR="00F3165F">
        <w:instrText xml:space="preserve"> DOCPROPERTY  Deelnemer  \* MERGEFORMAT </w:instrText>
      </w:r>
      <w:r w:rsidR="00F3165F">
        <w:fldChar w:fldCharType="separate"/>
      </w:r>
      <w:r>
        <w:t>{naam Deelnemer}</w:t>
      </w:r>
      <w:r w:rsidR="00F3165F">
        <w:fldChar w:fldCharType="end"/>
      </w:r>
      <w:r>
        <w:t xml:space="preserve"> contact op te nemen met</w:t>
      </w:r>
      <w:r w:rsidRPr="00DC0EB5">
        <w:t xml:space="preserve"> CCM.</w:t>
      </w:r>
    </w:p>
    <w:p w14:paraId="22CEDDAD" w14:textId="77777777" w:rsidR="00271B4D" w:rsidRDefault="00271B4D" w:rsidP="00271B4D">
      <w:pPr>
        <w:pStyle w:val="Kop2"/>
      </w:pPr>
      <w:bookmarkStart w:id="74" w:name="_Ref525285493"/>
      <w:bookmarkStart w:id="75" w:name="_Toc67314523"/>
      <w:bookmarkStart w:id="76" w:name="_Toc67314627"/>
      <w:r>
        <w:t>Speciale Diensten</w:t>
      </w:r>
      <w:bookmarkEnd w:id="74"/>
      <w:bookmarkEnd w:id="75"/>
      <w:bookmarkEnd w:id="76"/>
      <w:r>
        <w:t xml:space="preserve"> </w:t>
      </w:r>
    </w:p>
    <w:p w14:paraId="751AE8F2" w14:textId="7159BF62" w:rsidR="00271B4D" w:rsidRDefault="00271B4D" w:rsidP="00271B4D">
      <w:pPr>
        <w:rPr>
          <w:rFonts w:cs="Arial"/>
          <w:bCs/>
        </w:rPr>
      </w:pPr>
      <w:r>
        <w:rPr>
          <w:szCs w:val="20"/>
        </w:rPr>
        <w:t>De Speciale Diensten omvatten zaken die vaak meer inspanning en/of overleg kosten om de dienstverlening tot stand te brengen dan het geval is bij de realisatie van een standaard dienst. In een aantal gevallen betreft dit maatwerk</w:t>
      </w:r>
      <w:r w:rsidRPr="0033386C">
        <w:rPr>
          <w:szCs w:val="20"/>
        </w:rPr>
        <w:t xml:space="preserve">. Dit houdt in dat de </w:t>
      </w:r>
      <w:r>
        <w:rPr>
          <w:szCs w:val="20"/>
        </w:rPr>
        <w:t>Speciale</w:t>
      </w:r>
      <w:r w:rsidRPr="0033386C">
        <w:rPr>
          <w:szCs w:val="20"/>
        </w:rPr>
        <w:t xml:space="preserve"> dienst aangeboden moeten worden op basis van een offerte</w:t>
      </w:r>
      <w:r>
        <w:rPr>
          <w:szCs w:val="20"/>
        </w:rPr>
        <w:t xml:space="preserve"> voorzien van in ieder geval een</w:t>
      </w:r>
      <w:r w:rsidRPr="0033386C">
        <w:rPr>
          <w:szCs w:val="20"/>
        </w:rPr>
        <w:t xml:space="preserve"> open calculatie, </w:t>
      </w:r>
      <w:r w:rsidRPr="000A2CC4">
        <w:rPr>
          <w:rFonts w:cs="Arial"/>
          <w:bCs/>
        </w:rPr>
        <w:t xml:space="preserve">waarin zoveel mogelijk </w:t>
      </w:r>
      <w:r w:rsidRPr="000A2CC4">
        <w:rPr>
          <w:rFonts w:cs="Arial"/>
          <w:bCs/>
        </w:rPr>
        <w:lastRenderedPageBreak/>
        <w:t xml:space="preserve">gebruik wordt gemaakt van de </w:t>
      </w:r>
      <w:r>
        <w:rPr>
          <w:rFonts w:cs="Arial"/>
          <w:bCs/>
        </w:rPr>
        <w:t>Diensten</w:t>
      </w:r>
      <w:r w:rsidRPr="000A2CC4">
        <w:rPr>
          <w:rFonts w:cs="Arial"/>
          <w:bCs/>
        </w:rPr>
        <w:t xml:space="preserve"> die in de </w:t>
      </w:r>
      <w:r>
        <w:rPr>
          <w:rFonts w:cs="Arial"/>
          <w:bCs/>
        </w:rPr>
        <w:t>t</w:t>
      </w:r>
      <w:r w:rsidRPr="000A2CC4">
        <w:rPr>
          <w:rFonts w:cs="Arial"/>
          <w:bCs/>
        </w:rPr>
        <w:t xml:space="preserve">arieflijst </w:t>
      </w:r>
      <w:r>
        <w:rPr>
          <w:rFonts w:cs="Arial"/>
          <w:bCs/>
        </w:rPr>
        <w:t>(</w:t>
      </w:r>
      <w:r>
        <w:t xml:space="preserve">bijlage 03 van </w:t>
      </w:r>
      <w:r w:rsidR="00F3165F">
        <w:fldChar w:fldCharType="begin"/>
      </w:r>
      <w:r w:rsidR="00F3165F">
        <w:instrText xml:space="preserve"> DOCPROPERTY  ROK  \* MERGEFORMAT </w:instrText>
      </w:r>
      <w:r w:rsidR="00F3165F">
        <w:fldChar w:fldCharType="separate"/>
      </w:r>
      <w:r w:rsidR="00316318">
        <w:t>{IWR2023|naam ROK}</w:t>
      </w:r>
      <w:r w:rsidR="00F3165F">
        <w:fldChar w:fldCharType="end"/>
      </w:r>
      <w:r>
        <w:t xml:space="preserve">) </w:t>
      </w:r>
      <w:r w:rsidRPr="000A2CC4">
        <w:rPr>
          <w:rFonts w:cs="Arial"/>
          <w:bCs/>
        </w:rPr>
        <w:t>overeengekomen zijn</w:t>
      </w:r>
      <w:r>
        <w:rPr>
          <w:rFonts w:cs="Arial"/>
          <w:bCs/>
        </w:rPr>
        <w:t xml:space="preserve">. </w:t>
      </w:r>
    </w:p>
    <w:p w14:paraId="24678779" w14:textId="77777777" w:rsidR="00271B4D" w:rsidRDefault="00271B4D" w:rsidP="00271B4D">
      <w:pPr>
        <w:rPr>
          <w:rFonts w:cs="Arial"/>
          <w:bCs/>
        </w:rPr>
      </w:pPr>
    </w:p>
    <w:p w14:paraId="32C4F4AA" w14:textId="62DAB2A1" w:rsidR="00271B4D" w:rsidRDefault="00271B4D" w:rsidP="00271B4D">
      <w:pPr>
        <w:rPr>
          <w:szCs w:val="20"/>
        </w:rPr>
      </w:pPr>
      <w:r>
        <w:rPr>
          <w:rFonts w:cs="Arial"/>
          <w:bCs/>
        </w:rPr>
        <w:t>De open calculatie kan</w:t>
      </w:r>
      <w:r w:rsidRPr="000A2CC4">
        <w:rPr>
          <w:rFonts w:cs="Arial"/>
          <w:bCs/>
        </w:rPr>
        <w:t xml:space="preserve"> aangevuld </w:t>
      </w:r>
      <w:r>
        <w:rPr>
          <w:rFonts w:cs="Arial"/>
          <w:bCs/>
        </w:rPr>
        <w:t xml:space="preserve">worden </w:t>
      </w:r>
      <w:r w:rsidRPr="000A2CC4">
        <w:rPr>
          <w:rFonts w:cs="Arial"/>
          <w:bCs/>
        </w:rPr>
        <w:t xml:space="preserve">met werkzaamheden of </w:t>
      </w:r>
      <w:r>
        <w:rPr>
          <w:rFonts w:cs="Arial"/>
          <w:bCs/>
        </w:rPr>
        <w:t>Producten/Diensten</w:t>
      </w:r>
      <w:r w:rsidRPr="000A2CC4">
        <w:rPr>
          <w:rFonts w:cs="Arial"/>
          <w:bCs/>
        </w:rPr>
        <w:t xml:space="preserve"> die niet in de </w:t>
      </w:r>
      <w:r>
        <w:rPr>
          <w:rFonts w:cs="Arial"/>
          <w:bCs/>
        </w:rPr>
        <w:t>t</w:t>
      </w:r>
      <w:r w:rsidRPr="000A2CC4">
        <w:rPr>
          <w:rFonts w:cs="Arial"/>
          <w:bCs/>
        </w:rPr>
        <w:t>arieflijst overeengekomen zijn</w:t>
      </w:r>
      <w:r>
        <w:rPr>
          <w:rFonts w:cs="Arial"/>
          <w:bCs/>
        </w:rPr>
        <w:t xml:space="preserve">. Hiervoor geldt dat </w:t>
      </w:r>
      <w:r>
        <w:rPr>
          <w:szCs w:val="22"/>
        </w:rPr>
        <w:fldChar w:fldCharType="begin"/>
      </w:r>
      <w:r>
        <w:rPr>
          <w:szCs w:val="22"/>
        </w:rPr>
        <w:instrText xml:space="preserve"> DOCPROPERTY  Opdrachtnemer  \* MERGEFORMAT </w:instrText>
      </w:r>
      <w:r>
        <w:rPr>
          <w:szCs w:val="22"/>
        </w:rPr>
        <w:fldChar w:fldCharType="separate"/>
      </w:r>
      <w:r>
        <w:rPr>
          <w:szCs w:val="22"/>
        </w:rPr>
        <w:t>{Naam Opdrachtnemer}</w:t>
      </w:r>
      <w:r>
        <w:rPr>
          <w:szCs w:val="22"/>
        </w:rPr>
        <w:fldChar w:fldCharType="end"/>
      </w:r>
      <w:r>
        <w:rPr>
          <w:rFonts w:cs="Arial"/>
          <w:bCs/>
        </w:rPr>
        <w:t xml:space="preserve"> de werkzaamheden dient uit te voeren tegen het tarief zoals vermeld </w:t>
      </w:r>
      <w:r w:rsidRPr="00111532">
        <w:rPr>
          <w:rFonts w:cs="Arial"/>
          <w:bCs/>
        </w:rPr>
        <w:t xml:space="preserve">bij </w:t>
      </w:r>
      <w:r>
        <w:rPr>
          <w:rFonts w:cs="Arial"/>
          <w:bCs/>
        </w:rPr>
        <w:t>‘</w:t>
      </w:r>
      <w:r w:rsidRPr="00111532">
        <w:rPr>
          <w:rFonts w:cs="Arial"/>
          <w:bCs/>
        </w:rPr>
        <w:t xml:space="preserve">Uurtarieven t.b.v. </w:t>
      </w:r>
      <w:r>
        <w:rPr>
          <w:rFonts w:cs="Arial"/>
          <w:bCs/>
        </w:rPr>
        <w:t>Speciale</w:t>
      </w:r>
      <w:r w:rsidRPr="00111532">
        <w:rPr>
          <w:rFonts w:cs="Arial"/>
          <w:bCs/>
        </w:rPr>
        <w:t xml:space="preserve"> </w:t>
      </w:r>
      <w:r>
        <w:rPr>
          <w:rFonts w:cs="Arial"/>
          <w:bCs/>
        </w:rPr>
        <w:t xml:space="preserve">Diensten’ </w:t>
      </w:r>
      <w:r w:rsidRPr="0033386C">
        <w:rPr>
          <w:szCs w:val="20"/>
        </w:rPr>
        <w:t xml:space="preserve">in </w:t>
      </w:r>
      <w:r w:rsidRPr="00D438A7">
        <w:rPr>
          <w:szCs w:val="20"/>
        </w:rPr>
        <w:t>de tarieflijst (bijlage 03</w:t>
      </w:r>
      <w:r>
        <w:rPr>
          <w:szCs w:val="20"/>
        </w:rPr>
        <w:t xml:space="preserve"> van </w:t>
      </w:r>
      <w:r w:rsidR="00F3165F">
        <w:fldChar w:fldCharType="begin"/>
      </w:r>
      <w:r w:rsidR="00F3165F">
        <w:instrText xml:space="preserve"> DOCPROPERTY  ROK  \* MERGEFORMAT </w:instrText>
      </w:r>
      <w:r w:rsidR="00F3165F">
        <w:fldChar w:fldCharType="separate"/>
      </w:r>
      <w:r w:rsidR="00316318">
        <w:t>{IWR2023|naam ROK}</w:t>
      </w:r>
      <w:r w:rsidR="00F3165F">
        <w:fldChar w:fldCharType="end"/>
      </w:r>
      <w:r w:rsidRPr="00D438A7">
        <w:rPr>
          <w:szCs w:val="20"/>
        </w:rPr>
        <w:t>)</w:t>
      </w:r>
      <w:r>
        <w:rPr>
          <w:szCs w:val="20"/>
        </w:rPr>
        <w:t xml:space="preserve">. Voor Producten/Diensten dient </w:t>
      </w:r>
      <w:r>
        <w:rPr>
          <w:szCs w:val="22"/>
        </w:rPr>
        <w:fldChar w:fldCharType="begin"/>
      </w:r>
      <w:r>
        <w:rPr>
          <w:szCs w:val="22"/>
        </w:rPr>
        <w:instrText xml:space="preserve"> DOCPROPERTY  Opdrachtnemer  \* MERGEFORMAT </w:instrText>
      </w:r>
      <w:r>
        <w:rPr>
          <w:szCs w:val="22"/>
        </w:rPr>
        <w:fldChar w:fldCharType="separate"/>
      </w:r>
      <w:r>
        <w:rPr>
          <w:szCs w:val="22"/>
        </w:rPr>
        <w:t>{Naam Opdrachtnemer}</w:t>
      </w:r>
      <w:r>
        <w:rPr>
          <w:szCs w:val="22"/>
        </w:rPr>
        <w:fldChar w:fldCharType="end"/>
      </w:r>
      <w:r>
        <w:rPr>
          <w:szCs w:val="22"/>
        </w:rPr>
        <w:t xml:space="preserve"> </w:t>
      </w:r>
      <w:r>
        <w:rPr>
          <w:rFonts w:cs="Arial"/>
          <w:bCs/>
        </w:rPr>
        <w:t>de kostprijs dan wel de inkoopprijs hiervan te vermelden in de offerte alsmede</w:t>
      </w:r>
      <w:r w:rsidRPr="0033386C">
        <w:rPr>
          <w:szCs w:val="20"/>
        </w:rPr>
        <w:t xml:space="preserve"> het in </w:t>
      </w:r>
      <w:r w:rsidRPr="00D438A7">
        <w:rPr>
          <w:szCs w:val="20"/>
        </w:rPr>
        <w:t>de tarieflijst (bijlage 03</w:t>
      </w:r>
      <w:r>
        <w:rPr>
          <w:szCs w:val="20"/>
        </w:rPr>
        <w:t xml:space="preserve"> van </w:t>
      </w:r>
      <w:r w:rsidR="00F3165F">
        <w:fldChar w:fldCharType="begin"/>
      </w:r>
      <w:r w:rsidR="00F3165F">
        <w:instrText xml:space="preserve"> DOCPROPERTY  ROK  \* MERGEFORMAT </w:instrText>
      </w:r>
      <w:r w:rsidR="00F3165F">
        <w:fldChar w:fldCharType="separate"/>
      </w:r>
      <w:r w:rsidR="00316318">
        <w:t>{IWR2023|naam ROK}</w:t>
      </w:r>
      <w:r w:rsidR="00F3165F">
        <w:fldChar w:fldCharType="end"/>
      </w:r>
      <w:r w:rsidRPr="00D438A7">
        <w:rPr>
          <w:szCs w:val="20"/>
        </w:rPr>
        <w:t xml:space="preserve">) opgegeven </w:t>
      </w:r>
      <w:r>
        <w:rPr>
          <w:szCs w:val="20"/>
        </w:rPr>
        <w:t>‘</w:t>
      </w:r>
      <w:r w:rsidRPr="00111532">
        <w:rPr>
          <w:szCs w:val="20"/>
        </w:rPr>
        <w:t xml:space="preserve">Toeslagpercentage </w:t>
      </w:r>
      <w:r>
        <w:rPr>
          <w:szCs w:val="20"/>
        </w:rPr>
        <w:t>b</w:t>
      </w:r>
      <w:r w:rsidRPr="00111532">
        <w:rPr>
          <w:szCs w:val="20"/>
        </w:rPr>
        <w:t xml:space="preserve">ij </w:t>
      </w:r>
      <w:r>
        <w:rPr>
          <w:szCs w:val="20"/>
        </w:rPr>
        <w:t>Speciale</w:t>
      </w:r>
      <w:r w:rsidRPr="00111532">
        <w:rPr>
          <w:szCs w:val="20"/>
        </w:rPr>
        <w:t xml:space="preserve"> </w:t>
      </w:r>
      <w:r>
        <w:rPr>
          <w:szCs w:val="20"/>
        </w:rPr>
        <w:t>Diensten</w:t>
      </w:r>
      <w:r w:rsidRPr="00111532">
        <w:rPr>
          <w:szCs w:val="20"/>
        </w:rPr>
        <w:t xml:space="preserve"> op de inkoop of op de kostprijs</w:t>
      </w:r>
      <w:r>
        <w:rPr>
          <w:szCs w:val="20"/>
        </w:rPr>
        <w:t xml:space="preserve">’. In dit traject wordt </w:t>
      </w:r>
      <w:r w:rsidRPr="0033386C">
        <w:rPr>
          <w:szCs w:val="20"/>
        </w:rPr>
        <w:t>CCM geconsulteerd.</w:t>
      </w:r>
    </w:p>
    <w:p w14:paraId="48EAF114" w14:textId="77777777" w:rsidR="00271B4D" w:rsidRPr="008C5AF5" w:rsidRDefault="00271B4D" w:rsidP="00271B4D">
      <w:pPr>
        <w:pStyle w:val="Kop2"/>
      </w:pPr>
      <w:bookmarkStart w:id="77" w:name="_Toc67314524"/>
      <w:bookmarkStart w:id="78" w:name="_Toc67314628"/>
      <w:r w:rsidRPr="008C5AF5">
        <w:t>Service herstelmaatregelen</w:t>
      </w:r>
      <w:bookmarkEnd w:id="77"/>
      <w:bookmarkEnd w:id="78"/>
    </w:p>
    <w:p w14:paraId="782F6581" w14:textId="55DDDB06" w:rsidR="00271B4D" w:rsidRPr="00923725" w:rsidRDefault="00271B4D" w:rsidP="00271B4D">
      <w:pPr>
        <w:autoSpaceDE w:val="0"/>
        <w:autoSpaceDN w:val="0"/>
        <w:adjustRightInd w:val="0"/>
        <w:rPr>
          <w:rFonts w:eastAsiaTheme="minorHAnsi" w:cs="Verdana"/>
          <w:color w:val="000000"/>
          <w:lang w:eastAsia="en-US"/>
        </w:rPr>
      </w:pPr>
      <w:r w:rsidRPr="00923725">
        <w:rPr>
          <w:rFonts w:eastAsiaTheme="minorHAnsi" w:cs="Verdana"/>
          <w:color w:val="000000"/>
          <w:lang w:eastAsia="en-US"/>
        </w:rPr>
        <w:t xml:space="preserve">Indien de Prestatie niet voldoet aan de eisen die daaraan in </w:t>
      </w:r>
      <w:r w:rsidR="00F3165F">
        <w:fldChar w:fldCharType="begin"/>
      </w:r>
      <w:r w:rsidR="00F3165F">
        <w:instrText xml:space="preserve"> DOCPROPERTY  ROK  \* MERGEFORMAT </w:instrText>
      </w:r>
      <w:r w:rsidR="00F3165F">
        <w:fldChar w:fldCharType="separate"/>
      </w:r>
      <w:r w:rsidR="00316318">
        <w:t>{IWR2023|naam ROK}</w:t>
      </w:r>
      <w:r w:rsidR="00F3165F">
        <w:fldChar w:fldCharType="end"/>
      </w:r>
      <w:r w:rsidRPr="00923725">
        <w:rPr>
          <w:rFonts w:eastAsiaTheme="minorHAnsi" w:cs="Verdana"/>
          <w:color w:val="000000"/>
          <w:lang w:eastAsia="en-US"/>
        </w:rPr>
        <w:t xml:space="preserve"> zijn gesteld, waaronder de situatie dat normen van SLA-parameters</w:t>
      </w:r>
      <w:r>
        <w:rPr>
          <w:rFonts w:eastAsiaTheme="minorHAnsi" w:cs="Verdana"/>
          <w:color w:val="000000"/>
          <w:lang w:eastAsia="en-US"/>
        </w:rPr>
        <w:t xml:space="preserve"> en </w:t>
      </w:r>
      <w:proofErr w:type="spellStart"/>
      <w:r>
        <w:rPr>
          <w:rFonts w:eastAsiaTheme="minorHAnsi" w:cs="Verdana"/>
          <w:color w:val="000000"/>
          <w:lang w:eastAsia="en-US"/>
        </w:rPr>
        <w:t>KPI’s</w:t>
      </w:r>
      <w:proofErr w:type="spellEnd"/>
      <w:r w:rsidRPr="00923725">
        <w:rPr>
          <w:rFonts w:eastAsiaTheme="minorHAnsi" w:cs="Verdana"/>
          <w:color w:val="000000"/>
          <w:lang w:eastAsia="en-US"/>
        </w:rPr>
        <w:t xml:space="preserve"> worden overschreden, </w:t>
      </w:r>
      <w:r>
        <w:rPr>
          <w:rFonts w:eastAsiaTheme="minorHAnsi" w:cs="Verdana"/>
          <w:color w:val="000000"/>
          <w:lang w:eastAsia="en-US"/>
        </w:rPr>
        <w:t xml:space="preserve">beschikt </w:t>
      </w:r>
      <w:r>
        <w:rPr>
          <w:rFonts w:eastAsiaTheme="minorHAnsi" w:cs="Verdana"/>
          <w:color w:val="000000"/>
          <w:lang w:eastAsia="en-US"/>
        </w:rPr>
        <w:fldChar w:fldCharType="begin"/>
      </w:r>
      <w:r>
        <w:rPr>
          <w:rFonts w:eastAsiaTheme="minorHAnsi" w:cs="Verdana"/>
          <w:color w:val="000000"/>
          <w:lang w:eastAsia="en-US"/>
        </w:rPr>
        <w:instrText xml:space="preserve"> DOCPROPERTY  Deelnemer  \* MERGEFORMAT </w:instrText>
      </w:r>
      <w:r>
        <w:rPr>
          <w:rFonts w:eastAsiaTheme="minorHAnsi" w:cs="Verdana"/>
          <w:color w:val="000000"/>
          <w:lang w:eastAsia="en-US"/>
        </w:rPr>
        <w:fldChar w:fldCharType="separate"/>
      </w:r>
      <w:r>
        <w:rPr>
          <w:rFonts w:eastAsiaTheme="minorHAnsi" w:cs="Verdana"/>
          <w:color w:val="000000"/>
          <w:lang w:eastAsia="en-US"/>
        </w:rPr>
        <w:t>{naam Deelnemer}</w:t>
      </w:r>
      <w:r>
        <w:rPr>
          <w:rFonts w:eastAsiaTheme="minorHAnsi" w:cs="Verdana"/>
          <w:color w:val="000000"/>
          <w:lang w:eastAsia="en-US"/>
        </w:rPr>
        <w:fldChar w:fldCharType="end"/>
      </w:r>
      <w:r>
        <w:rPr>
          <w:rFonts w:eastAsiaTheme="minorHAnsi" w:cs="Verdana"/>
          <w:color w:val="000000"/>
          <w:lang w:eastAsia="en-US"/>
        </w:rPr>
        <w:t xml:space="preserve"> over</w:t>
      </w:r>
      <w:r w:rsidRPr="00923725">
        <w:rPr>
          <w:rFonts w:eastAsiaTheme="minorHAnsi" w:cs="Verdana"/>
          <w:color w:val="000000"/>
          <w:lang w:eastAsia="en-US"/>
        </w:rPr>
        <w:t xml:space="preserve"> een aantal serviceherstelmaatregelen </w:t>
      </w:r>
      <w:r>
        <w:rPr>
          <w:rFonts w:eastAsiaTheme="minorHAnsi" w:cs="Verdana"/>
          <w:color w:val="000000"/>
          <w:lang w:eastAsia="en-US"/>
        </w:rPr>
        <w:t xml:space="preserve">(zie ook hoofdstuk </w:t>
      </w:r>
      <w:r>
        <w:rPr>
          <w:rFonts w:eastAsiaTheme="minorHAnsi" w:cs="Verdana"/>
          <w:color w:val="000000"/>
          <w:lang w:eastAsia="en-US"/>
        </w:rPr>
        <w:fldChar w:fldCharType="begin"/>
      </w:r>
      <w:r>
        <w:rPr>
          <w:rFonts w:eastAsiaTheme="minorHAnsi" w:cs="Verdana"/>
          <w:color w:val="000000"/>
          <w:lang w:eastAsia="en-US"/>
        </w:rPr>
        <w:instrText xml:space="preserve"> REF _Ref525285071 \r </w:instrText>
      </w:r>
      <w:r>
        <w:rPr>
          <w:rFonts w:eastAsiaTheme="minorHAnsi" w:cs="Verdana"/>
          <w:color w:val="000000"/>
          <w:lang w:eastAsia="en-US"/>
        </w:rPr>
        <w:fldChar w:fldCharType="separate"/>
      </w:r>
      <w:r w:rsidR="009340E3">
        <w:rPr>
          <w:rFonts w:eastAsiaTheme="minorHAnsi" w:cs="Verdana"/>
          <w:color w:val="000000"/>
          <w:lang w:eastAsia="en-US"/>
        </w:rPr>
        <w:t>9</w:t>
      </w:r>
      <w:r>
        <w:rPr>
          <w:rFonts w:eastAsiaTheme="minorHAnsi" w:cs="Verdana"/>
          <w:color w:val="000000"/>
          <w:lang w:eastAsia="en-US"/>
        </w:rPr>
        <w:fldChar w:fldCharType="end"/>
      </w:r>
      <w:r>
        <w:rPr>
          <w:rFonts w:eastAsiaTheme="minorHAnsi" w:cs="Verdana"/>
          <w:color w:val="000000"/>
          <w:lang w:eastAsia="en-US"/>
        </w:rPr>
        <w:t>), waaronder escalatie</w:t>
      </w:r>
      <w:r w:rsidRPr="00923725">
        <w:rPr>
          <w:rFonts w:eastAsiaTheme="minorHAnsi" w:cs="Verdana"/>
          <w:color w:val="000000"/>
          <w:lang w:eastAsia="en-US"/>
        </w:rPr>
        <w:t xml:space="preserve">. </w:t>
      </w:r>
    </w:p>
    <w:p w14:paraId="4D55EC84" w14:textId="77777777" w:rsidR="00271B4D" w:rsidRDefault="00271B4D" w:rsidP="00271B4D">
      <w:pPr>
        <w:autoSpaceDE w:val="0"/>
        <w:autoSpaceDN w:val="0"/>
        <w:adjustRightInd w:val="0"/>
      </w:pPr>
    </w:p>
    <w:p w14:paraId="745F5818" w14:textId="148EC2F0" w:rsidR="00271B4D" w:rsidRDefault="00271B4D" w:rsidP="00271B4D">
      <w:pPr>
        <w:autoSpaceDE w:val="0"/>
        <w:autoSpaceDN w:val="0"/>
        <w:adjustRightInd w:val="0"/>
      </w:pPr>
      <w:r w:rsidRPr="008C5AF5">
        <w:t>De service herstelmaatregelen staan bes</w:t>
      </w:r>
      <w:r w:rsidRPr="003808BC">
        <w:t>chreven in</w:t>
      </w:r>
      <w:r>
        <w:t xml:space="preserve"> bijlage 02 van </w:t>
      </w:r>
      <w:r w:rsidR="00F3165F">
        <w:fldChar w:fldCharType="begin"/>
      </w:r>
      <w:r w:rsidR="00F3165F">
        <w:instrText xml:space="preserve"> DOCPROPERTY  ROK  \* MERGEFORMAT </w:instrText>
      </w:r>
      <w:r w:rsidR="00F3165F">
        <w:fldChar w:fldCharType="separate"/>
      </w:r>
      <w:r w:rsidR="00316318">
        <w:t>{IWR2023|naam ROK}</w:t>
      </w:r>
      <w:r w:rsidR="00F3165F">
        <w:fldChar w:fldCharType="end"/>
      </w:r>
      <w:r>
        <w:t>.</w:t>
      </w:r>
    </w:p>
    <w:p w14:paraId="08C39040" w14:textId="77777777" w:rsidR="00271B4D" w:rsidRDefault="00271B4D" w:rsidP="00271B4D">
      <w:pPr>
        <w:autoSpaceDE w:val="0"/>
        <w:autoSpaceDN w:val="0"/>
        <w:adjustRightInd w:val="0"/>
        <w:rPr>
          <w:b/>
        </w:rPr>
      </w:pPr>
    </w:p>
    <w:p w14:paraId="5181A0B8" w14:textId="77777777" w:rsidR="00271B4D" w:rsidRPr="00923725" w:rsidRDefault="00271B4D" w:rsidP="00271B4D">
      <w:pPr>
        <w:keepNext/>
        <w:autoSpaceDE w:val="0"/>
        <w:autoSpaceDN w:val="0"/>
        <w:adjustRightInd w:val="0"/>
        <w:rPr>
          <w:rFonts w:eastAsiaTheme="minorHAnsi" w:cs="Verdana"/>
          <w:color w:val="000000"/>
          <w:lang w:eastAsia="en-US"/>
        </w:rPr>
      </w:pPr>
      <w:r w:rsidRPr="00923725">
        <w:rPr>
          <w:rFonts w:eastAsiaTheme="minorHAnsi" w:cs="Verdana"/>
          <w:color w:val="000000"/>
          <w:lang w:eastAsia="en-US"/>
        </w:rPr>
        <w:t xml:space="preserve">Voor escalatie geldt dat </w:t>
      </w:r>
      <w:r w:rsidR="00F3165F">
        <w:fldChar w:fldCharType="begin"/>
      </w:r>
      <w:r w:rsidR="00F3165F">
        <w:instrText xml:space="preserve"> DOCPROPERTY  Deelnemer  \* MERGEFORMAT </w:instrText>
      </w:r>
      <w:r w:rsidR="00F3165F">
        <w:fldChar w:fldCharType="separate"/>
      </w:r>
      <w:r>
        <w:t>{naam Deelnemer}</w:t>
      </w:r>
      <w:r w:rsidR="00F3165F">
        <w:fldChar w:fldCharType="end"/>
      </w:r>
      <w:r>
        <w:t xml:space="preserve"> </w:t>
      </w:r>
      <w:r w:rsidRPr="00923725">
        <w:rPr>
          <w:rFonts w:eastAsiaTheme="minorHAnsi" w:cs="Verdana"/>
          <w:color w:val="000000"/>
          <w:lang w:eastAsia="en-US"/>
        </w:rPr>
        <w:t xml:space="preserve">zich initieel meldt bij </w:t>
      </w:r>
      <w:r>
        <w:rPr>
          <w:szCs w:val="22"/>
        </w:rPr>
        <w:fldChar w:fldCharType="begin"/>
      </w:r>
      <w:r>
        <w:rPr>
          <w:szCs w:val="22"/>
        </w:rPr>
        <w:instrText xml:space="preserve"> DOCPROPERTY  Opdrachtnemer  \* MERGEFORMAT </w:instrText>
      </w:r>
      <w:r>
        <w:rPr>
          <w:szCs w:val="22"/>
        </w:rPr>
        <w:fldChar w:fldCharType="separate"/>
      </w:r>
      <w:r>
        <w:rPr>
          <w:szCs w:val="22"/>
        </w:rPr>
        <w:t>{Naam Opdrachtnemer}</w:t>
      </w:r>
      <w:r>
        <w:rPr>
          <w:szCs w:val="22"/>
        </w:rPr>
        <w:fldChar w:fldCharType="end"/>
      </w:r>
      <w:r w:rsidRPr="00923725">
        <w:rPr>
          <w:rFonts w:eastAsiaTheme="minorHAnsi" w:cs="Verdana"/>
          <w:color w:val="000000"/>
          <w:lang w:eastAsia="en-US"/>
        </w:rPr>
        <w:t xml:space="preserve">. </w:t>
      </w:r>
      <w:r w:rsidR="00F3165F">
        <w:fldChar w:fldCharType="begin"/>
      </w:r>
      <w:r w:rsidR="00F3165F">
        <w:instrText xml:space="preserve"> DOCPROPERTY  Deelnemer  \* MERGEFORMAT </w:instrText>
      </w:r>
      <w:r w:rsidR="00F3165F">
        <w:fldChar w:fldCharType="separate"/>
      </w:r>
      <w:r>
        <w:t>{naam Deelnemer}</w:t>
      </w:r>
      <w:r w:rsidR="00F3165F">
        <w:fldChar w:fldCharType="end"/>
      </w:r>
      <w:r w:rsidRPr="00923725">
        <w:rPr>
          <w:rFonts w:eastAsiaTheme="minorHAnsi" w:cs="Verdana"/>
          <w:color w:val="000000"/>
          <w:lang w:eastAsia="en-US"/>
        </w:rPr>
        <w:t xml:space="preserve"> informeert en betrekt CCM in het geval van een escalatie vanaf het tweede escalatieniveau. </w:t>
      </w:r>
    </w:p>
    <w:p w14:paraId="74FF98E5" w14:textId="77777777" w:rsidR="00271B4D" w:rsidRDefault="00271B4D" w:rsidP="00271B4D">
      <w:pPr>
        <w:spacing w:after="200" w:line="276" w:lineRule="auto"/>
        <w:rPr>
          <w:rFonts w:cs="Arial"/>
          <w:b/>
          <w:bCs/>
          <w:kern w:val="32"/>
          <w:sz w:val="28"/>
          <w:szCs w:val="32"/>
        </w:rPr>
      </w:pPr>
      <w:bookmarkStart w:id="79" w:name="_Toc305154753"/>
      <w:bookmarkStart w:id="80" w:name="_Ref305154784"/>
      <w:bookmarkStart w:id="81" w:name="_Ref305154793"/>
      <w:bookmarkStart w:id="82" w:name="_Toc305155065"/>
      <w:bookmarkStart w:id="83" w:name="_Toc305762367"/>
      <w:bookmarkStart w:id="84" w:name="_Toc322955634"/>
      <w:bookmarkStart w:id="85" w:name="_Toc322955719"/>
      <w:bookmarkStart w:id="86" w:name="_Toc322962764"/>
      <w:bookmarkStart w:id="87" w:name="_Toc323200933"/>
      <w:bookmarkStart w:id="88" w:name="_Toc323201714"/>
      <w:bookmarkStart w:id="89" w:name="_Toc323818792"/>
      <w:bookmarkStart w:id="90" w:name="_Toc329855300"/>
      <w:r>
        <w:br w:type="page"/>
      </w:r>
    </w:p>
    <w:p w14:paraId="0C99722B" w14:textId="77777777" w:rsidR="00271B4D" w:rsidRDefault="00271B4D" w:rsidP="00271B4D">
      <w:pPr>
        <w:pStyle w:val="Kop1"/>
      </w:pPr>
      <w:bookmarkStart w:id="91" w:name="_Toc67314525"/>
      <w:bookmarkStart w:id="92" w:name="_Toc67314629"/>
      <w:r>
        <w:lastRenderedPageBreak/>
        <w:t>Bestellen, leveren, accepteren en factureren (BLAF)</w:t>
      </w:r>
      <w:bookmarkEnd w:id="91"/>
      <w:bookmarkEnd w:id="92"/>
    </w:p>
    <w:p w14:paraId="75BDA187" w14:textId="77777777" w:rsidR="00271B4D" w:rsidRDefault="00271B4D" w:rsidP="00271B4D">
      <w:pPr>
        <w:pStyle w:val="Kop2"/>
      </w:pPr>
      <w:bookmarkStart w:id="93" w:name="_Toc67314526"/>
      <w:bookmarkStart w:id="94" w:name="_Toc67314630"/>
      <w:r>
        <w:t>Verwervingsprocedure</w:t>
      </w:r>
      <w:bookmarkEnd w:id="93"/>
      <w:bookmarkEnd w:id="94"/>
    </w:p>
    <w:p w14:paraId="06EAA3F2" w14:textId="1736E388" w:rsidR="00271B4D" w:rsidRPr="006C6D4A" w:rsidRDefault="00271B4D" w:rsidP="00271B4D">
      <w:pPr>
        <w:rPr>
          <w:highlight w:val="yellow"/>
        </w:rPr>
      </w:pPr>
      <w:r>
        <w:t xml:space="preserve">De Deelnemers van de Raamovereenkomst kunnen ieder voor zich of namens meerdere Deelnemers, Nadere overeenkomst(en) afsluiten met de </w:t>
      </w:r>
      <w:r w:rsidR="00F3165F">
        <w:fldChar w:fldCharType="begin"/>
      </w:r>
      <w:r w:rsidR="00F3165F">
        <w:instrText xml:space="preserve"> DOCPROPERTY  ROK  \* MERGEFORMAT </w:instrText>
      </w:r>
      <w:r w:rsidR="00F3165F">
        <w:fldChar w:fldCharType="separate"/>
      </w:r>
      <w:r w:rsidR="00316318">
        <w:t>{IWR2023|naam ROK}</w:t>
      </w:r>
      <w:r w:rsidR="00F3165F">
        <w:fldChar w:fldCharType="end"/>
      </w:r>
      <w:r>
        <w:t xml:space="preserve"> Opdrachtnemers. Afhankelijk van de gewenste Producten en Diensten en de door Deelnemer reeds aangegane verplichting(en) heeft de Deelnemer </w:t>
      </w:r>
      <w:r w:rsidRPr="0058198D">
        <w:t>de keuze uit verschillende verwervingsprocedures.</w:t>
      </w:r>
    </w:p>
    <w:p w14:paraId="72A01D9A" w14:textId="77777777" w:rsidR="00271B4D" w:rsidRPr="006C6D4A" w:rsidRDefault="00271B4D" w:rsidP="00271B4D">
      <w:pPr>
        <w:rPr>
          <w:highlight w:val="yellow"/>
        </w:rPr>
      </w:pPr>
    </w:p>
    <w:p w14:paraId="039CA0F9" w14:textId="77777777" w:rsidR="00271B4D" w:rsidRDefault="00271B4D" w:rsidP="00271B4D">
      <w:pPr>
        <w:pStyle w:val="Kop2"/>
      </w:pPr>
      <w:bookmarkStart w:id="95" w:name="_Toc67314527"/>
      <w:bookmarkStart w:id="96" w:name="_Toc67314631"/>
      <w:r w:rsidRPr="00921684">
        <w:t>Webshop</w:t>
      </w:r>
      <w:bookmarkEnd w:id="95"/>
      <w:bookmarkEnd w:id="96"/>
    </w:p>
    <w:p w14:paraId="2AD82608" w14:textId="77777777" w:rsidR="00271B4D" w:rsidRDefault="00271B4D" w:rsidP="00271B4D">
      <w:r>
        <w:t>Opdrachtnemer zal, conform bijlage 2 en 19 een webshop bouwen waarin uitsluitend de Producten binnen scope van de aanbesteding worden aangeboden.</w:t>
      </w:r>
    </w:p>
    <w:p w14:paraId="4137D5E0" w14:textId="77777777" w:rsidR="00271B4D" w:rsidRPr="003F4292" w:rsidRDefault="00271B4D" w:rsidP="00271B4D">
      <w:pPr>
        <w:pStyle w:val="Kop3"/>
      </w:pPr>
      <w:bookmarkStart w:id="97" w:name="_Toc483993323"/>
      <w:bookmarkStart w:id="98" w:name="_Toc67314528"/>
      <w:bookmarkStart w:id="99" w:name="_Toc67314632"/>
      <w:r>
        <w:t>Hoofdbesteller webshop</w:t>
      </w:r>
      <w:bookmarkEnd w:id="97"/>
      <w:bookmarkEnd w:id="98"/>
      <w:bookmarkEnd w:id="99"/>
    </w:p>
    <w:p w14:paraId="1614CB78" w14:textId="77777777" w:rsidR="00271B4D" w:rsidRDefault="00271B4D" w:rsidP="00271B4D">
      <w:r>
        <w:t xml:space="preserve">De Deelnemer wordt geacht zelf het gebruiksbeheer te verzorgen voor de eigen organisatie zonder tussenkomst van de Opdrachtnemer. DCM geeft namens de Deelnemer aan wie de rol van Hoofdbesteller invult namens de Deelnemer. In de bijlage A DAP contactgegevens Deelnemer bij dit document kan worden vastgelegd wie namens de Deelnemer geautoriseerd is de rol van hoofdbesteller in te vullen. Een Deelnemer wordt geacht meerdere Hoofdbestellers op te geven teneinde </w:t>
      </w:r>
      <w:proofErr w:type="spellStart"/>
      <w:r>
        <w:t>achtervang</w:t>
      </w:r>
      <w:proofErr w:type="spellEnd"/>
      <w:r>
        <w:t xml:space="preserve"> in te regelen. De Opdrachtnemer autoriseert de Hoofdbestellers in de webshop.</w:t>
      </w:r>
    </w:p>
    <w:p w14:paraId="36CE6CF2" w14:textId="77777777" w:rsidR="00271B4D" w:rsidRDefault="00271B4D" w:rsidP="00271B4D"/>
    <w:p w14:paraId="28365C27" w14:textId="77777777" w:rsidR="00271B4D" w:rsidRDefault="00271B4D" w:rsidP="00271B4D">
      <w:r>
        <w:t xml:space="preserve">Iedere Deelnemer wijst Hoofdbestellers aan. De Hoofdbestellers dienen geautoriseerd te zijn om het gebruikersbeheer voor de eigen organisatie te verzorgen en </w:t>
      </w:r>
      <w:r w:rsidRPr="00E44A19">
        <w:t xml:space="preserve">zonder tussenkomst van de </w:t>
      </w:r>
      <w:r>
        <w:t>Opdrachtnemer</w:t>
      </w:r>
      <w:r w:rsidRPr="00E44A19">
        <w:t xml:space="preserve"> medewerkers </w:t>
      </w:r>
      <w:r>
        <w:t xml:space="preserve">conform het voor de Deelnemer geldende procuratiebeleid te </w:t>
      </w:r>
      <w:r w:rsidRPr="00E44A19">
        <w:t xml:space="preserve">autoriseren voor </w:t>
      </w:r>
      <w:r>
        <w:t>webshopfunctionaliteiten zoals bestellen en/of raadplegen van informatie in de webshop.</w:t>
      </w:r>
    </w:p>
    <w:p w14:paraId="487A0EA6" w14:textId="77777777" w:rsidR="00271B4D" w:rsidRPr="00EC6838" w:rsidRDefault="00271B4D" w:rsidP="00271B4D">
      <w:pPr>
        <w:pStyle w:val="Kop2"/>
      </w:pPr>
      <w:bookmarkStart w:id="100" w:name="_Toc67314529"/>
      <w:bookmarkStart w:id="101" w:name="_Toc67314633"/>
      <w:r w:rsidRPr="00EC6838">
        <w:t>Klachtenregeling</w:t>
      </w:r>
      <w:bookmarkEnd w:id="100"/>
      <w:bookmarkEnd w:id="101"/>
    </w:p>
    <w:p w14:paraId="0D90BEEA" w14:textId="1AE5EB84" w:rsidR="00271B4D" w:rsidRPr="00EC6838" w:rsidRDefault="00271B4D" w:rsidP="00271B4D">
      <w:pPr>
        <w:pStyle w:val="Default"/>
        <w:rPr>
          <w:sz w:val="18"/>
          <w:szCs w:val="18"/>
        </w:rPr>
      </w:pPr>
      <w:r w:rsidRPr="00EC6838">
        <w:rPr>
          <w:sz w:val="18"/>
          <w:szCs w:val="18"/>
        </w:rPr>
        <w:t xml:space="preserve">Indien </w:t>
      </w:r>
      <w:r w:rsidRPr="00EC6838">
        <w:rPr>
          <w:sz w:val="18"/>
          <w:szCs w:val="18"/>
        </w:rPr>
        <w:fldChar w:fldCharType="begin"/>
      </w:r>
      <w:r w:rsidRPr="00EC6838">
        <w:rPr>
          <w:sz w:val="18"/>
          <w:szCs w:val="18"/>
        </w:rPr>
        <w:instrText xml:space="preserve"> DOCPROPERTY  Opdrachtnemer  \* MERGEFORMAT </w:instrText>
      </w:r>
      <w:r w:rsidRPr="00EC6838">
        <w:rPr>
          <w:sz w:val="18"/>
          <w:szCs w:val="18"/>
        </w:rPr>
        <w:fldChar w:fldCharType="separate"/>
      </w:r>
      <w:r w:rsidRPr="00EC6838">
        <w:rPr>
          <w:sz w:val="18"/>
          <w:szCs w:val="18"/>
        </w:rPr>
        <w:t>{Naam Opdrachtnemer}</w:t>
      </w:r>
      <w:r w:rsidRPr="00EC6838">
        <w:rPr>
          <w:sz w:val="18"/>
          <w:szCs w:val="18"/>
        </w:rPr>
        <w:fldChar w:fldCharType="end"/>
      </w:r>
      <w:r w:rsidRPr="00EC6838">
        <w:rPr>
          <w:sz w:val="18"/>
          <w:szCs w:val="18"/>
        </w:rPr>
        <w:t xml:space="preserve"> een klacht heeft over een Nadere oproep tot mededing in het kader van </w:t>
      </w:r>
      <w:r w:rsidRPr="00EC6838">
        <w:rPr>
          <w:sz w:val="18"/>
          <w:szCs w:val="18"/>
        </w:rPr>
        <w:fldChar w:fldCharType="begin"/>
      </w:r>
      <w:r w:rsidRPr="00EC6838">
        <w:rPr>
          <w:sz w:val="18"/>
          <w:szCs w:val="18"/>
        </w:rPr>
        <w:instrText xml:space="preserve"> DOCPROPERTY  ROK  \* MERGEFORMAT </w:instrText>
      </w:r>
      <w:r w:rsidRPr="00EC6838">
        <w:rPr>
          <w:sz w:val="18"/>
          <w:szCs w:val="18"/>
        </w:rPr>
        <w:fldChar w:fldCharType="separate"/>
      </w:r>
      <w:r w:rsidR="00316318">
        <w:rPr>
          <w:sz w:val="18"/>
          <w:szCs w:val="18"/>
        </w:rPr>
        <w:t>{IWR2023|naam ROK}</w:t>
      </w:r>
      <w:r w:rsidRPr="00EC6838">
        <w:rPr>
          <w:sz w:val="18"/>
          <w:szCs w:val="18"/>
        </w:rPr>
        <w:fldChar w:fldCharType="end"/>
      </w:r>
      <w:r w:rsidRPr="00EC6838">
        <w:rPr>
          <w:sz w:val="18"/>
          <w:szCs w:val="18"/>
        </w:rPr>
        <w:t xml:space="preserve">, kan </w:t>
      </w:r>
      <w:r w:rsidRPr="00EC6838">
        <w:rPr>
          <w:sz w:val="18"/>
          <w:szCs w:val="18"/>
        </w:rPr>
        <w:fldChar w:fldCharType="begin"/>
      </w:r>
      <w:r w:rsidRPr="00EC6838">
        <w:rPr>
          <w:sz w:val="18"/>
          <w:szCs w:val="18"/>
        </w:rPr>
        <w:instrText xml:space="preserve"> DOCPROPERTY  Opdrachtnemer  \* MERGEFORMAT </w:instrText>
      </w:r>
      <w:r w:rsidRPr="00EC6838">
        <w:rPr>
          <w:sz w:val="18"/>
          <w:szCs w:val="18"/>
        </w:rPr>
        <w:fldChar w:fldCharType="separate"/>
      </w:r>
      <w:r w:rsidRPr="00EC6838">
        <w:rPr>
          <w:sz w:val="18"/>
          <w:szCs w:val="18"/>
        </w:rPr>
        <w:t>{Naam Opdrachtnemer}</w:t>
      </w:r>
      <w:r w:rsidRPr="00EC6838">
        <w:rPr>
          <w:sz w:val="18"/>
          <w:szCs w:val="18"/>
        </w:rPr>
        <w:fldChar w:fldCharType="end"/>
      </w:r>
      <w:r w:rsidRPr="00EC6838">
        <w:rPr>
          <w:sz w:val="18"/>
          <w:szCs w:val="18"/>
        </w:rPr>
        <w:t xml:space="preserve"> hierover gemotiveerd een klacht indienen bij </w:t>
      </w:r>
      <w:r w:rsidRPr="00EC6838">
        <w:rPr>
          <w:sz w:val="18"/>
          <w:szCs w:val="18"/>
        </w:rPr>
        <w:fldChar w:fldCharType="begin"/>
      </w:r>
      <w:r w:rsidRPr="00EC6838">
        <w:rPr>
          <w:sz w:val="18"/>
          <w:szCs w:val="18"/>
        </w:rPr>
        <w:instrText xml:space="preserve"> DOCPROPERTY  Deelnemer  \* MERGEFORMAT </w:instrText>
      </w:r>
      <w:r w:rsidRPr="00EC6838">
        <w:rPr>
          <w:sz w:val="18"/>
          <w:szCs w:val="18"/>
        </w:rPr>
        <w:fldChar w:fldCharType="separate"/>
      </w:r>
      <w:r w:rsidRPr="00EC6838">
        <w:rPr>
          <w:sz w:val="18"/>
          <w:szCs w:val="18"/>
        </w:rPr>
        <w:t>{naam Deelnemer}</w:t>
      </w:r>
      <w:r w:rsidRPr="00EC6838">
        <w:rPr>
          <w:sz w:val="18"/>
          <w:szCs w:val="18"/>
        </w:rPr>
        <w:fldChar w:fldCharType="end"/>
      </w:r>
      <w:r>
        <w:rPr>
          <w:sz w:val="18"/>
          <w:szCs w:val="18"/>
        </w:rPr>
        <w:t>, zie hiervoor ROK b</w:t>
      </w:r>
      <w:r w:rsidRPr="00EC6838">
        <w:rPr>
          <w:rFonts w:eastAsiaTheme="minorHAnsi"/>
          <w:sz w:val="18"/>
          <w:szCs w:val="18"/>
          <w:lang w:eastAsia="en-US"/>
        </w:rPr>
        <w:t>ijlage V Klachtenprocedure.</w:t>
      </w:r>
    </w:p>
    <w:p w14:paraId="04F8CADD" w14:textId="77777777" w:rsidR="00271B4D" w:rsidRPr="004A28D4" w:rsidRDefault="00271B4D" w:rsidP="00271B4D">
      <w:pPr>
        <w:rPr>
          <w:highlight w:val="cyan"/>
        </w:rPr>
      </w:pPr>
    </w:p>
    <w:p w14:paraId="578B2812" w14:textId="77777777" w:rsidR="00271B4D" w:rsidRPr="00D62286" w:rsidRDefault="00271B4D" w:rsidP="00271B4D">
      <w:pPr>
        <w:pStyle w:val="Kop2"/>
        <w:spacing w:before="360"/>
      </w:pPr>
      <w:bookmarkStart w:id="102" w:name="_Toc305154756"/>
      <w:bookmarkStart w:id="103" w:name="_Toc305155068"/>
      <w:bookmarkStart w:id="104" w:name="_Toc305762370"/>
      <w:bookmarkStart w:id="105" w:name="_Toc322955638"/>
      <w:bookmarkStart w:id="106" w:name="_Toc322955723"/>
      <w:bookmarkStart w:id="107" w:name="_Toc322962768"/>
      <w:bookmarkStart w:id="108" w:name="_Toc323200937"/>
      <w:bookmarkStart w:id="109" w:name="_Toc323201720"/>
      <w:bookmarkStart w:id="110" w:name="_Toc323818798"/>
      <w:bookmarkStart w:id="111" w:name="_Toc329855306"/>
      <w:bookmarkStart w:id="112" w:name="_Toc437613868"/>
      <w:bookmarkStart w:id="113" w:name="_Toc67314530"/>
      <w:bookmarkStart w:id="114" w:name="_Toc67314634"/>
      <w:r w:rsidRPr="00D62286">
        <w:t>Leveren</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108D25B1" w14:textId="7B05360F" w:rsidR="00271B4D" w:rsidRDefault="00271B4D" w:rsidP="00271B4D">
      <w:r>
        <w:t xml:space="preserve">De eisen die gesteld zijn aan het leveren zijn opgenomen in paragraaf 2.13 van bijlage 02 van </w:t>
      </w:r>
      <w:r w:rsidR="00F3165F">
        <w:fldChar w:fldCharType="begin"/>
      </w:r>
      <w:r w:rsidR="00F3165F">
        <w:instrText xml:space="preserve"> DOCPROPERTY  ROK  \* MERGEFORMAT </w:instrText>
      </w:r>
      <w:r w:rsidR="00F3165F">
        <w:fldChar w:fldCharType="separate"/>
      </w:r>
      <w:r w:rsidR="00316318">
        <w:t>{IWR2023|naam ROK}</w:t>
      </w:r>
      <w:r w:rsidR="00F3165F">
        <w:fldChar w:fldCharType="end"/>
      </w:r>
      <w:r>
        <w:t>.</w:t>
      </w:r>
    </w:p>
    <w:p w14:paraId="11EBA10A" w14:textId="77777777" w:rsidR="00271B4D" w:rsidRDefault="00271B4D" w:rsidP="00271B4D"/>
    <w:p w14:paraId="178DB6C8" w14:textId="6D38AA5D" w:rsidR="00271B4D" w:rsidRDefault="00271B4D" w:rsidP="00271B4D">
      <w:r w:rsidRPr="00D62286">
        <w:t xml:space="preserve">In bijlage </w:t>
      </w:r>
      <w:r>
        <w:t xml:space="preserve">11 </w:t>
      </w:r>
      <w:r w:rsidRPr="00D62286">
        <w:t xml:space="preserve">van </w:t>
      </w:r>
      <w:r w:rsidR="00F3165F">
        <w:fldChar w:fldCharType="begin"/>
      </w:r>
      <w:r w:rsidR="00F3165F">
        <w:instrText xml:space="preserve"> DOCPROPERTY  ROK  \* MERGEFORMAT </w:instrText>
      </w:r>
      <w:r w:rsidR="00F3165F">
        <w:fldChar w:fldCharType="separate"/>
      </w:r>
      <w:r w:rsidR="00316318">
        <w:t>{IWR2023|naam ROK}</w:t>
      </w:r>
      <w:r w:rsidR="00F3165F">
        <w:fldChar w:fldCharType="end"/>
      </w:r>
      <w:r>
        <w:t xml:space="preserve"> </w:t>
      </w:r>
      <w:r w:rsidRPr="00D62286">
        <w:t>staan de maximale levertijden di</w:t>
      </w:r>
      <w:r>
        <w:t>e van toepassing zijn.</w:t>
      </w:r>
    </w:p>
    <w:p w14:paraId="32A9C856" w14:textId="77777777" w:rsidR="00271B4D" w:rsidRDefault="00271B4D" w:rsidP="00271B4D">
      <w:pPr>
        <w:pStyle w:val="Kop2"/>
        <w:spacing w:before="360"/>
      </w:pPr>
      <w:bookmarkStart w:id="115" w:name="_Toc305154757"/>
      <w:bookmarkStart w:id="116" w:name="_Toc305155069"/>
      <w:bookmarkStart w:id="117" w:name="_Toc305762371"/>
      <w:bookmarkStart w:id="118" w:name="_Toc322955639"/>
      <w:bookmarkStart w:id="119" w:name="_Toc322955724"/>
      <w:bookmarkStart w:id="120" w:name="_Toc322962769"/>
      <w:bookmarkStart w:id="121" w:name="_Toc323200938"/>
      <w:bookmarkStart w:id="122" w:name="_Toc323201721"/>
      <w:bookmarkStart w:id="123" w:name="_Toc323818799"/>
      <w:bookmarkStart w:id="124" w:name="_Toc329855307"/>
      <w:bookmarkStart w:id="125" w:name="_Toc437613869"/>
      <w:bookmarkStart w:id="126" w:name="_Toc67314531"/>
      <w:bookmarkStart w:id="127" w:name="_Toc67314635"/>
      <w:r>
        <w:lastRenderedPageBreak/>
        <w:t>Acceptatie</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36774F21" w14:textId="77777777" w:rsidR="00271B4D" w:rsidRDefault="00F3165F" w:rsidP="00271B4D">
      <w:r>
        <w:fldChar w:fldCharType="begin"/>
      </w:r>
      <w:r>
        <w:instrText xml:space="preserve"> DOCPROPERTY  Opdrachtnemer  \* MERGEFORMAT </w:instrText>
      </w:r>
      <w:r>
        <w:fldChar w:fldCharType="separate"/>
      </w:r>
      <w:r w:rsidR="00271B4D">
        <w:t>{Naam Opdrachtnemer}</w:t>
      </w:r>
      <w:r>
        <w:fldChar w:fldCharType="end"/>
      </w:r>
      <w:r w:rsidR="00271B4D">
        <w:t xml:space="preserve"> </w:t>
      </w:r>
      <w:r w:rsidR="00271B4D" w:rsidRPr="004B3DC8">
        <w:t xml:space="preserve">dient aan te tonen </w:t>
      </w:r>
      <w:r w:rsidR="00271B4D">
        <w:t>dat geleverde Producten en of Diensten voldoen</w:t>
      </w:r>
      <w:r w:rsidR="00271B4D" w:rsidRPr="004B3DC8">
        <w:t xml:space="preserve"> aan de </w:t>
      </w:r>
      <w:r w:rsidR="00271B4D">
        <w:t>specificaties die zijn overeengekomen, conform Raamovereenkomst (inclusief bijlagen) en Nadere oproep tot mededinging.</w:t>
      </w:r>
    </w:p>
    <w:p w14:paraId="1A236E32" w14:textId="77777777" w:rsidR="00271B4D" w:rsidRDefault="00271B4D" w:rsidP="00271B4D">
      <w:pPr>
        <w:pStyle w:val="Kop2"/>
        <w:spacing w:before="360"/>
      </w:pPr>
      <w:bookmarkStart w:id="128" w:name="_Toc305154758"/>
      <w:bookmarkStart w:id="129" w:name="_Toc305155070"/>
      <w:bookmarkStart w:id="130" w:name="_Toc305762372"/>
      <w:bookmarkStart w:id="131" w:name="_Toc322955640"/>
      <w:bookmarkStart w:id="132" w:name="_Toc322955725"/>
      <w:bookmarkStart w:id="133" w:name="_Toc322962770"/>
      <w:bookmarkStart w:id="134" w:name="_Toc323200939"/>
      <w:bookmarkStart w:id="135" w:name="_Toc323201722"/>
      <w:bookmarkStart w:id="136" w:name="_Toc323818800"/>
      <w:bookmarkStart w:id="137" w:name="_Toc329855308"/>
      <w:bookmarkStart w:id="138" w:name="_Toc437613870"/>
      <w:bookmarkStart w:id="139" w:name="_Toc67314532"/>
      <w:bookmarkStart w:id="140" w:name="_Toc67314636"/>
      <w:r>
        <w:t>Factureren en betalen</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5C473965" w14:textId="606C68F8" w:rsidR="00271B4D" w:rsidRDefault="00271B4D" w:rsidP="00271B4D">
      <w:r>
        <w:t xml:space="preserve">De eisen die gesteld zijn aan het factureren zijn opgenomen in paragraaf 10.3.1 van bijlage 02 van </w:t>
      </w:r>
      <w:r w:rsidR="00F3165F">
        <w:fldChar w:fldCharType="begin"/>
      </w:r>
      <w:r w:rsidR="00F3165F">
        <w:instrText xml:space="preserve"> DOCPROPERTY  ROK  \* MERGEFORMAT </w:instrText>
      </w:r>
      <w:r w:rsidR="00F3165F">
        <w:fldChar w:fldCharType="separate"/>
      </w:r>
      <w:r w:rsidR="00316318">
        <w:t>{IWR2023|naam ROK}</w:t>
      </w:r>
      <w:r w:rsidR="00F3165F">
        <w:fldChar w:fldCharType="end"/>
      </w:r>
      <w:r>
        <w:t>.</w:t>
      </w:r>
    </w:p>
    <w:p w14:paraId="3371D19A" w14:textId="77777777" w:rsidR="00271B4D" w:rsidRDefault="00271B4D" w:rsidP="00271B4D"/>
    <w:p w14:paraId="3082C8BA" w14:textId="77777777" w:rsidR="00271B4D" w:rsidRDefault="00271B4D" w:rsidP="00271B4D">
      <w:r>
        <w:t xml:space="preserve">Het proces factureren en betalen vindt plaats tussen </w:t>
      </w:r>
      <w:r w:rsidR="00F3165F">
        <w:fldChar w:fldCharType="begin"/>
      </w:r>
      <w:r w:rsidR="00F3165F">
        <w:instrText xml:space="preserve"> DOCPROPERTY  Opdrachtnemer  \* MERGEFORMAT </w:instrText>
      </w:r>
      <w:r w:rsidR="00F3165F">
        <w:fldChar w:fldCharType="separate"/>
      </w:r>
      <w:r>
        <w:t>{Naam Opdrachtnemer}</w:t>
      </w:r>
      <w:r w:rsidR="00F3165F">
        <w:fldChar w:fldCharType="end"/>
      </w:r>
      <w:r>
        <w:t xml:space="preserve"> en </w:t>
      </w:r>
      <w:r w:rsidR="00F3165F">
        <w:fldChar w:fldCharType="begin"/>
      </w:r>
      <w:r w:rsidR="00F3165F">
        <w:instrText xml:space="preserve"> DOCPROPERTY  Deelnemer  \* MERGEFORMAT </w:instrText>
      </w:r>
      <w:r w:rsidR="00F3165F">
        <w:fldChar w:fldCharType="separate"/>
      </w:r>
      <w:r>
        <w:t>{naam Deelnemer}</w:t>
      </w:r>
      <w:r w:rsidR="00F3165F">
        <w:fldChar w:fldCharType="end"/>
      </w:r>
      <w:r>
        <w:t xml:space="preserve">. </w:t>
      </w:r>
    </w:p>
    <w:p w14:paraId="245B61DC" w14:textId="77777777" w:rsidR="00271B4D" w:rsidRDefault="00271B4D" w:rsidP="00271B4D"/>
    <w:p w14:paraId="60C60A0A" w14:textId="407C6CEF" w:rsidR="00271B4D" w:rsidRDefault="00271B4D" w:rsidP="00271B4D">
      <w:r>
        <w:t xml:space="preserve">Indien </w:t>
      </w:r>
      <w:r w:rsidR="00F3165F">
        <w:fldChar w:fldCharType="begin"/>
      </w:r>
      <w:r w:rsidR="00F3165F">
        <w:instrText xml:space="preserve"> DOCPROPERTY  Deelnemer  \* MERGEFORMAT </w:instrText>
      </w:r>
      <w:r w:rsidR="00F3165F">
        <w:fldChar w:fldCharType="separate"/>
      </w:r>
      <w:r>
        <w:t>{naam Deelnemer}</w:t>
      </w:r>
      <w:r w:rsidR="00F3165F">
        <w:fldChar w:fldCharType="end"/>
      </w:r>
      <w:r>
        <w:t xml:space="preserve"> aangesloten is op een </w:t>
      </w:r>
      <w:proofErr w:type="spellStart"/>
      <w:r>
        <w:t>Rijksbreed</w:t>
      </w:r>
      <w:proofErr w:type="spellEnd"/>
      <w:r>
        <w:t xml:space="preserve"> Inkoopplatform vindt het bestellen en factureren middels het </w:t>
      </w:r>
      <w:proofErr w:type="spellStart"/>
      <w:r>
        <w:t>Rijksbreed</w:t>
      </w:r>
      <w:proofErr w:type="spellEnd"/>
      <w:r>
        <w:t xml:space="preserve"> Inkoopplatform plaats. Elektronisch bestellen en factureren is beschreven in bijlage 08 van </w:t>
      </w:r>
      <w:r w:rsidR="00F3165F">
        <w:fldChar w:fldCharType="begin"/>
      </w:r>
      <w:r w:rsidR="00F3165F">
        <w:instrText xml:space="preserve"> DOCPROPERTY  ROK  \* MERGEFORMAT </w:instrText>
      </w:r>
      <w:r w:rsidR="00F3165F">
        <w:fldChar w:fldCharType="separate"/>
      </w:r>
      <w:r w:rsidR="00316318">
        <w:t>{IWR2023|naam ROK}</w:t>
      </w:r>
      <w:r w:rsidR="00F3165F">
        <w:fldChar w:fldCharType="end"/>
      </w:r>
      <w:r>
        <w:t xml:space="preserve">. </w:t>
      </w:r>
      <w:r w:rsidR="00F3165F">
        <w:fldChar w:fldCharType="begin"/>
      </w:r>
      <w:r w:rsidR="00F3165F">
        <w:instrText xml:space="preserve"> DOCPROPERTY  Deelnemer  \* MERGEFORMAT </w:instrText>
      </w:r>
      <w:r w:rsidR="00F3165F">
        <w:fldChar w:fldCharType="separate"/>
      </w:r>
      <w:r>
        <w:t>{naam Deelnemer}</w:t>
      </w:r>
      <w:r w:rsidR="00F3165F">
        <w:fldChar w:fldCharType="end"/>
      </w:r>
      <w:r>
        <w:t xml:space="preserve"> maakt </w:t>
      </w:r>
      <w:r w:rsidRPr="00824CC0">
        <w:rPr>
          <w:highlight w:val="cyan"/>
        </w:rPr>
        <w:t>[wel] [geen]</w:t>
      </w:r>
      <w:r>
        <w:t xml:space="preserve"> gebruik van het </w:t>
      </w:r>
      <w:proofErr w:type="spellStart"/>
      <w:r>
        <w:t>Rijksbreed</w:t>
      </w:r>
      <w:proofErr w:type="spellEnd"/>
      <w:r>
        <w:t xml:space="preserve"> inkoop platform. </w:t>
      </w:r>
    </w:p>
    <w:p w14:paraId="287C08A9" w14:textId="77777777" w:rsidR="00271B4D" w:rsidRDefault="00271B4D" w:rsidP="00271B4D">
      <w:pPr>
        <w:pStyle w:val="Kop3"/>
      </w:pPr>
      <w:bookmarkStart w:id="141" w:name="_Toc305154760"/>
      <w:bookmarkStart w:id="142" w:name="_Toc305155072"/>
      <w:bookmarkStart w:id="143" w:name="_Toc305762374"/>
      <w:bookmarkStart w:id="144" w:name="_Toc322955642"/>
      <w:bookmarkStart w:id="145" w:name="_Toc322955727"/>
      <w:bookmarkStart w:id="146" w:name="_Toc322962772"/>
      <w:bookmarkStart w:id="147" w:name="_Toc323200941"/>
      <w:bookmarkStart w:id="148" w:name="_Toc323201724"/>
      <w:bookmarkStart w:id="149" w:name="_Toc323818802"/>
      <w:bookmarkStart w:id="150" w:name="_Toc329855310"/>
      <w:bookmarkStart w:id="151" w:name="_Toc437613872"/>
      <w:bookmarkStart w:id="152" w:name="_Toc67314533"/>
      <w:bookmarkStart w:id="153" w:name="_Toc67314637"/>
      <w:r>
        <w:t>Elektronisch formaat</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39650BDE" w14:textId="77777777" w:rsidR="00271B4D" w:rsidRDefault="00271B4D" w:rsidP="00271B4D">
      <w:r>
        <w:t xml:space="preserve">Ten aanzien van het </w:t>
      </w:r>
      <w:proofErr w:type="spellStart"/>
      <w:r>
        <w:t>Rijksbreed</w:t>
      </w:r>
      <w:proofErr w:type="spellEnd"/>
      <w:r>
        <w:t xml:space="preserve"> Inkoopplatform zijn de volgende afspraken gemaakt.</w:t>
      </w:r>
    </w:p>
    <w:p w14:paraId="748520A2" w14:textId="77777777" w:rsidR="00271B4D" w:rsidRDefault="00271B4D" w:rsidP="00271B4D">
      <w:r w:rsidRPr="004C01C8">
        <w:rPr>
          <w:highlight w:val="yellow"/>
        </w:rPr>
        <w:t>&lt;</w:t>
      </w:r>
      <w:r w:rsidRPr="00AA49AD">
        <w:rPr>
          <w:highlight w:val="yellow"/>
        </w:rPr>
        <w:t xml:space="preserve"> </w:t>
      </w:r>
      <w:proofErr w:type="spellStart"/>
      <w:r w:rsidRPr="00AA49AD">
        <w:rPr>
          <w:highlight w:val="yellow"/>
        </w:rPr>
        <w:t>Rijksbreed</w:t>
      </w:r>
      <w:proofErr w:type="spellEnd"/>
      <w:r w:rsidRPr="00AA49AD">
        <w:rPr>
          <w:highlight w:val="yellow"/>
        </w:rPr>
        <w:t xml:space="preserve"> </w:t>
      </w:r>
      <w:r>
        <w:rPr>
          <w:highlight w:val="yellow"/>
        </w:rPr>
        <w:t>Inkoopplatform</w:t>
      </w:r>
      <w:r>
        <w:t xml:space="preserve"> </w:t>
      </w:r>
      <w:r w:rsidRPr="004C01C8">
        <w:rPr>
          <w:highlight w:val="yellow"/>
        </w:rPr>
        <w:t xml:space="preserve">afspraken catalogus, </w:t>
      </w:r>
      <w:r>
        <w:rPr>
          <w:highlight w:val="yellow"/>
        </w:rPr>
        <w:t>Speciale</w:t>
      </w:r>
      <w:r w:rsidRPr="004C01C8">
        <w:rPr>
          <w:highlight w:val="yellow"/>
        </w:rPr>
        <w:t xml:space="preserve"> </w:t>
      </w:r>
      <w:r>
        <w:rPr>
          <w:highlight w:val="yellow"/>
        </w:rPr>
        <w:t>Diensten</w:t>
      </w:r>
      <w:r w:rsidRPr="004C01C8">
        <w:rPr>
          <w:highlight w:val="yellow"/>
        </w:rPr>
        <w:t>&gt;</w:t>
      </w:r>
    </w:p>
    <w:p w14:paraId="3241D0A7" w14:textId="77777777" w:rsidR="00271B4D" w:rsidRDefault="00271B4D" w:rsidP="00271B4D"/>
    <w:p w14:paraId="21EE5C6E" w14:textId="45F5BF82" w:rsidR="00271B4D" w:rsidRPr="00606440" w:rsidRDefault="00271B4D" w:rsidP="00271B4D">
      <w:pPr>
        <w:pStyle w:val="Default"/>
        <w:spacing w:line="240" w:lineRule="exact"/>
        <w:rPr>
          <w:sz w:val="18"/>
          <w:szCs w:val="18"/>
        </w:rPr>
      </w:pPr>
      <w:r w:rsidRPr="00606440">
        <w:rPr>
          <w:sz w:val="18"/>
          <w:szCs w:val="18"/>
        </w:rPr>
        <w:t xml:space="preserve">De brongegevens van de factuur dienen </w:t>
      </w:r>
      <w:r>
        <w:rPr>
          <w:sz w:val="18"/>
          <w:szCs w:val="18"/>
        </w:rPr>
        <w:t>via het online portaal</w:t>
      </w:r>
      <w:r w:rsidRPr="00606440">
        <w:rPr>
          <w:sz w:val="18"/>
          <w:szCs w:val="18"/>
        </w:rPr>
        <w:t xml:space="preserve"> beschikbaar te zijn en gedownload te kunnen worden in de vorm van een elektronisch bewerkbaar bestand overeenkomstig de indeling zoals opgenomen in </w:t>
      </w:r>
      <w:r>
        <w:rPr>
          <w:sz w:val="18"/>
          <w:szCs w:val="18"/>
        </w:rPr>
        <w:t xml:space="preserve">paragraaf 2.1 van </w:t>
      </w:r>
      <w:r w:rsidRPr="00606440">
        <w:rPr>
          <w:sz w:val="18"/>
          <w:szCs w:val="18"/>
        </w:rPr>
        <w:t xml:space="preserve">bijlage 10 van </w:t>
      </w:r>
      <w:r>
        <w:rPr>
          <w:sz w:val="18"/>
          <w:szCs w:val="18"/>
        </w:rPr>
        <w:fldChar w:fldCharType="begin"/>
      </w:r>
      <w:r>
        <w:rPr>
          <w:sz w:val="18"/>
          <w:szCs w:val="18"/>
        </w:rPr>
        <w:instrText xml:space="preserve"> DOCPROPERTY  ROK  \* MERGEFORMAT </w:instrText>
      </w:r>
      <w:r>
        <w:rPr>
          <w:sz w:val="18"/>
          <w:szCs w:val="18"/>
        </w:rPr>
        <w:fldChar w:fldCharType="separate"/>
      </w:r>
      <w:r w:rsidR="00316318">
        <w:rPr>
          <w:sz w:val="18"/>
          <w:szCs w:val="18"/>
        </w:rPr>
        <w:t>{IWR2023|naam ROK}</w:t>
      </w:r>
      <w:r>
        <w:rPr>
          <w:sz w:val="18"/>
          <w:szCs w:val="18"/>
        </w:rPr>
        <w:fldChar w:fldCharType="end"/>
      </w:r>
      <w:r w:rsidRPr="00606440">
        <w:rPr>
          <w:sz w:val="18"/>
          <w:szCs w:val="18"/>
        </w:rPr>
        <w:t>.</w:t>
      </w:r>
    </w:p>
    <w:p w14:paraId="505C9F8F" w14:textId="77777777" w:rsidR="00271B4D" w:rsidRDefault="00271B4D" w:rsidP="00271B4D"/>
    <w:p w14:paraId="0C620240" w14:textId="77777777" w:rsidR="00271B4D" w:rsidRPr="004C01C8" w:rsidRDefault="00271B4D" w:rsidP="00271B4D">
      <w:pPr>
        <w:rPr>
          <w:highlight w:val="cyan"/>
        </w:rPr>
      </w:pPr>
      <w:r w:rsidRPr="004C01C8">
        <w:rPr>
          <w:highlight w:val="cyan"/>
        </w:rPr>
        <w:t>[</w:t>
      </w:r>
      <w:r w:rsidRPr="003B6BDC">
        <w:rPr>
          <w:highlight w:val="cyan"/>
        </w:rPr>
        <w:fldChar w:fldCharType="begin"/>
      </w:r>
      <w:r w:rsidRPr="003B6BDC">
        <w:rPr>
          <w:highlight w:val="cyan"/>
        </w:rPr>
        <w:instrText xml:space="preserve"> DOCPROPERTY  Opdrachtnemer  \* MERGEFORMAT </w:instrText>
      </w:r>
      <w:r w:rsidRPr="003B6BDC">
        <w:rPr>
          <w:highlight w:val="cyan"/>
        </w:rPr>
        <w:fldChar w:fldCharType="separate"/>
      </w:r>
      <w:r>
        <w:rPr>
          <w:highlight w:val="cyan"/>
        </w:rPr>
        <w:t>{Naam Opdrachtnemer}</w:t>
      </w:r>
      <w:r w:rsidRPr="003B6BDC">
        <w:rPr>
          <w:highlight w:val="cyan"/>
        </w:rPr>
        <w:fldChar w:fldCharType="end"/>
      </w:r>
      <w:r>
        <w:rPr>
          <w:highlight w:val="cyan"/>
        </w:rPr>
        <w:t xml:space="preserve"> </w:t>
      </w:r>
      <w:r w:rsidRPr="004C01C8">
        <w:rPr>
          <w:highlight w:val="cyan"/>
        </w:rPr>
        <w:t xml:space="preserve">dient in het kader van elektronisch bestellen en factureren de facturen aan te leveren via het Inkoopsysteem waarop </w:t>
      </w:r>
      <w:r w:rsidRPr="003B6BDC">
        <w:rPr>
          <w:highlight w:val="cyan"/>
        </w:rPr>
        <w:fldChar w:fldCharType="begin"/>
      </w:r>
      <w:r w:rsidRPr="003B6BDC">
        <w:rPr>
          <w:highlight w:val="cyan"/>
        </w:rPr>
        <w:instrText xml:space="preserve"> DOCPROPERTY  Deelnemer  \* MERGEFORMAT </w:instrText>
      </w:r>
      <w:r w:rsidRPr="003B6BDC">
        <w:rPr>
          <w:highlight w:val="cyan"/>
        </w:rPr>
        <w:fldChar w:fldCharType="separate"/>
      </w:r>
      <w:r>
        <w:rPr>
          <w:highlight w:val="cyan"/>
        </w:rPr>
        <w:t>{naam Deelnemer}</w:t>
      </w:r>
      <w:r w:rsidRPr="003B6BDC">
        <w:rPr>
          <w:highlight w:val="cyan"/>
        </w:rPr>
        <w:fldChar w:fldCharType="end"/>
      </w:r>
      <w:r>
        <w:rPr>
          <w:highlight w:val="cyan"/>
        </w:rPr>
        <w:t xml:space="preserve"> </w:t>
      </w:r>
      <w:r w:rsidRPr="004C01C8">
        <w:rPr>
          <w:highlight w:val="cyan"/>
        </w:rPr>
        <w:t>kan inloggen om voorstelfacturen te bevestigen en/of facturen in te dienen. De inlogprocedure is als volgt:</w:t>
      </w:r>
    </w:p>
    <w:p w14:paraId="26FD07CD" w14:textId="77777777" w:rsidR="00271B4D" w:rsidRDefault="00271B4D" w:rsidP="00271B4D">
      <w:r w:rsidRPr="004C01C8">
        <w:rPr>
          <w:highlight w:val="yellow"/>
        </w:rPr>
        <w:t>&lt;opgave inlogprocedure&gt;</w:t>
      </w:r>
      <w:r w:rsidRPr="004C01C8">
        <w:rPr>
          <w:highlight w:val="cyan"/>
        </w:rPr>
        <w:t>]</w:t>
      </w:r>
    </w:p>
    <w:p w14:paraId="5420FFF0" w14:textId="77777777" w:rsidR="00271B4D" w:rsidRDefault="00271B4D" w:rsidP="00271B4D"/>
    <w:p w14:paraId="11078A6F" w14:textId="77777777" w:rsidR="00271B4D" w:rsidRPr="004C01C8" w:rsidRDefault="00271B4D" w:rsidP="00271B4D">
      <w:pPr>
        <w:rPr>
          <w:highlight w:val="cyan"/>
        </w:rPr>
      </w:pPr>
      <w:r w:rsidRPr="004C01C8">
        <w:rPr>
          <w:highlight w:val="cyan"/>
        </w:rPr>
        <w:t>[</w:t>
      </w:r>
      <w:r w:rsidRPr="003B6BDC">
        <w:rPr>
          <w:highlight w:val="cyan"/>
        </w:rPr>
        <w:fldChar w:fldCharType="begin"/>
      </w:r>
      <w:r w:rsidRPr="003B6BDC">
        <w:rPr>
          <w:highlight w:val="cyan"/>
        </w:rPr>
        <w:instrText xml:space="preserve"> DOCPROPERTY  Opdrachtnemer  \* MERGEFORMAT </w:instrText>
      </w:r>
      <w:r w:rsidRPr="003B6BDC">
        <w:rPr>
          <w:highlight w:val="cyan"/>
        </w:rPr>
        <w:fldChar w:fldCharType="separate"/>
      </w:r>
      <w:r>
        <w:rPr>
          <w:highlight w:val="cyan"/>
        </w:rPr>
        <w:t>{Naam Opdrachtnemer}</w:t>
      </w:r>
      <w:r w:rsidRPr="003B6BDC">
        <w:rPr>
          <w:highlight w:val="cyan"/>
        </w:rPr>
        <w:fldChar w:fldCharType="end"/>
      </w:r>
      <w:r>
        <w:rPr>
          <w:highlight w:val="cyan"/>
        </w:rPr>
        <w:t xml:space="preserve"> </w:t>
      </w:r>
      <w:r w:rsidRPr="004C01C8">
        <w:rPr>
          <w:highlight w:val="cyan"/>
        </w:rPr>
        <w:t xml:space="preserve">dient in het kader van elektronisch bestellen en factureren de facturen aan te leveren via een elektronisch bericht conform onderstaande UBL implementatie en koppelvlak specificatie van </w:t>
      </w:r>
      <w:r w:rsidRPr="003B6BDC">
        <w:rPr>
          <w:highlight w:val="cyan"/>
        </w:rPr>
        <w:fldChar w:fldCharType="begin"/>
      </w:r>
      <w:r w:rsidRPr="003B6BDC">
        <w:rPr>
          <w:highlight w:val="cyan"/>
        </w:rPr>
        <w:instrText xml:space="preserve"> DOCPROPERTY  Deelnemer  \* MERGEFORMAT </w:instrText>
      </w:r>
      <w:r w:rsidRPr="003B6BDC">
        <w:rPr>
          <w:highlight w:val="cyan"/>
        </w:rPr>
        <w:fldChar w:fldCharType="separate"/>
      </w:r>
      <w:r>
        <w:rPr>
          <w:highlight w:val="cyan"/>
        </w:rPr>
        <w:t>{naam Deelnemer}</w:t>
      </w:r>
      <w:r w:rsidRPr="003B6BDC">
        <w:rPr>
          <w:highlight w:val="cyan"/>
        </w:rPr>
        <w:fldChar w:fldCharType="end"/>
      </w:r>
      <w:r w:rsidRPr="004C01C8">
        <w:rPr>
          <w:highlight w:val="cyan"/>
        </w:rPr>
        <w:t>.</w:t>
      </w:r>
    </w:p>
    <w:p w14:paraId="69567B8B" w14:textId="77777777" w:rsidR="00271B4D" w:rsidRPr="004C01C8" w:rsidRDefault="00271B4D" w:rsidP="00271B4D">
      <w:pPr>
        <w:rPr>
          <w:highlight w:val="yellow"/>
        </w:rPr>
      </w:pPr>
      <w:r w:rsidRPr="004C01C8">
        <w:rPr>
          <w:highlight w:val="yellow"/>
        </w:rPr>
        <w:t>&lt;opgave UBL implementatie&gt;</w:t>
      </w:r>
    </w:p>
    <w:p w14:paraId="35CE7EAE" w14:textId="77777777" w:rsidR="00271B4D" w:rsidRDefault="00271B4D" w:rsidP="00271B4D">
      <w:r w:rsidRPr="004C01C8">
        <w:rPr>
          <w:highlight w:val="yellow"/>
        </w:rPr>
        <w:t>&lt;koppelvlak specificatie&gt;</w:t>
      </w:r>
      <w:r w:rsidRPr="004C01C8">
        <w:rPr>
          <w:highlight w:val="cyan"/>
        </w:rPr>
        <w:t>]</w:t>
      </w:r>
    </w:p>
    <w:p w14:paraId="4DDEA45D" w14:textId="77777777" w:rsidR="00271B4D" w:rsidRDefault="00271B4D" w:rsidP="00271B4D">
      <w:pPr>
        <w:pStyle w:val="Kop3"/>
      </w:pPr>
      <w:bookmarkStart w:id="154" w:name="_Toc305154761"/>
      <w:bookmarkStart w:id="155" w:name="_Toc305155073"/>
      <w:bookmarkStart w:id="156" w:name="_Toc305762375"/>
      <w:bookmarkStart w:id="157" w:name="_Toc322955643"/>
      <w:bookmarkStart w:id="158" w:name="_Toc322955728"/>
      <w:bookmarkStart w:id="159" w:name="_Toc322962773"/>
      <w:bookmarkStart w:id="160" w:name="_Toc323200942"/>
      <w:bookmarkStart w:id="161" w:name="_Toc323201725"/>
      <w:bookmarkStart w:id="162" w:name="_Toc323818803"/>
      <w:bookmarkStart w:id="163" w:name="_Toc329855311"/>
      <w:bookmarkStart w:id="164" w:name="_Toc437613873"/>
      <w:bookmarkStart w:id="165" w:name="_Toc67314534"/>
      <w:bookmarkStart w:id="166" w:name="_Toc67314638"/>
      <w:r>
        <w:t>Factuurniveaus</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715464BD" w14:textId="77777777" w:rsidR="00271B4D" w:rsidRDefault="00271B4D" w:rsidP="00271B4D">
      <w:r>
        <w:t xml:space="preserve">De facturen dienen opgesplitst te worden naar </w:t>
      </w:r>
      <w:r>
        <w:rPr>
          <w:highlight w:val="yellow"/>
        </w:rPr>
        <w:t>&lt;aantal</w:t>
      </w:r>
      <w:r w:rsidRPr="004C01C8">
        <w:rPr>
          <w:highlight w:val="yellow"/>
        </w:rPr>
        <w:t>&gt;</w:t>
      </w:r>
      <w:r>
        <w:t xml:space="preserve"> hiërarchische (organisatie)niveaus. </w:t>
      </w:r>
    </w:p>
    <w:p w14:paraId="4DA9A883" w14:textId="77777777" w:rsidR="00271B4D" w:rsidRDefault="00271B4D" w:rsidP="00271B4D"/>
    <w:p w14:paraId="00B27B31" w14:textId="77777777" w:rsidR="00271B4D" w:rsidRDefault="00271B4D" w:rsidP="00271B4D">
      <w:r>
        <w:t>In de factuur dient per niveau onderstaande kostenplaats toegevoegd worden voor doorbelasting.</w:t>
      </w:r>
    </w:p>
    <w:p w14:paraId="5A2CB2DB" w14:textId="77777777" w:rsidR="00271B4D" w:rsidRDefault="00271B4D" w:rsidP="00271B4D"/>
    <w:tbl>
      <w:tblPr>
        <w:tblStyle w:val="Tabelraster"/>
        <w:tblW w:w="0" w:type="auto"/>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ook w:val="01E0" w:firstRow="1" w:lastRow="1" w:firstColumn="1" w:lastColumn="1" w:noHBand="0" w:noVBand="0"/>
      </w:tblPr>
      <w:tblGrid>
        <w:gridCol w:w="1728"/>
        <w:gridCol w:w="1980"/>
      </w:tblGrid>
      <w:tr w:rsidR="00271B4D" w:rsidRPr="004C01C8" w14:paraId="224E1F34" w14:textId="77777777" w:rsidTr="00271B4D">
        <w:tc>
          <w:tcPr>
            <w:tcW w:w="1728" w:type="dxa"/>
            <w:tcBorders>
              <w:right w:val="single" w:sz="4" w:space="0" w:color="FFFFFF"/>
            </w:tcBorders>
            <w:shd w:val="clear" w:color="auto" w:fill="000080"/>
          </w:tcPr>
          <w:p w14:paraId="7FD67444" w14:textId="77777777" w:rsidR="00271B4D" w:rsidRPr="004C01C8" w:rsidRDefault="00271B4D" w:rsidP="00271B4D">
            <w:pPr>
              <w:rPr>
                <w:color w:val="FFFFFF"/>
              </w:rPr>
            </w:pPr>
            <w:r>
              <w:rPr>
                <w:color w:val="FFFFFF"/>
              </w:rPr>
              <w:t>Factuurniveau</w:t>
            </w:r>
          </w:p>
        </w:tc>
        <w:tc>
          <w:tcPr>
            <w:tcW w:w="1980" w:type="dxa"/>
            <w:tcBorders>
              <w:left w:val="single" w:sz="4" w:space="0" w:color="FFFFFF"/>
            </w:tcBorders>
            <w:shd w:val="clear" w:color="auto" w:fill="000080"/>
          </w:tcPr>
          <w:p w14:paraId="613751E8" w14:textId="77777777" w:rsidR="00271B4D" w:rsidRPr="004C01C8" w:rsidRDefault="00271B4D" w:rsidP="00271B4D">
            <w:pPr>
              <w:rPr>
                <w:color w:val="FFFFFF"/>
              </w:rPr>
            </w:pPr>
            <w:r>
              <w:rPr>
                <w:color w:val="FFFFFF"/>
              </w:rPr>
              <w:t>kostenplaats</w:t>
            </w:r>
          </w:p>
        </w:tc>
      </w:tr>
      <w:tr w:rsidR="00271B4D" w14:paraId="0CD4A18D" w14:textId="77777777" w:rsidTr="00271B4D">
        <w:tc>
          <w:tcPr>
            <w:tcW w:w="1728" w:type="dxa"/>
          </w:tcPr>
          <w:p w14:paraId="2A0FD347" w14:textId="77777777" w:rsidR="00271B4D" w:rsidRDefault="00271B4D" w:rsidP="00271B4D">
            <w:pPr>
              <w:jc w:val="center"/>
            </w:pPr>
            <w:r>
              <w:lastRenderedPageBreak/>
              <w:t>1</w:t>
            </w:r>
          </w:p>
        </w:tc>
        <w:tc>
          <w:tcPr>
            <w:tcW w:w="1980" w:type="dxa"/>
          </w:tcPr>
          <w:p w14:paraId="3C2905E9" w14:textId="77777777" w:rsidR="00271B4D" w:rsidRDefault="00271B4D" w:rsidP="00271B4D">
            <w:r w:rsidRPr="004C01C8">
              <w:rPr>
                <w:highlight w:val="yellow"/>
              </w:rPr>
              <w:t>&lt;kostenplaats&gt;</w:t>
            </w:r>
          </w:p>
        </w:tc>
      </w:tr>
      <w:tr w:rsidR="00271B4D" w14:paraId="434F77AB" w14:textId="77777777" w:rsidTr="00271B4D">
        <w:tc>
          <w:tcPr>
            <w:tcW w:w="1728" w:type="dxa"/>
          </w:tcPr>
          <w:p w14:paraId="544652E5" w14:textId="77777777" w:rsidR="00271B4D" w:rsidRPr="00C547A8" w:rsidRDefault="00271B4D" w:rsidP="00271B4D">
            <w:pPr>
              <w:jc w:val="center"/>
              <w:rPr>
                <w:highlight w:val="cyan"/>
              </w:rPr>
            </w:pPr>
            <w:r w:rsidRPr="00C547A8">
              <w:rPr>
                <w:highlight w:val="cyan"/>
              </w:rPr>
              <w:t>[2</w:t>
            </w:r>
          </w:p>
        </w:tc>
        <w:tc>
          <w:tcPr>
            <w:tcW w:w="1980" w:type="dxa"/>
          </w:tcPr>
          <w:p w14:paraId="28E70FA2" w14:textId="77777777" w:rsidR="00271B4D" w:rsidRPr="004C01C8" w:rsidRDefault="00271B4D" w:rsidP="00271B4D">
            <w:pPr>
              <w:rPr>
                <w:highlight w:val="yellow"/>
              </w:rPr>
            </w:pPr>
            <w:r w:rsidRPr="004C01C8">
              <w:rPr>
                <w:highlight w:val="yellow"/>
              </w:rPr>
              <w:t>&lt;kostenplaats&gt;</w:t>
            </w:r>
            <w:r w:rsidRPr="00C547A8">
              <w:rPr>
                <w:highlight w:val="cyan"/>
              </w:rPr>
              <w:t>]</w:t>
            </w:r>
          </w:p>
        </w:tc>
      </w:tr>
      <w:tr w:rsidR="00271B4D" w14:paraId="07833A3A" w14:textId="77777777" w:rsidTr="00271B4D">
        <w:tc>
          <w:tcPr>
            <w:tcW w:w="1728" w:type="dxa"/>
          </w:tcPr>
          <w:p w14:paraId="5AAEAF57" w14:textId="77777777" w:rsidR="00271B4D" w:rsidRPr="00C547A8" w:rsidRDefault="00271B4D" w:rsidP="00271B4D">
            <w:pPr>
              <w:jc w:val="center"/>
              <w:rPr>
                <w:highlight w:val="cyan"/>
              </w:rPr>
            </w:pPr>
            <w:r w:rsidRPr="00C547A8">
              <w:rPr>
                <w:highlight w:val="cyan"/>
              </w:rPr>
              <w:t>[3</w:t>
            </w:r>
          </w:p>
        </w:tc>
        <w:tc>
          <w:tcPr>
            <w:tcW w:w="1980" w:type="dxa"/>
          </w:tcPr>
          <w:p w14:paraId="7A897CBC" w14:textId="77777777" w:rsidR="00271B4D" w:rsidRPr="004C01C8" w:rsidRDefault="00271B4D" w:rsidP="00271B4D">
            <w:pPr>
              <w:rPr>
                <w:highlight w:val="yellow"/>
              </w:rPr>
            </w:pPr>
            <w:r w:rsidRPr="004C01C8">
              <w:rPr>
                <w:highlight w:val="yellow"/>
              </w:rPr>
              <w:t>&lt;kostenplaats&gt;</w:t>
            </w:r>
            <w:r w:rsidRPr="00C547A8">
              <w:rPr>
                <w:highlight w:val="cyan"/>
              </w:rPr>
              <w:t>]</w:t>
            </w:r>
          </w:p>
        </w:tc>
      </w:tr>
      <w:tr w:rsidR="00271B4D" w14:paraId="39C95E8C" w14:textId="77777777" w:rsidTr="00271B4D">
        <w:tc>
          <w:tcPr>
            <w:tcW w:w="1728" w:type="dxa"/>
          </w:tcPr>
          <w:p w14:paraId="505D7559" w14:textId="77777777" w:rsidR="00271B4D" w:rsidRPr="00C547A8" w:rsidRDefault="00271B4D" w:rsidP="00271B4D">
            <w:pPr>
              <w:jc w:val="center"/>
              <w:rPr>
                <w:highlight w:val="cyan"/>
              </w:rPr>
            </w:pPr>
            <w:r w:rsidRPr="00C547A8">
              <w:rPr>
                <w:highlight w:val="cyan"/>
              </w:rPr>
              <w:t>[4</w:t>
            </w:r>
          </w:p>
        </w:tc>
        <w:tc>
          <w:tcPr>
            <w:tcW w:w="1980" w:type="dxa"/>
          </w:tcPr>
          <w:p w14:paraId="2C6BAC9A" w14:textId="77777777" w:rsidR="00271B4D" w:rsidRPr="004C01C8" w:rsidRDefault="00271B4D" w:rsidP="00271B4D">
            <w:pPr>
              <w:rPr>
                <w:highlight w:val="yellow"/>
              </w:rPr>
            </w:pPr>
            <w:r w:rsidRPr="004C01C8">
              <w:rPr>
                <w:highlight w:val="yellow"/>
              </w:rPr>
              <w:t>&lt;kostenplaats&gt;</w:t>
            </w:r>
            <w:r w:rsidRPr="00C547A8">
              <w:rPr>
                <w:highlight w:val="cyan"/>
              </w:rPr>
              <w:t>]</w:t>
            </w:r>
          </w:p>
        </w:tc>
      </w:tr>
      <w:tr w:rsidR="00271B4D" w14:paraId="7FB5562F" w14:textId="77777777" w:rsidTr="00271B4D">
        <w:tc>
          <w:tcPr>
            <w:tcW w:w="1728" w:type="dxa"/>
          </w:tcPr>
          <w:p w14:paraId="7D3CE916" w14:textId="77777777" w:rsidR="00271B4D" w:rsidRPr="00C547A8" w:rsidRDefault="00271B4D" w:rsidP="00271B4D">
            <w:pPr>
              <w:jc w:val="center"/>
              <w:rPr>
                <w:highlight w:val="cyan"/>
              </w:rPr>
            </w:pPr>
          </w:p>
        </w:tc>
        <w:tc>
          <w:tcPr>
            <w:tcW w:w="1980" w:type="dxa"/>
          </w:tcPr>
          <w:p w14:paraId="24C6F518" w14:textId="77777777" w:rsidR="00271B4D" w:rsidRPr="004C01C8" w:rsidRDefault="00271B4D" w:rsidP="00271B4D">
            <w:pPr>
              <w:rPr>
                <w:highlight w:val="yellow"/>
              </w:rPr>
            </w:pPr>
          </w:p>
        </w:tc>
      </w:tr>
      <w:tr w:rsidR="00271B4D" w14:paraId="7D0825A6" w14:textId="77777777" w:rsidTr="00271B4D">
        <w:tc>
          <w:tcPr>
            <w:tcW w:w="1728" w:type="dxa"/>
          </w:tcPr>
          <w:p w14:paraId="6AB83951" w14:textId="77777777" w:rsidR="00271B4D" w:rsidRPr="00C547A8" w:rsidRDefault="00271B4D" w:rsidP="00271B4D">
            <w:pPr>
              <w:jc w:val="center"/>
              <w:rPr>
                <w:highlight w:val="cyan"/>
              </w:rPr>
            </w:pPr>
          </w:p>
        </w:tc>
        <w:tc>
          <w:tcPr>
            <w:tcW w:w="1980" w:type="dxa"/>
          </w:tcPr>
          <w:p w14:paraId="387BB629" w14:textId="77777777" w:rsidR="00271B4D" w:rsidRPr="004C01C8" w:rsidRDefault="00271B4D" w:rsidP="00271B4D">
            <w:pPr>
              <w:rPr>
                <w:highlight w:val="yellow"/>
              </w:rPr>
            </w:pPr>
          </w:p>
        </w:tc>
      </w:tr>
    </w:tbl>
    <w:p w14:paraId="3C993A94" w14:textId="77777777" w:rsidR="00271B4D" w:rsidRDefault="00271B4D" w:rsidP="00271B4D">
      <w:pPr>
        <w:pStyle w:val="Kop1"/>
        <w:pageBreakBefore/>
        <w:tabs>
          <w:tab w:val="left" w:pos="510"/>
        </w:tabs>
      </w:pPr>
      <w:bookmarkStart w:id="167" w:name="_Toc437613863"/>
      <w:bookmarkStart w:id="168" w:name="_Ref525283978"/>
      <w:bookmarkStart w:id="169" w:name="_Ref525283986"/>
      <w:bookmarkStart w:id="170" w:name="_Toc67314535"/>
      <w:bookmarkStart w:id="171" w:name="_Toc67314639"/>
      <w:r>
        <w:lastRenderedPageBreak/>
        <w:t>Overlegstructuur</w:t>
      </w:r>
      <w:bookmarkEnd w:id="79"/>
      <w:bookmarkEnd w:id="80"/>
      <w:bookmarkEnd w:id="81"/>
      <w:bookmarkEnd w:id="82"/>
      <w:bookmarkEnd w:id="83"/>
      <w:bookmarkEnd w:id="84"/>
      <w:bookmarkEnd w:id="85"/>
      <w:bookmarkEnd w:id="86"/>
      <w:bookmarkEnd w:id="87"/>
      <w:bookmarkEnd w:id="88"/>
      <w:bookmarkEnd w:id="89"/>
      <w:bookmarkEnd w:id="90"/>
      <w:bookmarkEnd w:id="167"/>
      <w:bookmarkEnd w:id="168"/>
      <w:bookmarkEnd w:id="169"/>
      <w:bookmarkEnd w:id="170"/>
      <w:bookmarkEnd w:id="171"/>
    </w:p>
    <w:p w14:paraId="5D69218C" w14:textId="77777777" w:rsidR="00271B4D" w:rsidRDefault="00F3165F" w:rsidP="00271B4D">
      <w:r>
        <w:fldChar w:fldCharType="begin"/>
      </w:r>
      <w:r>
        <w:instrText xml:space="preserve"> DOCPROPERTY  Deelnemer  \* MERGEFORMAT </w:instrText>
      </w:r>
      <w:r>
        <w:fldChar w:fldCharType="separate"/>
      </w:r>
      <w:r w:rsidR="00271B4D">
        <w:t>{naam Deelnemer}</w:t>
      </w:r>
      <w:r>
        <w:fldChar w:fldCharType="end"/>
      </w:r>
      <w:r w:rsidR="00271B4D">
        <w:t xml:space="preserve"> voert, ten behoeve van het bewaken van de kwaliteit </w:t>
      </w:r>
      <w:r w:rsidR="00271B4D" w:rsidRPr="00E775A0">
        <w:t xml:space="preserve">van de geleverde </w:t>
      </w:r>
      <w:r w:rsidR="00271B4D">
        <w:t>Producten</w:t>
      </w:r>
      <w:r w:rsidR="00271B4D" w:rsidRPr="00E775A0">
        <w:t xml:space="preserve"> en </w:t>
      </w:r>
      <w:r w:rsidR="00271B4D">
        <w:t>Diensten</w:t>
      </w:r>
      <w:r w:rsidR="00271B4D" w:rsidRPr="00E775A0">
        <w:t>, afhankelijk</w:t>
      </w:r>
      <w:r w:rsidR="00271B4D">
        <w:t xml:space="preserve"> van de omvang van het geleverde, </w:t>
      </w:r>
      <w:r w:rsidR="00271B4D" w:rsidRPr="003B6ADE">
        <w:rPr>
          <w:highlight w:val="yellow"/>
        </w:rPr>
        <w:t>&lt;eenmaal per kwartaal&gt;</w:t>
      </w:r>
      <w:r w:rsidR="00271B4D">
        <w:t xml:space="preserve"> overleg met </w:t>
      </w:r>
      <w:r>
        <w:fldChar w:fldCharType="begin"/>
      </w:r>
      <w:r>
        <w:instrText xml:space="preserve"> DOCPROPERTY  Opdrachtnemer  \* MERGEFORMAT </w:instrText>
      </w:r>
      <w:r>
        <w:fldChar w:fldCharType="separate"/>
      </w:r>
      <w:r w:rsidR="00271B4D">
        <w:t>{Naam Opdrachtnemer}</w:t>
      </w:r>
      <w:r>
        <w:fldChar w:fldCharType="end"/>
      </w:r>
      <w:r w:rsidR="00271B4D">
        <w:t>.</w:t>
      </w:r>
    </w:p>
    <w:p w14:paraId="2538D346" w14:textId="77777777" w:rsidR="00271B4D" w:rsidRDefault="00271B4D" w:rsidP="00271B4D"/>
    <w:p w14:paraId="100DEEFD" w14:textId="77777777" w:rsidR="00271B4D" w:rsidRDefault="00271B4D" w:rsidP="00271B4D">
      <w:r>
        <w:t>In dit operationeel overleg, waarin met name wordt vastgesteld of de resultaten van de levering van Diensten aan de gemaakte afspraken voldoen (prestatie, kwaliteit, financiën), zouden de volgende agendapunten aan de orde kunnen komen:</w:t>
      </w:r>
    </w:p>
    <w:p w14:paraId="01960920" w14:textId="77777777" w:rsidR="00271B4D" w:rsidRDefault="00271B4D" w:rsidP="0023525F">
      <w:pPr>
        <w:numPr>
          <w:ilvl w:val="0"/>
          <w:numId w:val="9"/>
        </w:numPr>
        <w:spacing w:line="240" w:lineRule="exact"/>
      </w:pPr>
      <w:r>
        <w:t>Opening</w:t>
      </w:r>
    </w:p>
    <w:p w14:paraId="73E8C05A" w14:textId="77777777" w:rsidR="00271B4D" w:rsidRDefault="00271B4D" w:rsidP="0023525F">
      <w:pPr>
        <w:numPr>
          <w:ilvl w:val="0"/>
          <w:numId w:val="9"/>
        </w:numPr>
        <w:spacing w:line="240" w:lineRule="exact"/>
      </w:pPr>
      <w:r>
        <w:t>Notulen vorig overleg</w:t>
      </w:r>
    </w:p>
    <w:p w14:paraId="43283196" w14:textId="77777777" w:rsidR="00271B4D" w:rsidRDefault="00271B4D" w:rsidP="0023525F">
      <w:pPr>
        <w:numPr>
          <w:ilvl w:val="0"/>
          <w:numId w:val="9"/>
        </w:numPr>
        <w:spacing w:line="240" w:lineRule="exact"/>
      </w:pPr>
      <w:r>
        <w:t xml:space="preserve">Mededelingen </w:t>
      </w:r>
      <w:r w:rsidR="00F3165F">
        <w:fldChar w:fldCharType="begin"/>
      </w:r>
      <w:r w:rsidR="00F3165F">
        <w:instrText xml:space="preserve"> DOCPROPERTY  Deelnemer  \* MERGEFORMAT </w:instrText>
      </w:r>
      <w:r w:rsidR="00F3165F">
        <w:fldChar w:fldCharType="separate"/>
      </w:r>
      <w:r>
        <w:t>{naam Deelnemer}</w:t>
      </w:r>
      <w:r w:rsidR="00F3165F">
        <w:fldChar w:fldCharType="end"/>
      </w:r>
      <w:r>
        <w:t xml:space="preserve"> </w:t>
      </w:r>
      <w:r w:rsidRPr="00765F26">
        <w:t xml:space="preserve">en </w:t>
      </w:r>
      <w:r w:rsidR="00F3165F">
        <w:fldChar w:fldCharType="begin"/>
      </w:r>
      <w:r w:rsidR="00F3165F">
        <w:instrText xml:space="preserve"> DOCPROPERTY  Opdrachtnemer  \* MERGEFORMAT </w:instrText>
      </w:r>
      <w:r w:rsidR="00F3165F">
        <w:fldChar w:fldCharType="separate"/>
      </w:r>
      <w:r>
        <w:t>{Naam Opdrachtnemer}</w:t>
      </w:r>
      <w:r w:rsidR="00F3165F">
        <w:fldChar w:fldCharType="end"/>
      </w:r>
    </w:p>
    <w:p w14:paraId="7803144A" w14:textId="77777777" w:rsidR="00271B4D" w:rsidRDefault="00271B4D" w:rsidP="0023525F">
      <w:pPr>
        <w:numPr>
          <w:ilvl w:val="0"/>
          <w:numId w:val="9"/>
        </w:numPr>
        <w:spacing w:line="240" w:lineRule="exact"/>
      </w:pPr>
      <w:r>
        <w:t>Actiepunten</w:t>
      </w:r>
    </w:p>
    <w:p w14:paraId="292E620E" w14:textId="77777777" w:rsidR="00271B4D" w:rsidRDefault="00271B4D" w:rsidP="0023525F">
      <w:pPr>
        <w:numPr>
          <w:ilvl w:val="0"/>
          <w:numId w:val="9"/>
        </w:numPr>
        <w:spacing w:line="240" w:lineRule="exact"/>
      </w:pPr>
      <w:r>
        <w:t xml:space="preserve">Incidenten vanuit </w:t>
      </w:r>
      <w:r w:rsidR="00F3165F">
        <w:fldChar w:fldCharType="begin"/>
      </w:r>
      <w:r w:rsidR="00F3165F">
        <w:instrText xml:space="preserve"> DOCPROPERTY  Deelnemer  \* MERGEFORMAT </w:instrText>
      </w:r>
      <w:r w:rsidR="00F3165F">
        <w:fldChar w:fldCharType="separate"/>
      </w:r>
      <w:r>
        <w:t>{naam Deelnemer}</w:t>
      </w:r>
      <w:r w:rsidR="00F3165F">
        <w:fldChar w:fldCharType="end"/>
      </w:r>
    </w:p>
    <w:p w14:paraId="737480A2" w14:textId="77777777" w:rsidR="00271B4D" w:rsidRDefault="00271B4D" w:rsidP="0023525F">
      <w:pPr>
        <w:numPr>
          <w:ilvl w:val="0"/>
          <w:numId w:val="9"/>
        </w:numPr>
        <w:spacing w:line="240" w:lineRule="exact"/>
      </w:pPr>
      <w:r>
        <w:t>Technische aspecten/zaken vanuit {Naam Opdrachtnemer</w:t>
      </w:r>
    </w:p>
    <w:p w14:paraId="5777C6FA" w14:textId="77777777" w:rsidR="00271B4D" w:rsidRDefault="00271B4D" w:rsidP="0023525F">
      <w:pPr>
        <w:numPr>
          <w:ilvl w:val="0"/>
          <w:numId w:val="9"/>
        </w:numPr>
        <w:spacing w:line="240" w:lineRule="exact"/>
      </w:pPr>
      <w:r>
        <w:t>Bestellingen/leveringen/betalingen</w:t>
      </w:r>
    </w:p>
    <w:p w14:paraId="2919560A" w14:textId="77777777" w:rsidR="00271B4D" w:rsidRDefault="00271B4D" w:rsidP="0023525F">
      <w:pPr>
        <w:numPr>
          <w:ilvl w:val="0"/>
          <w:numId w:val="9"/>
        </w:numPr>
        <w:spacing w:line="240" w:lineRule="exact"/>
      </w:pPr>
      <w:r>
        <w:t>Escalaties</w:t>
      </w:r>
    </w:p>
    <w:p w14:paraId="4C0682B7" w14:textId="77777777" w:rsidR="00271B4D" w:rsidRDefault="00271B4D" w:rsidP="0023525F">
      <w:pPr>
        <w:numPr>
          <w:ilvl w:val="0"/>
          <w:numId w:val="9"/>
        </w:numPr>
        <w:spacing w:line="240" w:lineRule="exact"/>
      </w:pPr>
      <w:r>
        <w:t>Planningen (waaronder toekomstige Producten</w:t>
      </w:r>
      <w:r w:rsidRPr="00E775A0">
        <w:t xml:space="preserve"> vanuit</w:t>
      </w:r>
      <w:r>
        <w:t xml:space="preserve"> de Opdrachtnemer)</w:t>
      </w:r>
    </w:p>
    <w:p w14:paraId="30D19274" w14:textId="77777777" w:rsidR="00271B4D" w:rsidRDefault="00271B4D" w:rsidP="0023525F">
      <w:pPr>
        <w:numPr>
          <w:ilvl w:val="0"/>
          <w:numId w:val="9"/>
        </w:numPr>
        <w:autoSpaceDE w:val="0"/>
        <w:autoSpaceDN w:val="0"/>
        <w:adjustRightInd w:val="0"/>
        <w:spacing w:line="240" w:lineRule="auto"/>
        <w:rPr>
          <w:rFonts w:eastAsiaTheme="minorHAnsi" w:cs="Verdana"/>
          <w:color w:val="000000"/>
          <w:lang w:eastAsia="en-US"/>
        </w:rPr>
      </w:pPr>
      <w:r>
        <w:t>A</w:t>
      </w:r>
      <w:r w:rsidRPr="00164397">
        <w:rPr>
          <w:rFonts w:eastAsiaTheme="minorHAnsi" w:cs="Verdana"/>
          <w:color w:val="000000"/>
          <w:lang w:eastAsia="en-US"/>
        </w:rPr>
        <w:t>anpassingen of wijzigingen aan het Dossier</w:t>
      </w:r>
      <w:r>
        <w:rPr>
          <w:rFonts w:eastAsiaTheme="minorHAnsi" w:cs="Verdana"/>
          <w:color w:val="000000"/>
          <w:lang w:eastAsia="en-US"/>
        </w:rPr>
        <w:t xml:space="preserve"> afspraken en procedures (DAP)</w:t>
      </w:r>
    </w:p>
    <w:p w14:paraId="72EC3C29" w14:textId="77777777" w:rsidR="00271B4D" w:rsidRDefault="00271B4D" w:rsidP="0023525F">
      <w:pPr>
        <w:numPr>
          <w:ilvl w:val="0"/>
          <w:numId w:val="9"/>
        </w:numPr>
        <w:autoSpaceDE w:val="0"/>
        <w:autoSpaceDN w:val="0"/>
        <w:adjustRightInd w:val="0"/>
        <w:spacing w:line="240" w:lineRule="auto"/>
        <w:rPr>
          <w:rFonts w:eastAsiaTheme="minorHAnsi" w:cs="Verdana"/>
          <w:color w:val="000000"/>
          <w:lang w:eastAsia="en-US"/>
        </w:rPr>
      </w:pPr>
      <w:r>
        <w:rPr>
          <w:rFonts w:eastAsiaTheme="minorHAnsi" w:cs="Verdana"/>
          <w:color w:val="000000"/>
          <w:lang w:eastAsia="en-US"/>
        </w:rPr>
        <w:t>Rapportages</w:t>
      </w:r>
    </w:p>
    <w:p w14:paraId="6BCCF0CB" w14:textId="77777777" w:rsidR="00271B4D" w:rsidRDefault="00271B4D" w:rsidP="0023525F">
      <w:pPr>
        <w:numPr>
          <w:ilvl w:val="0"/>
          <w:numId w:val="9"/>
        </w:numPr>
        <w:autoSpaceDE w:val="0"/>
        <w:autoSpaceDN w:val="0"/>
        <w:adjustRightInd w:val="0"/>
        <w:spacing w:line="240" w:lineRule="auto"/>
        <w:rPr>
          <w:rFonts w:eastAsiaTheme="minorHAnsi" w:cs="Verdana"/>
          <w:color w:val="000000"/>
          <w:lang w:eastAsia="en-US"/>
        </w:rPr>
      </w:pPr>
      <w:r w:rsidRPr="00164397">
        <w:rPr>
          <w:rFonts w:eastAsiaTheme="minorHAnsi" w:cs="Verdana"/>
          <w:color w:val="000000"/>
          <w:lang w:eastAsia="en-US"/>
        </w:rPr>
        <w:t>Beschikbaarh</w:t>
      </w:r>
      <w:r>
        <w:rPr>
          <w:rFonts w:eastAsiaTheme="minorHAnsi" w:cs="Verdana"/>
          <w:color w:val="000000"/>
          <w:lang w:eastAsia="en-US"/>
        </w:rPr>
        <w:t>eid en kwaliteit van de dienst</w:t>
      </w:r>
    </w:p>
    <w:p w14:paraId="303E9E59" w14:textId="77777777" w:rsidR="00271B4D" w:rsidRDefault="00271B4D" w:rsidP="0023525F">
      <w:pPr>
        <w:numPr>
          <w:ilvl w:val="0"/>
          <w:numId w:val="9"/>
        </w:numPr>
        <w:autoSpaceDE w:val="0"/>
        <w:autoSpaceDN w:val="0"/>
        <w:adjustRightInd w:val="0"/>
        <w:spacing w:line="240" w:lineRule="auto"/>
        <w:rPr>
          <w:rFonts w:eastAsiaTheme="minorHAnsi" w:cs="Verdana"/>
          <w:color w:val="000000"/>
          <w:lang w:eastAsia="en-US"/>
        </w:rPr>
      </w:pPr>
      <w:r w:rsidRPr="00164397">
        <w:rPr>
          <w:rFonts w:eastAsiaTheme="minorHAnsi" w:cs="Verdana"/>
          <w:color w:val="000000"/>
          <w:lang w:eastAsia="en-US"/>
        </w:rPr>
        <w:t>O</w:t>
      </w:r>
      <w:r>
        <w:rPr>
          <w:rFonts w:eastAsiaTheme="minorHAnsi" w:cs="Verdana"/>
          <w:color w:val="000000"/>
          <w:lang w:eastAsia="en-US"/>
        </w:rPr>
        <w:t>ptimalisatie van de dienst</w:t>
      </w:r>
    </w:p>
    <w:p w14:paraId="6D4D86E2" w14:textId="77777777" w:rsidR="00271B4D" w:rsidRPr="00164397" w:rsidRDefault="00271B4D" w:rsidP="0023525F">
      <w:pPr>
        <w:numPr>
          <w:ilvl w:val="0"/>
          <w:numId w:val="9"/>
        </w:numPr>
        <w:autoSpaceDE w:val="0"/>
        <w:autoSpaceDN w:val="0"/>
        <w:adjustRightInd w:val="0"/>
        <w:spacing w:line="240" w:lineRule="auto"/>
        <w:rPr>
          <w:rFonts w:eastAsiaTheme="minorHAnsi" w:cs="Verdana"/>
          <w:color w:val="000000"/>
          <w:lang w:eastAsia="en-US"/>
        </w:rPr>
      </w:pPr>
      <w:r w:rsidRPr="00164397">
        <w:rPr>
          <w:rFonts w:eastAsiaTheme="minorHAnsi" w:cs="Verdana"/>
          <w:color w:val="000000"/>
          <w:lang w:eastAsia="en-US"/>
        </w:rPr>
        <w:t>Service levels</w:t>
      </w:r>
      <w:r>
        <w:rPr>
          <w:rFonts w:eastAsiaTheme="minorHAnsi" w:cs="Verdana"/>
          <w:color w:val="000000"/>
          <w:lang w:eastAsia="en-US"/>
        </w:rPr>
        <w:t xml:space="preserve"> en </w:t>
      </w:r>
      <w:proofErr w:type="spellStart"/>
      <w:r>
        <w:rPr>
          <w:rFonts w:eastAsiaTheme="minorHAnsi" w:cs="Verdana"/>
          <w:color w:val="000000"/>
          <w:lang w:eastAsia="en-US"/>
        </w:rPr>
        <w:t>KPI’s</w:t>
      </w:r>
      <w:proofErr w:type="spellEnd"/>
    </w:p>
    <w:p w14:paraId="523C820A" w14:textId="77777777" w:rsidR="00271B4D" w:rsidRDefault="00271B4D" w:rsidP="0023525F">
      <w:pPr>
        <w:numPr>
          <w:ilvl w:val="0"/>
          <w:numId w:val="9"/>
        </w:numPr>
        <w:spacing w:line="240" w:lineRule="exact"/>
      </w:pPr>
      <w:r>
        <w:t>Samenwerking</w:t>
      </w:r>
    </w:p>
    <w:p w14:paraId="76558FDF" w14:textId="77777777" w:rsidR="00271B4D" w:rsidRDefault="00271B4D" w:rsidP="0023525F">
      <w:pPr>
        <w:numPr>
          <w:ilvl w:val="0"/>
          <w:numId w:val="9"/>
        </w:numPr>
        <w:spacing w:line="240" w:lineRule="exact"/>
      </w:pPr>
      <w:r>
        <w:t>Rondvraag</w:t>
      </w:r>
    </w:p>
    <w:p w14:paraId="4B7D60D6" w14:textId="77777777" w:rsidR="00271B4D" w:rsidRDefault="00271B4D" w:rsidP="0023525F">
      <w:pPr>
        <w:numPr>
          <w:ilvl w:val="0"/>
          <w:numId w:val="9"/>
        </w:numPr>
        <w:spacing w:line="240" w:lineRule="exact"/>
      </w:pPr>
      <w:r>
        <w:t>Sluiting</w:t>
      </w:r>
    </w:p>
    <w:p w14:paraId="23F8D147" w14:textId="77777777" w:rsidR="00271B4D" w:rsidRPr="00C547A8" w:rsidRDefault="00271B4D" w:rsidP="00271B4D">
      <w:pPr>
        <w:rPr>
          <w:color w:val="FFFFFF" w:themeColor="background1"/>
        </w:rPr>
      </w:pPr>
      <w:r w:rsidRPr="00C547A8">
        <w:rPr>
          <w:color w:val="FFFFFF" w:themeColor="background1"/>
          <w:highlight w:val="red"/>
        </w:rPr>
        <w:t xml:space="preserve">&lt;Bovenstaande agenda is een voorbeeld. </w:t>
      </w:r>
      <w:r w:rsidRPr="00C547A8">
        <w:rPr>
          <w:color w:val="FFFFFF" w:themeColor="background1"/>
          <w:highlight w:val="red"/>
        </w:rPr>
        <w:fldChar w:fldCharType="begin"/>
      </w:r>
      <w:r w:rsidRPr="00C547A8">
        <w:rPr>
          <w:color w:val="FFFFFF" w:themeColor="background1"/>
          <w:highlight w:val="red"/>
        </w:rPr>
        <w:instrText xml:space="preserve"> DOCPROPERTY  Opdrachtnemer  \* MERGEFORMAT </w:instrText>
      </w:r>
      <w:r w:rsidRPr="00C547A8">
        <w:rPr>
          <w:color w:val="FFFFFF" w:themeColor="background1"/>
          <w:highlight w:val="red"/>
        </w:rPr>
        <w:fldChar w:fldCharType="separate"/>
      </w:r>
      <w:r>
        <w:rPr>
          <w:color w:val="FFFFFF" w:themeColor="background1"/>
          <w:highlight w:val="red"/>
        </w:rPr>
        <w:t>{Naam Opdrachtnemer}</w:t>
      </w:r>
      <w:r w:rsidRPr="00C547A8">
        <w:rPr>
          <w:color w:val="FFFFFF" w:themeColor="background1"/>
          <w:highlight w:val="red"/>
        </w:rPr>
        <w:fldChar w:fldCharType="end"/>
      </w:r>
      <w:r w:rsidRPr="00C547A8">
        <w:rPr>
          <w:color w:val="FFFFFF" w:themeColor="background1"/>
          <w:highlight w:val="red"/>
        </w:rPr>
        <w:t xml:space="preserve"> en </w:t>
      </w:r>
      <w:r w:rsidRPr="00C547A8">
        <w:rPr>
          <w:color w:val="FFFFFF" w:themeColor="background1"/>
          <w:highlight w:val="red"/>
        </w:rPr>
        <w:fldChar w:fldCharType="begin"/>
      </w:r>
      <w:r w:rsidRPr="00C547A8">
        <w:rPr>
          <w:color w:val="FFFFFF" w:themeColor="background1"/>
          <w:highlight w:val="red"/>
        </w:rPr>
        <w:instrText xml:space="preserve"> DOCPROPERTY  Deelnemer  \* MERGEFORMAT </w:instrText>
      </w:r>
      <w:r w:rsidRPr="00C547A8">
        <w:rPr>
          <w:color w:val="FFFFFF" w:themeColor="background1"/>
          <w:highlight w:val="red"/>
        </w:rPr>
        <w:fldChar w:fldCharType="separate"/>
      </w:r>
      <w:r>
        <w:rPr>
          <w:color w:val="FFFFFF" w:themeColor="background1"/>
          <w:highlight w:val="red"/>
        </w:rPr>
        <w:t>{naam Deelnemer}</w:t>
      </w:r>
      <w:r w:rsidRPr="00C547A8">
        <w:rPr>
          <w:color w:val="FFFFFF" w:themeColor="background1"/>
          <w:highlight w:val="red"/>
        </w:rPr>
        <w:fldChar w:fldCharType="end"/>
      </w:r>
      <w:r w:rsidRPr="00C547A8">
        <w:rPr>
          <w:color w:val="FFFFFF" w:themeColor="background1"/>
          <w:highlight w:val="red"/>
        </w:rPr>
        <w:t xml:space="preserve"> bepalen samen de definitieve invulling.&gt;</w:t>
      </w:r>
    </w:p>
    <w:p w14:paraId="1B815AF9" w14:textId="77777777" w:rsidR="00271B4D" w:rsidRDefault="00271B4D" w:rsidP="00271B4D"/>
    <w:p w14:paraId="4C8BD58D" w14:textId="43F176B1" w:rsidR="00271B4D" w:rsidRDefault="00271B4D" w:rsidP="00271B4D">
      <w:r>
        <w:t>Vaste Deelnemers aan het overleg zijn:</w:t>
      </w:r>
    </w:p>
    <w:tbl>
      <w:tblPr>
        <w:tblStyle w:val="Tabelraster"/>
        <w:tblpPr w:leftFromText="141" w:rightFromText="141" w:vertAnchor="text" w:horzAnchor="margin" w:tblpY="130"/>
        <w:tblW w:w="9178"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2340"/>
        <w:gridCol w:w="1800"/>
        <w:gridCol w:w="1080"/>
        <w:gridCol w:w="1979"/>
        <w:gridCol w:w="1979"/>
      </w:tblGrid>
      <w:tr w:rsidR="00BB6986" w:rsidRPr="00CA21F0" w14:paraId="7C964F6D" w14:textId="77777777" w:rsidTr="00BB6986">
        <w:trPr>
          <w:cantSplit/>
        </w:trPr>
        <w:tc>
          <w:tcPr>
            <w:tcW w:w="2340" w:type="dxa"/>
            <w:tcBorders>
              <w:top w:val="single" w:sz="4" w:space="0" w:color="auto"/>
              <w:left w:val="single" w:sz="4" w:space="0" w:color="auto"/>
              <w:bottom w:val="single" w:sz="4" w:space="0" w:color="auto"/>
              <w:right w:val="single" w:sz="4" w:space="0" w:color="auto"/>
            </w:tcBorders>
            <w:shd w:val="clear" w:color="auto" w:fill="002060"/>
          </w:tcPr>
          <w:p w14:paraId="484F8E80" w14:textId="77777777" w:rsidR="00BB6986" w:rsidRPr="00CA21F0" w:rsidRDefault="00BB6986" w:rsidP="00BB6986">
            <w:pPr>
              <w:rPr>
                <w:color w:val="FFFFFF"/>
              </w:rPr>
            </w:pPr>
            <w:r>
              <w:rPr>
                <w:color w:val="FFFFFF"/>
              </w:rPr>
              <w:t>Participant</w:t>
            </w:r>
          </w:p>
        </w:tc>
        <w:tc>
          <w:tcPr>
            <w:tcW w:w="1800" w:type="dxa"/>
            <w:tcBorders>
              <w:top w:val="single" w:sz="4" w:space="0" w:color="auto"/>
              <w:left w:val="single" w:sz="4" w:space="0" w:color="auto"/>
              <w:bottom w:val="single" w:sz="4" w:space="0" w:color="auto"/>
              <w:right w:val="single" w:sz="4" w:space="0" w:color="auto"/>
            </w:tcBorders>
            <w:shd w:val="clear" w:color="auto" w:fill="002060"/>
          </w:tcPr>
          <w:p w14:paraId="2F1A9A38" w14:textId="77777777" w:rsidR="00BB6986" w:rsidRPr="00CA21F0" w:rsidRDefault="00BB6986" w:rsidP="00BB6986">
            <w:pPr>
              <w:rPr>
                <w:color w:val="FFFFFF"/>
              </w:rPr>
            </w:pPr>
            <w:r>
              <w:rPr>
                <w:color w:val="FFFFFF"/>
              </w:rPr>
              <w:t>Namens</w:t>
            </w:r>
          </w:p>
        </w:tc>
        <w:tc>
          <w:tcPr>
            <w:tcW w:w="1080" w:type="dxa"/>
            <w:tcBorders>
              <w:top w:val="single" w:sz="4" w:space="0" w:color="auto"/>
              <w:left w:val="single" w:sz="4" w:space="0" w:color="auto"/>
              <w:bottom w:val="single" w:sz="4" w:space="0" w:color="auto"/>
              <w:right w:val="single" w:sz="4" w:space="0" w:color="auto"/>
            </w:tcBorders>
            <w:shd w:val="clear" w:color="auto" w:fill="002060"/>
          </w:tcPr>
          <w:p w14:paraId="2A9B2864" w14:textId="77777777" w:rsidR="00BB6986" w:rsidRPr="00CA21F0" w:rsidRDefault="00BB6986" w:rsidP="00BB6986">
            <w:pPr>
              <w:rPr>
                <w:color w:val="FFFFFF"/>
              </w:rPr>
            </w:pPr>
            <w:r>
              <w:rPr>
                <w:color w:val="FFFFFF"/>
              </w:rPr>
              <w:t>Rol</w:t>
            </w:r>
          </w:p>
        </w:tc>
        <w:tc>
          <w:tcPr>
            <w:tcW w:w="1979" w:type="dxa"/>
            <w:tcBorders>
              <w:top w:val="single" w:sz="4" w:space="0" w:color="auto"/>
              <w:left w:val="single" w:sz="4" w:space="0" w:color="auto"/>
              <w:bottom w:val="single" w:sz="4" w:space="0" w:color="auto"/>
              <w:right w:val="single" w:sz="4" w:space="0" w:color="auto"/>
            </w:tcBorders>
            <w:shd w:val="clear" w:color="auto" w:fill="002060"/>
          </w:tcPr>
          <w:p w14:paraId="1D695A33" w14:textId="77777777" w:rsidR="00BB6986" w:rsidRPr="00CA21F0" w:rsidRDefault="00BB6986" w:rsidP="00BB6986">
            <w:pPr>
              <w:rPr>
                <w:color w:val="FFFFFF"/>
              </w:rPr>
            </w:pPr>
            <w:r>
              <w:rPr>
                <w:color w:val="FFFFFF"/>
              </w:rPr>
              <w:t>Naam</w:t>
            </w:r>
          </w:p>
        </w:tc>
        <w:tc>
          <w:tcPr>
            <w:tcW w:w="1979" w:type="dxa"/>
            <w:tcBorders>
              <w:top w:val="single" w:sz="4" w:space="0" w:color="auto"/>
              <w:left w:val="single" w:sz="4" w:space="0" w:color="auto"/>
              <w:bottom w:val="single" w:sz="4" w:space="0" w:color="auto"/>
              <w:right w:val="single" w:sz="4" w:space="0" w:color="auto"/>
            </w:tcBorders>
            <w:shd w:val="clear" w:color="auto" w:fill="002060"/>
          </w:tcPr>
          <w:p w14:paraId="6DB61025" w14:textId="77777777" w:rsidR="00BB6986" w:rsidRPr="00CA21F0" w:rsidRDefault="00BB6986" w:rsidP="00BB6986">
            <w:pPr>
              <w:rPr>
                <w:color w:val="FFFFFF"/>
              </w:rPr>
            </w:pPr>
            <w:r>
              <w:rPr>
                <w:color w:val="FFFFFF"/>
              </w:rPr>
              <w:t>e-mailadres</w:t>
            </w:r>
          </w:p>
        </w:tc>
      </w:tr>
      <w:tr w:rsidR="00BB6986" w14:paraId="421B898D" w14:textId="77777777" w:rsidTr="00BB6986">
        <w:trPr>
          <w:cantSplit/>
        </w:trPr>
        <w:tc>
          <w:tcPr>
            <w:tcW w:w="2340" w:type="dxa"/>
            <w:tcBorders>
              <w:top w:val="single" w:sz="4" w:space="0" w:color="auto"/>
            </w:tcBorders>
          </w:tcPr>
          <w:p w14:paraId="2D720FB2" w14:textId="77777777" w:rsidR="00BB6986" w:rsidRPr="00CA21F0" w:rsidRDefault="00BB6986" w:rsidP="00BB6986">
            <w:pPr>
              <w:rPr>
                <w:sz w:val="16"/>
                <w:szCs w:val="16"/>
              </w:rPr>
            </w:pPr>
            <w:r w:rsidRPr="00CA21F0">
              <w:rPr>
                <w:sz w:val="16"/>
                <w:szCs w:val="16"/>
                <w:highlight w:val="yellow"/>
              </w:rPr>
              <w:t>Contractmanager/Proces manager/Teamleider</w:t>
            </w:r>
          </w:p>
        </w:tc>
        <w:tc>
          <w:tcPr>
            <w:tcW w:w="1800" w:type="dxa"/>
            <w:tcBorders>
              <w:top w:val="single" w:sz="4" w:space="0" w:color="auto"/>
            </w:tcBorders>
          </w:tcPr>
          <w:p w14:paraId="0BD0E653" w14:textId="77777777" w:rsidR="00BB6986" w:rsidRPr="00CA21F0" w:rsidRDefault="00F3165F" w:rsidP="00BB6986">
            <w:pPr>
              <w:rPr>
                <w:sz w:val="16"/>
                <w:szCs w:val="16"/>
              </w:rPr>
            </w:pPr>
            <w:r>
              <w:fldChar w:fldCharType="begin"/>
            </w:r>
            <w:r>
              <w:instrText xml:space="preserve"> DOCPROPERTY  Deelnemer  \* MERGEFORMAT </w:instrText>
            </w:r>
            <w:r>
              <w:fldChar w:fldCharType="separate"/>
            </w:r>
            <w:r w:rsidR="00BB6986">
              <w:t>{naam Deelnemer}</w:t>
            </w:r>
            <w:r>
              <w:fldChar w:fldCharType="end"/>
            </w:r>
          </w:p>
        </w:tc>
        <w:tc>
          <w:tcPr>
            <w:tcW w:w="1080" w:type="dxa"/>
            <w:tcBorders>
              <w:top w:val="single" w:sz="4" w:space="0" w:color="auto"/>
            </w:tcBorders>
          </w:tcPr>
          <w:p w14:paraId="6820BCA4" w14:textId="77777777" w:rsidR="00BB6986" w:rsidRPr="00CA21F0" w:rsidRDefault="00BB6986" w:rsidP="00BB6986">
            <w:pPr>
              <w:rPr>
                <w:sz w:val="16"/>
                <w:szCs w:val="16"/>
              </w:rPr>
            </w:pPr>
            <w:r w:rsidRPr="00CA21F0">
              <w:rPr>
                <w:sz w:val="16"/>
                <w:szCs w:val="16"/>
              </w:rPr>
              <w:t>Voorzitter</w:t>
            </w:r>
          </w:p>
        </w:tc>
        <w:tc>
          <w:tcPr>
            <w:tcW w:w="1979" w:type="dxa"/>
            <w:tcBorders>
              <w:top w:val="single" w:sz="4" w:space="0" w:color="auto"/>
            </w:tcBorders>
          </w:tcPr>
          <w:p w14:paraId="4AF1CC26" w14:textId="77777777" w:rsidR="00BB6986" w:rsidRPr="00CA21F0" w:rsidRDefault="00BB6986" w:rsidP="00BB6986">
            <w:pPr>
              <w:rPr>
                <w:sz w:val="16"/>
                <w:szCs w:val="16"/>
              </w:rPr>
            </w:pPr>
          </w:p>
        </w:tc>
        <w:tc>
          <w:tcPr>
            <w:tcW w:w="1979" w:type="dxa"/>
            <w:tcBorders>
              <w:top w:val="single" w:sz="4" w:space="0" w:color="auto"/>
            </w:tcBorders>
          </w:tcPr>
          <w:p w14:paraId="3931AF36" w14:textId="77777777" w:rsidR="00BB6986" w:rsidRPr="00CA21F0" w:rsidRDefault="00BB6986" w:rsidP="00BB6986">
            <w:pPr>
              <w:rPr>
                <w:sz w:val="16"/>
                <w:szCs w:val="16"/>
              </w:rPr>
            </w:pPr>
          </w:p>
        </w:tc>
      </w:tr>
      <w:tr w:rsidR="00BB6986" w14:paraId="3A6E122D" w14:textId="77777777" w:rsidTr="00BB6986">
        <w:trPr>
          <w:cantSplit/>
        </w:trPr>
        <w:tc>
          <w:tcPr>
            <w:tcW w:w="2340" w:type="dxa"/>
          </w:tcPr>
          <w:p w14:paraId="3578C562" w14:textId="77777777" w:rsidR="00BB6986" w:rsidRPr="00CA21F0" w:rsidRDefault="00BB6986" w:rsidP="00BB6986">
            <w:pPr>
              <w:rPr>
                <w:sz w:val="16"/>
                <w:szCs w:val="16"/>
                <w:highlight w:val="yellow"/>
              </w:rPr>
            </w:pPr>
            <w:r w:rsidRPr="00CA21F0">
              <w:rPr>
                <w:sz w:val="16"/>
                <w:szCs w:val="16"/>
                <w:highlight w:val="yellow"/>
              </w:rPr>
              <w:t>Technisch specialist</w:t>
            </w:r>
          </w:p>
        </w:tc>
        <w:tc>
          <w:tcPr>
            <w:tcW w:w="1800" w:type="dxa"/>
          </w:tcPr>
          <w:p w14:paraId="75390E4D" w14:textId="77777777" w:rsidR="00BB6986" w:rsidRPr="00CA21F0" w:rsidRDefault="00F3165F" w:rsidP="00BB6986">
            <w:pPr>
              <w:rPr>
                <w:sz w:val="16"/>
                <w:szCs w:val="16"/>
              </w:rPr>
            </w:pPr>
            <w:r>
              <w:fldChar w:fldCharType="begin"/>
            </w:r>
            <w:r>
              <w:instrText xml:space="preserve"> DOCPROPERTY  Deelnemer  \* MERGEFORMAT </w:instrText>
            </w:r>
            <w:r>
              <w:fldChar w:fldCharType="separate"/>
            </w:r>
            <w:r w:rsidR="00BB6986">
              <w:t>{naam Deelnemer}</w:t>
            </w:r>
            <w:r>
              <w:fldChar w:fldCharType="end"/>
            </w:r>
          </w:p>
        </w:tc>
        <w:tc>
          <w:tcPr>
            <w:tcW w:w="1080" w:type="dxa"/>
          </w:tcPr>
          <w:p w14:paraId="28E687AD" w14:textId="77777777" w:rsidR="00BB6986" w:rsidRPr="00CA21F0" w:rsidRDefault="00BB6986" w:rsidP="00BB6986">
            <w:pPr>
              <w:rPr>
                <w:sz w:val="16"/>
                <w:szCs w:val="16"/>
              </w:rPr>
            </w:pPr>
          </w:p>
        </w:tc>
        <w:tc>
          <w:tcPr>
            <w:tcW w:w="1979" w:type="dxa"/>
          </w:tcPr>
          <w:p w14:paraId="2EEFBA4F" w14:textId="77777777" w:rsidR="00BB6986" w:rsidRPr="00CA21F0" w:rsidRDefault="00BB6986" w:rsidP="00BB6986">
            <w:pPr>
              <w:rPr>
                <w:sz w:val="16"/>
                <w:szCs w:val="16"/>
              </w:rPr>
            </w:pPr>
          </w:p>
        </w:tc>
        <w:tc>
          <w:tcPr>
            <w:tcW w:w="1979" w:type="dxa"/>
          </w:tcPr>
          <w:p w14:paraId="3DCB46F6" w14:textId="77777777" w:rsidR="00BB6986" w:rsidRPr="00CA21F0" w:rsidRDefault="00BB6986" w:rsidP="00BB6986">
            <w:pPr>
              <w:rPr>
                <w:sz w:val="16"/>
                <w:szCs w:val="16"/>
              </w:rPr>
            </w:pPr>
          </w:p>
        </w:tc>
      </w:tr>
      <w:tr w:rsidR="00BB6986" w14:paraId="50C21330" w14:textId="77777777" w:rsidTr="00BB6986">
        <w:trPr>
          <w:cantSplit/>
        </w:trPr>
        <w:tc>
          <w:tcPr>
            <w:tcW w:w="2340" w:type="dxa"/>
          </w:tcPr>
          <w:p w14:paraId="2BBC14C7" w14:textId="77777777" w:rsidR="00BB6986" w:rsidRPr="00CA21F0" w:rsidRDefault="00BB6986" w:rsidP="00BB6986">
            <w:pPr>
              <w:rPr>
                <w:sz w:val="16"/>
                <w:szCs w:val="16"/>
                <w:highlight w:val="yellow"/>
              </w:rPr>
            </w:pPr>
            <w:r w:rsidRPr="00CA21F0">
              <w:rPr>
                <w:sz w:val="16"/>
                <w:szCs w:val="16"/>
                <w:highlight w:val="yellow"/>
              </w:rPr>
              <w:t>Accountmanager/ Operations manager</w:t>
            </w:r>
          </w:p>
        </w:tc>
        <w:tc>
          <w:tcPr>
            <w:tcW w:w="1800" w:type="dxa"/>
          </w:tcPr>
          <w:p w14:paraId="6975D442" w14:textId="77777777" w:rsidR="00BB6986" w:rsidRPr="00CA21F0" w:rsidRDefault="00F3165F" w:rsidP="00BB6986">
            <w:pPr>
              <w:rPr>
                <w:sz w:val="16"/>
                <w:szCs w:val="16"/>
              </w:rPr>
            </w:pPr>
            <w:r>
              <w:fldChar w:fldCharType="begin"/>
            </w:r>
            <w:r>
              <w:instrText xml:space="preserve"> DOCPROPERTY  Opdrachtnemer  \* MERGEFORMAT </w:instrText>
            </w:r>
            <w:r>
              <w:fldChar w:fldCharType="separate"/>
            </w:r>
            <w:r w:rsidR="00BB6986">
              <w:t>{Naam Opdrachtnemer}</w:t>
            </w:r>
            <w:r>
              <w:fldChar w:fldCharType="end"/>
            </w:r>
          </w:p>
        </w:tc>
        <w:tc>
          <w:tcPr>
            <w:tcW w:w="1080" w:type="dxa"/>
          </w:tcPr>
          <w:p w14:paraId="685CCA21" w14:textId="77777777" w:rsidR="00BB6986" w:rsidRPr="00CA21F0" w:rsidRDefault="00BB6986" w:rsidP="00BB6986">
            <w:pPr>
              <w:rPr>
                <w:sz w:val="16"/>
                <w:szCs w:val="16"/>
              </w:rPr>
            </w:pPr>
            <w:r>
              <w:rPr>
                <w:sz w:val="16"/>
                <w:szCs w:val="16"/>
              </w:rPr>
              <w:t>Notulist</w:t>
            </w:r>
          </w:p>
        </w:tc>
        <w:tc>
          <w:tcPr>
            <w:tcW w:w="1979" w:type="dxa"/>
          </w:tcPr>
          <w:p w14:paraId="4AC3523E" w14:textId="77777777" w:rsidR="00BB6986" w:rsidRPr="00CA21F0" w:rsidRDefault="00BB6986" w:rsidP="00BB6986">
            <w:pPr>
              <w:rPr>
                <w:sz w:val="16"/>
                <w:szCs w:val="16"/>
              </w:rPr>
            </w:pPr>
          </w:p>
        </w:tc>
        <w:tc>
          <w:tcPr>
            <w:tcW w:w="1979" w:type="dxa"/>
          </w:tcPr>
          <w:p w14:paraId="4236F0D6" w14:textId="77777777" w:rsidR="00BB6986" w:rsidRPr="00CA21F0" w:rsidRDefault="00BB6986" w:rsidP="00BB6986">
            <w:pPr>
              <w:rPr>
                <w:sz w:val="16"/>
                <w:szCs w:val="16"/>
              </w:rPr>
            </w:pPr>
          </w:p>
        </w:tc>
      </w:tr>
      <w:tr w:rsidR="00BB6986" w14:paraId="7C85B8A5" w14:textId="77777777" w:rsidTr="00BB6986">
        <w:trPr>
          <w:cantSplit/>
        </w:trPr>
        <w:tc>
          <w:tcPr>
            <w:tcW w:w="2340" w:type="dxa"/>
          </w:tcPr>
          <w:p w14:paraId="40670349" w14:textId="77777777" w:rsidR="00BB6986" w:rsidRPr="00CA21F0" w:rsidRDefault="00BB6986" w:rsidP="00BB6986">
            <w:pPr>
              <w:rPr>
                <w:sz w:val="16"/>
                <w:szCs w:val="16"/>
                <w:highlight w:val="yellow"/>
              </w:rPr>
            </w:pPr>
            <w:r>
              <w:rPr>
                <w:sz w:val="16"/>
                <w:szCs w:val="16"/>
                <w:highlight w:val="yellow"/>
              </w:rPr>
              <w:t>Service manager</w:t>
            </w:r>
          </w:p>
        </w:tc>
        <w:tc>
          <w:tcPr>
            <w:tcW w:w="1800" w:type="dxa"/>
          </w:tcPr>
          <w:p w14:paraId="4AF5E21C" w14:textId="77777777" w:rsidR="00BB6986" w:rsidRDefault="00F3165F" w:rsidP="00BB6986">
            <w:pPr>
              <w:rPr>
                <w:sz w:val="16"/>
                <w:szCs w:val="16"/>
              </w:rPr>
            </w:pPr>
            <w:r>
              <w:fldChar w:fldCharType="begin"/>
            </w:r>
            <w:r>
              <w:instrText xml:space="preserve"> DOCPROPERTY  Opdrachtnemer  \* MERGEFORMAT </w:instrText>
            </w:r>
            <w:r>
              <w:fldChar w:fldCharType="separate"/>
            </w:r>
            <w:r w:rsidR="00BB6986">
              <w:t>{Naam Opdrachtnemer}</w:t>
            </w:r>
            <w:r>
              <w:fldChar w:fldCharType="end"/>
            </w:r>
          </w:p>
        </w:tc>
        <w:tc>
          <w:tcPr>
            <w:tcW w:w="1080" w:type="dxa"/>
          </w:tcPr>
          <w:p w14:paraId="55F016CD" w14:textId="77777777" w:rsidR="00BB6986" w:rsidRDefault="00BB6986" w:rsidP="00BB6986">
            <w:pPr>
              <w:rPr>
                <w:sz w:val="16"/>
                <w:szCs w:val="16"/>
              </w:rPr>
            </w:pPr>
          </w:p>
        </w:tc>
        <w:tc>
          <w:tcPr>
            <w:tcW w:w="1979" w:type="dxa"/>
          </w:tcPr>
          <w:p w14:paraId="76A78D03" w14:textId="77777777" w:rsidR="00BB6986" w:rsidRPr="00CA21F0" w:rsidRDefault="00BB6986" w:rsidP="00BB6986">
            <w:pPr>
              <w:rPr>
                <w:sz w:val="16"/>
                <w:szCs w:val="16"/>
              </w:rPr>
            </w:pPr>
          </w:p>
        </w:tc>
        <w:tc>
          <w:tcPr>
            <w:tcW w:w="1979" w:type="dxa"/>
          </w:tcPr>
          <w:p w14:paraId="14D9A46D" w14:textId="77777777" w:rsidR="00BB6986" w:rsidRPr="00CA21F0" w:rsidRDefault="00BB6986" w:rsidP="00BB6986">
            <w:pPr>
              <w:rPr>
                <w:sz w:val="16"/>
                <w:szCs w:val="16"/>
              </w:rPr>
            </w:pPr>
          </w:p>
        </w:tc>
      </w:tr>
    </w:tbl>
    <w:p w14:paraId="21632A49" w14:textId="544623CD" w:rsidR="00BB6986" w:rsidRDefault="00BB6986" w:rsidP="00271B4D"/>
    <w:p w14:paraId="3D6CC350" w14:textId="5ECB216A" w:rsidR="00271B4D" w:rsidRPr="00C547A8" w:rsidRDefault="00271B4D" w:rsidP="00271B4D">
      <w:pPr>
        <w:rPr>
          <w:color w:val="FFFFFF" w:themeColor="background1"/>
        </w:rPr>
      </w:pPr>
      <w:r w:rsidRPr="00C547A8">
        <w:rPr>
          <w:color w:val="FFFFFF" w:themeColor="background1"/>
          <w:highlight w:val="red"/>
        </w:rPr>
        <w:t xml:space="preserve">&lt;Bovenstaande opsomming van participanten aan het overleg is een voorbeeld. </w:t>
      </w:r>
      <w:r w:rsidRPr="00C547A8">
        <w:rPr>
          <w:color w:val="FFFFFF" w:themeColor="background1"/>
          <w:highlight w:val="red"/>
        </w:rPr>
        <w:fldChar w:fldCharType="begin"/>
      </w:r>
      <w:r w:rsidRPr="00C547A8">
        <w:rPr>
          <w:color w:val="FFFFFF" w:themeColor="background1"/>
          <w:highlight w:val="red"/>
        </w:rPr>
        <w:instrText xml:space="preserve"> DOCPROPERTY  Opdrachtnemer  \* MERGEFORMAT </w:instrText>
      </w:r>
      <w:r w:rsidRPr="00C547A8">
        <w:rPr>
          <w:color w:val="FFFFFF" w:themeColor="background1"/>
          <w:highlight w:val="red"/>
        </w:rPr>
        <w:fldChar w:fldCharType="separate"/>
      </w:r>
      <w:r>
        <w:rPr>
          <w:color w:val="FFFFFF" w:themeColor="background1"/>
          <w:highlight w:val="red"/>
        </w:rPr>
        <w:t>{Naam Opdrachtnemer}</w:t>
      </w:r>
      <w:r w:rsidRPr="00C547A8">
        <w:rPr>
          <w:color w:val="FFFFFF" w:themeColor="background1"/>
          <w:highlight w:val="red"/>
        </w:rPr>
        <w:fldChar w:fldCharType="end"/>
      </w:r>
      <w:r w:rsidRPr="00C547A8">
        <w:rPr>
          <w:color w:val="FFFFFF" w:themeColor="background1"/>
          <w:highlight w:val="red"/>
        </w:rPr>
        <w:t xml:space="preserve"> en </w:t>
      </w:r>
      <w:r w:rsidRPr="00C547A8">
        <w:rPr>
          <w:color w:val="FFFFFF" w:themeColor="background1"/>
          <w:highlight w:val="red"/>
        </w:rPr>
        <w:fldChar w:fldCharType="begin"/>
      </w:r>
      <w:r w:rsidRPr="00C547A8">
        <w:rPr>
          <w:color w:val="FFFFFF" w:themeColor="background1"/>
          <w:highlight w:val="red"/>
        </w:rPr>
        <w:instrText xml:space="preserve"> DOCPROPERTY  Deelnemer  \* MERGEFORMAT </w:instrText>
      </w:r>
      <w:r w:rsidRPr="00C547A8">
        <w:rPr>
          <w:color w:val="FFFFFF" w:themeColor="background1"/>
          <w:highlight w:val="red"/>
        </w:rPr>
        <w:fldChar w:fldCharType="separate"/>
      </w:r>
      <w:r>
        <w:rPr>
          <w:color w:val="FFFFFF" w:themeColor="background1"/>
          <w:highlight w:val="red"/>
        </w:rPr>
        <w:t>{naam Deelnemer}</w:t>
      </w:r>
      <w:r w:rsidRPr="00C547A8">
        <w:rPr>
          <w:color w:val="FFFFFF" w:themeColor="background1"/>
          <w:highlight w:val="red"/>
        </w:rPr>
        <w:fldChar w:fldCharType="end"/>
      </w:r>
      <w:r w:rsidRPr="00C547A8">
        <w:rPr>
          <w:color w:val="FFFFFF" w:themeColor="background1"/>
          <w:highlight w:val="red"/>
        </w:rPr>
        <w:t xml:space="preserve"> bepalen samen de definitieve invulling.&gt;</w:t>
      </w:r>
    </w:p>
    <w:p w14:paraId="108DB313" w14:textId="77777777" w:rsidR="00271B4D" w:rsidRDefault="00271B4D" w:rsidP="00271B4D"/>
    <w:p w14:paraId="271B9FAB" w14:textId="77777777" w:rsidR="00271B4D" w:rsidRDefault="00271B4D" w:rsidP="00271B4D">
      <w:r>
        <w:t xml:space="preserve">Afhankelijk van het onderwerp kan de samenstelling van het overleg tussen </w:t>
      </w:r>
      <w:r w:rsidR="00F3165F">
        <w:fldChar w:fldCharType="begin"/>
      </w:r>
      <w:r w:rsidR="00F3165F">
        <w:instrText xml:space="preserve"> DOCPROPERTY  Deelnemer  \* MERGEFORMAT </w:instrText>
      </w:r>
      <w:r w:rsidR="00F3165F">
        <w:fldChar w:fldCharType="separate"/>
      </w:r>
      <w:r>
        <w:t>{naam Deelnemer}</w:t>
      </w:r>
      <w:r w:rsidR="00F3165F">
        <w:fldChar w:fldCharType="end"/>
      </w:r>
      <w:r>
        <w:t xml:space="preserve"> en </w:t>
      </w:r>
      <w:r w:rsidR="00F3165F">
        <w:fldChar w:fldCharType="begin"/>
      </w:r>
      <w:r w:rsidR="00F3165F">
        <w:instrText xml:space="preserve"> DOCPROPERTY  Opdrachtnemer  \* MERGEFORMAT </w:instrText>
      </w:r>
      <w:r w:rsidR="00F3165F">
        <w:fldChar w:fldCharType="separate"/>
      </w:r>
      <w:r>
        <w:t>{Naam Opdrachtnemer}</w:t>
      </w:r>
      <w:r w:rsidR="00F3165F">
        <w:fldChar w:fldCharType="end"/>
      </w:r>
      <w:r>
        <w:t xml:space="preserve"> worden aangepast. </w:t>
      </w:r>
    </w:p>
    <w:p w14:paraId="69C92CB3" w14:textId="77777777" w:rsidR="00271B4D" w:rsidRDefault="00271B4D" w:rsidP="00271B4D"/>
    <w:p w14:paraId="65C4B71A" w14:textId="77777777" w:rsidR="00271B4D" w:rsidRDefault="00271B4D" w:rsidP="00271B4D">
      <w:r>
        <w:lastRenderedPageBreak/>
        <w:t xml:space="preserve">Het conceptverslag wordt binnen 5 werkdagen verzonden naar het e-mailadres van de participanten van het overleg en geplaatst op het online portaal. De standaard locatie van het overleg is de locatie van </w:t>
      </w:r>
      <w:r w:rsidR="00F3165F">
        <w:fldChar w:fldCharType="begin"/>
      </w:r>
      <w:r w:rsidR="00F3165F">
        <w:instrText xml:space="preserve"> DOCPROPERTY  Deelnemer  \* MERGEFORMAT </w:instrText>
      </w:r>
      <w:r w:rsidR="00F3165F">
        <w:fldChar w:fldCharType="separate"/>
      </w:r>
      <w:r>
        <w:t>{naam Deelnemer}</w:t>
      </w:r>
      <w:r w:rsidR="00F3165F">
        <w:fldChar w:fldCharType="end"/>
      </w:r>
      <w:r>
        <w:t>.</w:t>
      </w:r>
    </w:p>
    <w:p w14:paraId="46B145C0" w14:textId="77777777" w:rsidR="00271B4D" w:rsidRDefault="00271B4D" w:rsidP="00271B4D"/>
    <w:p w14:paraId="19CDA068" w14:textId="72D127D3" w:rsidR="00271B4D" w:rsidRDefault="00271B4D" w:rsidP="00271B4D">
      <w:r w:rsidRPr="00D051F7">
        <w:t xml:space="preserve">Periodiek vindt tevens overleg plaats tussen </w:t>
      </w:r>
      <w:r w:rsidR="00F3165F">
        <w:fldChar w:fldCharType="begin"/>
      </w:r>
      <w:r w:rsidR="00F3165F">
        <w:instrText xml:space="preserve"> DOCPROPERTY  Opdrachtnemer  \* MERGEFORMAT </w:instrText>
      </w:r>
      <w:r w:rsidR="00F3165F">
        <w:fldChar w:fldCharType="separate"/>
      </w:r>
      <w:r>
        <w:t>{Naam Opdrachtnemer}</w:t>
      </w:r>
      <w:r w:rsidR="00F3165F">
        <w:fldChar w:fldCharType="end"/>
      </w:r>
      <w:r>
        <w:t xml:space="preserve"> </w:t>
      </w:r>
      <w:r w:rsidRPr="00D051F7">
        <w:t xml:space="preserve">en </w:t>
      </w:r>
      <w:r>
        <w:t>CCM</w:t>
      </w:r>
      <w:r w:rsidRPr="00D051F7">
        <w:t xml:space="preserve">. In dit overleg tussen </w:t>
      </w:r>
      <w:r w:rsidR="00F3165F">
        <w:fldChar w:fldCharType="begin"/>
      </w:r>
      <w:r w:rsidR="00F3165F">
        <w:instrText xml:space="preserve"> DOCPROPERTY  Opdrachtnemer  \* MERGEFORMAT </w:instrText>
      </w:r>
      <w:r w:rsidR="00F3165F">
        <w:fldChar w:fldCharType="separate"/>
      </w:r>
      <w:r>
        <w:t>{Naam Opdrachtnemer}</w:t>
      </w:r>
      <w:r w:rsidR="00F3165F">
        <w:fldChar w:fldCharType="end"/>
      </w:r>
      <w:r w:rsidRPr="00D051F7">
        <w:t xml:space="preserve"> en </w:t>
      </w:r>
      <w:r>
        <w:t>CCM</w:t>
      </w:r>
      <w:r w:rsidRPr="00D051F7">
        <w:t xml:space="preserve"> worden de </w:t>
      </w:r>
      <w:r>
        <w:t xml:space="preserve">Deelnemer </w:t>
      </w:r>
      <w:r w:rsidRPr="00D051F7">
        <w:t xml:space="preserve">overstijgende onderwerpen vanuit </w:t>
      </w:r>
      <w:r w:rsidR="00F3165F">
        <w:fldChar w:fldCharType="begin"/>
      </w:r>
      <w:r w:rsidR="00F3165F">
        <w:instrText xml:space="preserve"> DOCPROPERTY  ROK  \* MERGEFORMAT </w:instrText>
      </w:r>
      <w:r w:rsidR="00F3165F">
        <w:fldChar w:fldCharType="separate"/>
      </w:r>
      <w:r w:rsidR="00316318">
        <w:t>{IWR2023|naam ROK}</w:t>
      </w:r>
      <w:r w:rsidR="00F3165F">
        <w:fldChar w:fldCharType="end"/>
      </w:r>
      <w:r w:rsidRPr="00D051F7">
        <w:t xml:space="preserve"> besproken. Indien van toepassing kan vanuit het overleggen tussen </w:t>
      </w:r>
      <w:r w:rsidR="00F3165F">
        <w:fldChar w:fldCharType="begin"/>
      </w:r>
      <w:r w:rsidR="00F3165F">
        <w:instrText xml:space="preserve"> DOCPROPERTY  Opdrachtnemer  \* MERGEFORMAT </w:instrText>
      </w:r>
      <w:r w:rsidR="00F3165F">
        <w:fldChar w:fldCharType="separate"/>
      </w:r>
      <w:r>
        <w:t>{Naam Opdrachtnemer}</w:t>
      </w:r>
      <w:r w:rsidR="00F3165F">
        <w:fldChar w:fldCharType="end"/>
      </w:r>
      <w:r w:rsidRPr="00D051F7">
        <w:t xml:space="preserve"> en </w:t>
      </w:r>
      <w:r w:rsidR="00F3165F">
        <w:fldChar w:fldCharType="begin"/>
      </w:r>
      <w:r w:rsidR="00F3165F">
        <w:instrText xml:space="preserve"> DOCPROPERTY  Deel</w:instrText>
      </w:r>
      <w:r w:rsidR="00F3165F">
        <w:instrText xml:space="preserve">nemer  \* MERGEFORMAT </w:instrText>
      </w:r>
      <w:r w:rsidR="00F3165F">
        <w:fldChar w:fldCharType="separate"/>
      </w:r>
      <w:r>
        <w:t>{naam Deelnemer}</w:t>
      </w:r>
      <w:r w:rsidR="00F3165F">
        <w:fldChar w:fldCharType="end"/>
      </w:r>
      <w:r w:rsidRPr="00D051F7">
        <w:t xml:space="preserve"> zaken worden geagendeerd voor dit overleg.</w:t>
      </w:r>
    </w:p>
    <w:p w14:paraId="008F7E77" w14:textId="77777777" w:rsidR="00271B4D" w:rsidRDefault="00271B4D" w:rsidP="00271B4D"/>
    <w:p w14:paraId="1BF3560D" w14:textId="77777777" w:rsidR="00271B4D" w:rsidRDefault="00271B4D" w:rsidP="00271B4D">
      <w:pPr>
        <w:pStyle w:val="Kop1"/>
      </w:pPr>
      <w:bookmarkStart w:id="172" w:name="_Toc488736016"/>
      <w:bookmarkStart w:id="173" w:name="_Toc67314536"/>
      <w:bookmarkStart w:id="174" w:name="_Toc67314640"/>
      <w:bookmarkStart w:id="175" w:name="_Toc305154767"/>
      <w:bookmarkStart w:id="176" w:name="_Toc305155079"/>
      <w:bookmarkStart w:id="177" w:name="_Toc305762381"/>
      <w:bookmarkStart w:id="178" w:name="_Toc322955649"/>
      <w:bookmarkStart w:id="179" w:name="_Toc322955734"/>
      <w:bookmarkStart w:id="180" w:name="_Toc322962785"/>
      <w:bookmarkStart w:id="181" w:name="_Toc323200955"/>
      <w:bookmarkStart w:id="182" w:name="_Toc323201715"/>
      <w:bookmarkStart w:id="183" w:name="_Toc323818793"/>
      <w:bookmarkStart w:id="184" w:name="_Toc329855301"/>
      <w:bookmarkStart w:id="185" w:name="_Toc437613864"/>
      <w:r>
        <w:t>Beveiligingseisen</w:t>
      </w:r>
      <w:bookmarkEnd w:id="172"/>
      <w:bookmarkEnd w:id="173"/>
      <w:bookmarkEnd w:id="174"/>
    </w:p>
    <w:p w14:paraId="6138FAC0" w14:textId="77777777" w:rsidR="00271B4D" w:rsidRPr="005C4F0B" w:rsidRDefault="00271B4D" w:rsidP="00271B4D">
      <w:pPr>
        <w:pStyle w:val="Kop2"/>
      </w:pPr>
      <w:bookmarkStart w:id="186" w:name="_Toc488736017"/>
      <w:bookmarkStart w:id="187" w:name="_Toc67314537"/>
      <w:bookmarkStart w:id="188" w:name="_Toc67314641"/>
      <w:r w:rsidRPr="005C4F0B">
        <w:t>Screening</w:t>
      </w:r>
      <w:bookmarkEnd w:id="186"/>
      <w:bookmarkEnd w:id="187"/>
      <w:bookmarkEnd w:id="188"/>
    </w:p>
    <w:p w14:paraId="61F88EC6" w14:textId="77777777" w:rsidR="00271B4D" w:rsidRDefault="00271B4D" w:rsidP="00271B4D">
      <w:r w:rsidRPr="005C4F0B">
        <w:rPr>
          <w:highlight w:val="cyan"/>
        </w:rPr>
        <w:t>[</w:t>
      </w:r>
      <w:r w:rsidRPr="00253CDE">
        <w:rPr>
          <w:highlight w:val="yellow"/>
        </w:rPr>
        <w:t>&lt;</w:t>
      </w:r>
      <w:r w:rsidRPr="005C4F0B">
        <w:rPr>
          <w:highlight w:val="yellow"/>
        </w:rPr>
        <w:t xml:space="preserve">beschrijf voorwaarden en condities tussen </w:t>
      </w:r>
      <w:r w:rsidRPr="005C4F0B">
        <w:rPr>
          <w:highlight w:val="yellow"/>
        </w:rPr>
        <w:fldChar w:fldCharType="begin"/>
      </w:r>
      <w:r w:rsidRPr="005C4F0B">
        <w:rPr>
          <w:highlight w:val="yellow"/>
        </w:rPr>
        <w:instrText xml:space="preserve"> DOCPROPERTY  Deelnemer  \* MERGEFORMAT </w:instrText>
      </w:r>
      <w:r w:rsidRPr="005C4F0B">
        <w:rPr>
          <w:highlight w:val="yellow"/>
        </w:rPr>
        <w:fldChar w:fldCharType="separate"/>
      </w:r>
      <w:r>
        <w:rPr>
          <w:highlight w:val="yellow"/>
        </w:rPr>
        <w:t>{naam Deelnemer}</w:t>
      </w:r>
      <w:r w:rsidRPr="005C4F0B">
        <w:rPr>
          <w:highlight w:val="yellow"/>
        </w:rPr>
        <w:fldChar w:fldCharType="end"/>
      </w:r>
      <w:r w:rsidRPr="005C4F0B">
        <w:rPr>
          <w:highlight w:val="yellow"/>
        </w:rPr>
        <w:t xml:space="preserve"> en </w:t>
      </w:r>
      <w:r w:rsidRPr="005C4F0B">
        <w:rPr>
          <w:highlight w:val="yellow"/>
        </w:rPr>
        <w:fldChar w:fldCharType="begin"/>
      </w:r>
      <w:r w:rsidRPr="005C4F0B">
        <w:rPr>
          <w:highlight w:val="yellow"/>
        </w:rPr>
        <w:instrText xml:space="preserve"> DOCPROPERTY  Opdrachtnemer  \* MERGEFORMAT </w:instrText>
      </w:r>
      <w:r w:rsidRPr="005C4F0B">
        <w:rPr>
          <w:highlight w:val="yellow"/>
        </w:rPr>
        <w:fldChar w:fldCharType="separate"/>
      </w:r>
      <w:r>
        <w:rPr>
          <w:highlight w:val="yellow"/>
        </w:rPr>
        <w:t>{Naam Opdrachtnemer}</w:t>
      </w:r>
      <w:r w:rsidRPr="005C4F0B">
        <w:rPr>
          <w:highlight w:val="yellow"/>
        </w:rPr>
        <w:fldChar w:fldCharType="end"/>
      </w:r>
      <w:r w:rsidRPr="005C4F0B">
        <w:rPr>
          <w:highlight w:val="yellow"/>
        </w:rPr>
        <w:t xml:space="preserve"> met betrekking tot screening van personeel </w:t>
      </w:r>
      <w:r>
        <w:rPr>
          <w:highlight w:val="yellow"/>
        </w:rPr>
        <w:t xml:space="preserve">van </w:t>
      </w:r>
      <w:r w:rsidRPr="005C4F0B">
        <w:rPr>
          <w:highlight w:val="cyan"/>
        </w:rPr>
        <w:fldChar w:fldCharType="begin"/>
      </w:r>
      <w:r w:rsidRPr="005C4F0B">
        <w:rPr>
          <w:highlight w:val="cyan"/>
        </w:rPr>
        <w:instrText xml:space="preserve"> DOCPROPERTY  Opdrachtnemer  \* MERGEFORMAT </w:instrText>
      </w:r>
      <w:r w:rsidRPr="005C4F0B">
        <w:rPr>
          <w:highlight w:val="cyan"/>
        </w:rPr>
        <w:fldChar w:fldCharType="separate"/>
      </w:r>
      <w:r>
        <w:rPr>
          <w:highlight w:val="cyan"/>
        </w:rPr>
        <w:t>{Naam Opdrachtnemer}</w:t>
      </w:r>
      <w:r w:rsidRPr="005C4F0B">
        <w:rPr>
          <w:highlight w:val="cyan"/>
        </w:rPr>
        <w:fldChar w:fldCharType="end"/>
      </w:r>
      <w:r w:rsidRPr="005C4F0B">
        <w:rPr>
          <w:highlight w:val="cyan"/>
        </w:rPr>
        <w:t xml:space="preserve">&gt;] [Er zal geen screening plaatsvinden van personeel van </w:t>
      </w:r>
      <w:r w:rsidRPr="005C4F0B">
        <w:rPr>
          <w:highlight w:val="cyan"/>
        </w:rPr>
        <w:fldChar w:fldCharType="begin"/>
      </w:r>
      <w:r w:rsidRPr="005C4F0B">
        <w:rPr>
          <w:highlight w:val="cyan"/>
        </w:rPr>
        <w:instrText xml:space="preserve"> DOCPROPERTY  Opdrachtnemer  \* MERGEFORMAT </w:instrText>
      </w:r>
      <w:r w:rsidRPr="005C4F0B">
        <w:rPr>
          <w:highlight w:val="cyan"/>
        </w:rPr>
        <w:fldChar w:fldCharType="separate"/>
      </w:r>
      <w:r>
        <w:rPr>
          <w:highlight w:val="cyan"/>
        </w:rPr>
        <w:t>{Naam Opdrachtnemer}</w:t>
      </w:r>
      <w:r w:rsidRPr="005C4F0B">
        <w:rPr>
          <w:highlight w:val="cyan"/>
        </w:rPr>
        <w:fldChar w:fldCharType="end"/>
      </w:r>
      <w:r w:rsidRPr="005C4F0B">
        <w:rPr>
          <w:highlight w:val="cyan"/>
        </w:rPr>
        <w:t>.]</w:t>
      </w:r>
    </w:p>
    <w:p w14:paraId="178A1D32" w14:textId="77777777" w:rsidR="00271B4D" w:rsidRPr="00467BF3" w:rsidRDefault="00271B4D" w:rsidP="00271B4D">
      <w:pPr>
        <w:pStyle w:val="Kop2"/>
      </w:pPr>
      <w:bookmarkStart w:id="189" w:name="_Toc488736018"/>
      <w:bookmarkStart w:id="190" w:name="_Toc67314538"/>
      <w:bookmarkStart w:id="191" w:name="_Toc67314642"/>
      <w:r w:rsidRPr="00467BF3">
        <w:t>Geheimhouding</w:t>
      </w:r>
      <w:bookmarkEnd w:id="189"/>
      <w:bookmarkEnd w:id="190"/>
      <w:bookmarkEnd w:id="191"/>
    </w:p>
    <w:p w14:paraId="288EC3C8" w14:textId="77777777" w:rsidR="00271B4D" w:rsidRDefault="00271B4D" w:rsidP="00271B4D">
      <w:r w:rsidRPr="00253CDE">
        <w:rPr>
          <w:highlight w:val="yellow"/>
        </w:rPr>
        <w:t xml:space="preserve">&lt;beschrijf voorwaarden en condities </w:t>
      </w:r>
      <w:r w:rsidRPr="005C4F0B">
        <w:rPr>
          <w:highlight w:val="yellow"/>
        </w:rPr>
        <w:t xml:space="preserve">tussen </w:t>
      </w:r>
      <w:r w:rsidRPr="005C4F0B">
        <w:rPr>
          <w:highlight w:val="yellow"/>
        </w:rPr>
        <w:fldChar w:fldCharType="begin"/>
      </w:r>
      <w:r w:rsidRPr="005C4F0B">
        <w:rPr>
          <w:highlight w:val="yellow"/>
        </w:rPr>
        <w:instrText xml:space="preserve"> DOCPROPERTY  Deelnemer  \* MERGEFORMAT </w:instrText>
      </w:r>
      <w:r w:rsidRPr="005C4F0B">
        <w:rPr>
          <w:highlight w:val="yellow"/>
        </w:rPr>
        <w:fldChar w:fldCharType="separate"/>
      </w:r>
      <w:r>
        <w:rPr>
          <w:highlight w:val="yellow"/>
        </w:rPr>
        <w:t>{naam Deelnemer}</w:t>
      </w:r>
      <w:r w:rsidRPr="005C4F0B">
        <w:rPr>
          <w:highlight w:val="yellow"/>
        </w:rPr>
        <w:fldChar w:fldCharType="end"/>
      </w:r>
      <w:r w:rsidRPr="005C4F0B">
        <w:rPr>
          <w:highlight w:val="yellow"/>
        </w:rPr>
        <w:t xml:space="preserve"> en </w:t>
      </w:r>
      <w:r w:rsidRPr="005C4F0B">
        <w:rPr>
          <w:highlight w:val="yellow"/>
        </w:rPr>
        <w:fldChar w:fldCharType="begin"/>
      </w:r>
      <w:r w:rsidRPr="005C4F0B">
        <w:rPr>
          <w:highlight w:val="yellow"/>
        </w:rPr>
        <w:instrText xml:space="preserve"> DOCPROPERTY  Opdrachtnemer  \* MERGEFORMAT </w:instrText>
      </w:r>
      <w:r w:rsidRPr="005C4F0B">
        <w:rPr>
          <w:highlight w:val="yellow"/>
        </w:rPr>
        <w:fldChar w:fldCharType="separate"/>
      </w:r>
      <w:r>
        <w:rPr>
          <w:highlight w:val="yellow"/>
        </w:rPr>
        <w:t>{Naam Opdrachtnemer}</w:t>
      </w:r>
      <w:r w:rsidRPr="005C4F0B">
        <w:rPr>
          <w:highlight w:val="yellow"/>
        </w:rPr>
        <w:fldChar w:fldCharType="end"/>
      </w:r>
      <w:r w:rsidRPr="005C4F0B">
        <w:rPr>
          <w:highlight w:val="yellow"/>
        </w:rPr>
        <w:t xml:space="preserve"> met betrekking tot geheimhouding van personeel </w:t>
      </w:r>
      <w:r>
        <w:rPr>
          <w:highlight w:val="yellow"/>
        </w:rPr>
        <w:t xml:space="preserve">van </w:t>
      </w:r>
      <w:r w:rsidRPr="005C4F0B">
        <w:rPr>
          <w:highlight w:val="yellow"/>
        </w:rPr>
        <w:fldChar w:fldCharType="begin"/>
      </w:r>
      <w:r w:rsidRPr="005C4F0B">
        <w:rPr>
          <w:highlight w:val="yellow"/>
        </w:rPr>
        <w:instrText xml:space="preserve"> DOCPROPERTY  Opdrachtnemer  \* MERGEFORMAT </w:instrText>
      </w:r>
      <w:r w:rsidRPr="005C4F0B">
        <w:rPr>
          <w:highlight w:val="yellow"/>
        </w:rPr>
        <w:fldChar w:fldCharType="separate"/>
      </w:r>
      <w:r>
        <w:rPr>
          <w:highlight w:val="yellow"/>
        </w:rPr>
        <w:t>{Naam Opdrachtnemer}</w:t>
      </w:r>
      <w:r w:rsidRPr="005C4F0B">
        <w:rPr>
          <w:highlight w:val="yellow"/>
        </w:rPr>
        <w:fldChar w:fldCharType="end"/>
      </w:r>
      <w:r w:rsidRPr="00253CDE">
        <w:rPr>
          <w:highlight w:val="yellow"/>
        </w:rPr>
        <w:t>&gt;</w:t>
      </w:r>
      <w:r w:rsidRPr="00253CDE">
        <w:rPr>
          <w:highlight w:val="cyan"/>
        </w:rPr>
        <w:t>]</w:t>
      </w:r>
      <w:r>
        <w:rPr>
          <w:highlight w:val="cyan"/>
        </w:rPr>
        <w:t xml:space="preserve"> </w:t>
      </w:r>
      <w:r w:rsidRPr="005C4F0B">
        <w:rPr>
          <w:highlight w:val="cyan"/>
        </w:rPr>
        <w:t xml:space="preserve">[Er zal geen </w:t>
      </w:r>
      <w:r>
        <w:rPr>
          <w:highlight w:val="cyan"/>
        </w:rPr>
        <w:t>geheimhoudingsverklaring</w:t>
      </w:r>
      <w:r w:rsidRPr="005C4F0B">
        <w:rPr>
          <w:highlight w:val="cyan"/>
        </w:rPr>
        <w:t xml:space="preserve"> </w:t>
      </w:r>
      <w:r>
        <w:rPr>
          <w:highlight w:val="cyan"/>
        </w:rPr>
        <w:t xml:space="preserve">worden verlangd </w:t>
      </w:r>
      <w:r w:rsidRPr="005C4F0B">
        <w:rPr>
          <w:highlight w:val="cyan"/>
        </w:rPr>
        <w:t xml:space="preserve">van personeel van </w:t>
      </w:r>
      <w:r w:rsidRPr="005C4F0B">
        <w:rPr>
          <w:highlight w:val="cyan"/>
        </w:rPr>
        <w:fldChar w:fldCharType="begin"/>
      </w:r>
      <w:r w:rsidRPr="005C4F0B">
        <w:rPr>
          <w:highlight w:val="cyan"/>
        </w:rPr>
        <w:instrText xml:space="preserve"> DOCPROPERTY  Opdrachtnemer  \* MERGEFORMAT </w:instrText>
      </w:r>
      <w:r w:rsidRPr="005C4F0B">
        <w:rPr>
          <w:highlight w:val="cyan"/>
        </w:rPr>
        <w:fldChar w:fldCharType="separate"/>
      </w:r>
      <w:r>
        <w:rPr>
          <w:highlight w:val="cyan"/>
        </w:rPr>
        <w:t>{Naam Opdrachtnemer}</w:t>
      </w:r>
      <w:r w:rsidRPr="005C4F0B">
        <w:rPr>
          <w:highlight w:val="cyan"/>
        </w:rPr>
        <w:fldChar w:fldCharType="end"/>
      </w:r>
      <w:r w:rsidRPr="005C4F0B">
        <w:rPr>
          <w:highlight w:val="cyan"/>
        </w:rPr>
        <w:t>.]</w:t>
      </w:r>
    </w:p>
    <w:p w14:paraId="07F9A77A" w14:textId="77777777" w:rsidR="00271B4D" w:rsidRDefault="00271B4D" w:rsidP="00271B4D"/>
    <w:p w14:paraId="0F9AA24E" w14:textId="77777777" w:rsidR="00271B4D" w:rsidRDefault="00271B4D" w:rsidP="00271B4D">
      <w:pPr>
        <w:pStyle w:val="Kop2"/>
      </w:pPr>
      <w:bookmarkStart w:id="192" w:name="_Toc488736020"/>
      <w:bookmarkStart w:id="193" w:name="_Toc67314539"/>
      <w:bookmarkStart w:id="194" w:name="_Toc67314643"/>
      <w:proofErr w:type="spellStart"/>
      <w:r>
        <w:t>BeveiligingsIncidenten</w:t>
      </w:r>
      <w:bookmarkEnd w:id="192"/>
      <w:bookmarkEnd w:id="193"/>
      <w:bookmarkEnd w:id="194"/>
      <w:proofErr w:type="spellEnd"/>
    </w:p>
    <w:p w14:paraId="3A51398B" w14:textId="77777777" w:rsidR="00271B4D" w:rsidRPr="00AE035B" w:rsidRDefault="00271B4D" w:rsidP="00271B4D">
      <w:pPr>
        <w:autoSpaceDE w:val="0"/>
        <w:autoSpaceDN w:val="0"/>
        <w:adjustRightInd w:val="0"/>
        <w:rPr>
          <w:rFonts w:eastAsiaTheme="minorHAnsi" w:cs="Verdana"/>
          <w:color w:val="000000"/>
          <w:lang w:eastAsia="en-US"/>
        </w:rPr>
      </w:pPr>
      <w:proofErr w:type="spellStart"/>
      <w:r w:rsidRPr="00AE035B">
        <w:rPr>
          <w:rFonts w:eastAsiaTheme="minorHAnsi" w:cs="Verdana"/>
          <w:color w:val="000000"/>
          <w:lang w:eastAsia="en-US"/>
        </w:rPr>
        <w:t>Beveiligings</w:t>
      </w:r>
      <w:r>
        <w:rPr>
          <w:rFonts w:eastAsiaTheme="minorHAnsi" w:cs="Verdana"/>
          <w:color w:val="000000"/>
          <w:lang w:eastAsia="en-US"/>
        </w:rPr>
        <w:t>Incident</w:t>
      </w:r>
      <w:r w:rsidRPr="00AE035B">
        <w:rPr>
          <w:rFonts w:eastAsiaTheme="minorHAnsi" w:cs="Verdana"/>
          <w:color w:val="000000"/>
          <w:lang w:eastAsia="en-US"/>
        </w:rPr>
        <w:t>en</w:t>
      </w:r>
      <w:proofErr w:type="spellEnd"/>
      <w:r w:rsidRPr="00AE035B">
        <w:rPr>
          <w:rFonts w:eastAsiaTheme="minorHAnsi" w:cs="Verdana"/>
          <w:color w:val="000000"/>
          <w:lang w:eastAsia="en-US"/>
        </w:rPr>
        <w:t xml:space="preserve"> worden direct gemeld bij de betreffende contactpersonen zoals vermeld </w:t>
      </w:r>
      <w:r>
        <w:rPr>
          <w:rFonts w:eastAsiaTheme="minorHAnsi" w:cs="Verdana"/>
          <w:color w:val="000000"/>
          <w:lang w:eastAsia="en-US"/>
        </w:rPr>
        <w:t>bijlage A</w:t>
      </w:r>
      <w:r w:rsidRPr="00AE035B">
        <w:rPr>
          <w:rFonts w:eastAsiaTheme="minorHAnsi" w:cs="Verdana"/>
          <w:color w:val="000000"/>
          <w:lang w:eastAsia="en-US"/>
        </w:rPr>
        <w:t xml:space="preserve"> DAP </w:t>
      </w:r>
      <w:r>
        <w:rPr>
          <w:rFonts w:eastAsiaTheme="minorHAnsi" w:cs="Verdana"/>
          <w:color w:val="000000"/>
          <w:lang w:eastAsia="en-US"/>
        </w:rPr>
        <w:t xml:space="preserve">– Contactpersonen </w:t>
      </w:r>
      <w:r w:rsidR="00F3165F">
        <w:fldChar w:fldCharType="begin"/>
      </w:r>
      <w:r w:rsidR="00F3165F">
        <w:instrText xml:space="preserve"> DOCPROPERTY  Deelnemer  \* MERGEFORMAT </w:instrText>
      </w:r>
      <w:r w:rsidR="00F3165F">
        <w:fldChar w:fldCharType="separate"/>
      </w:r>
      <w:r>
        <w:t>{naam Deelnemer}</w:t>
      </w:r>
      <w:r w:rsidR="00F3165F">
        <w:fldChar w:fldCharType="end"/>
      </w:r>
      <w:r w:rsidRPr="00AE035B">
        <w:rPr>
          <w:rFonts w:eastAsiaTheme="minorHAnsi" w:cs="Verdana"/>
          <w:color w:val="000000"/>
          <w:lang w:eastAsia="en-US"/>
        </w:rPr>
        <w:t xml:space="preserve">. </w:t>
      </w:r>
    </w:p>
    <w:p w14:paraId="59194D9B" w14:textId="77777777" w:rsidR="00271B4D" w:rsidRPr="00467BF3" w:rsidRDefault="00271B4D" w:rsidP="00271B4D">
      <w:pPr>
        <w:pStyle w:val="Kop2"/>
        <w:rPr>
          <w:rFonts w:eastAsiaTheme="minorHAnsi"/>
          <w:lang w:eastAsia="en-US"/>
        </w:rPr>
      </w:pPr>
      <w:bookmarkStart w:id="195" w:name="_Toc488736021"/>
      <w:bookmarkStart w:id="196" w:name="_Toc67314540"/>
      <w:bookmarkStart w:id="197" w:name="_Toc67314644"/>
      <w:r w:rsidRPr="00467BF3">
        <w:rPr>
          <w:rFonts w:eastAsiaTheme="minorHAnsi"/>
          <w:lang w:eastAsia="en-US"/>
        </w:rPr>
        <w:t>Informatiebeveiliging</w:t>
      </w:r>
      <w:bookmarkEnd w:id="195"/>
      <w:bookmarkEnd w:id="196"/>
      <w:bookmarkEnd w:id="197"/>
    </w:p>
    <w:p w14:paraId="3AC3116B" w14:textId="77777777" w:rsidR="00271B4D" w:rsidRPr="00AE035B" w:rsidRDefault="00271B4D" w:rsidP="00271B4D">
      <w:pPr>
        <w:autoSpaceDE w:val="0"/>
        <w:autoSpaceDN w:val="0"/>
        <w:adjustRightInd w:val="0"/>
        <w:rPr>
          <w:rFonts w:eastAsiaTheme="minorHAnsi" w:cs="Verdana"/>
          <w:color w:val="000000"/>
          <w:lang w:eastAsia="en-US"/>
        </w:rPr>
      </w:pPr>
      <w:r w:rsidRPr="00D30A7B">
        <w:rPr>
          <w:rFonts w:eastAsiaTheme="minorHAnsi" w:cs="Verdana"/>
          <w:color w:val="000000"/>
          <w:highlight w:val="yellow"/>
          <w:lang w:eastAsia="en-US"/>
        </w:rPr>
        <w:t>&lt;neem hier de additionele afspraken in het kader van informatiebeveiliging op&gt;</w:t>
      </w:r>
      <w:r w:rsidRPr="00D30A7B">
        <w:rPr>
          <w:rFonts w:eastAsiaTheme="minorHAnsi" w:cs="Verdana"/>
          <w:color w:val="000000"/>
          <w:highlight w:val="cyan"/>
          <w:lang w:eastAsia="en-US"/>
        </w:rPr>
        <w:t>]</w:t>
      </w:r>
    </w:p>
    <w:p w14:paraId="6880151A" w14:textId="54C4BA02" w:rsidR="00271B4D" w:rsidRDefault="00271B4D" w:rsidP="00271B4D">
      <w:pPr>
        <w:autoSpaceDE w:val="0"/>
        <w:autoSpaceDN w:val="0"/>
        <w:adjustRightInd w:val="0"/>
        <w:rPr>
          <w:rFonts w:eastAsiaTheme="minorHAnsi" w:cs="Verdana"/>
          <w:color w:val="000000"/>
          <w:lang w:eastAsia="en-US"/>
        </w:rPr>
      </w:pPr>
    </w:p>
    <w:p w14:paraId="14B6817B" w14:textId="77777777" w:rsidR="00271B4D" w:rsidRDefault="00271B4D" w:rsidP="00271B4D">
      <w:pPr>
        <w:pStyle w:val="Kop1"/>
        <w:pageBreakBefore/>
        <w:tabs>
          <w:tab w:val="left" w:pos="510"/>
        </w:tabs>
      </w:pPr>
      <w:bookmarkStart w:id="198" w:name="_Toc67314541"/>
      <w:bookmarkStart w:id="199" w:name="_Toc67314645"/>
      <w:r>
        <w:lastRenderedPageBreak/>
        <w:t>Toegang tot de locatie van de Deelnemer</w:t>
      </w:r>
      <w:bookmarkEnd w:id="175"/>
      <w:bookmarkEnd w:id="176"/>
      <w:bookmarkEnd w:id="177"/>
      <w:bookmarkEnd w:id="178"/>
      <w:bookmarkEnd w:id="179"/>
      <w:bookmarkEnd w:id="180"/>
      <w:bookmarkEnd w:id="181"/>
      <w:bookmarkEnd w:id="182"/>
      <w:bookmarkEnd w:id="183"/>
      <w:bookmarkEnd w:id="184"/>
      <w:bookmarkEnd w:id="185"/>
      <w:bookmarkEnd w:id="198"/>
      <w:bookmarkEnd w:id="199"/>
    </w:p>
    <w:p w14:paraId="389208E7" w14:textId="77777777" w:rsidR="00271B4D" w:rsidRDefault="00271B4D" w:rsidP="00271B4D">
      <w:r>
        <w:t xml:space="preserve">Voor diverse werkzaamheden zoals het oplossen </w:t>
      </w:r>
      <w:r w:rsidRPr="008E0ACB">
        <w:t xml:space="preserve">van een </w:t>
      </w:r>
      <w:r>
        <w:t>Incident</w:t>
      </w:r>
      <w:r w:rsidRPr="008E0ACB">
        <w:t xml:space="preserve"> of geplande werkzaamheden kan </w:t>
      </w:r>
      <w:r>
        <w:t xml:space="preserve">personeel van </w:t>
      </w:r>
      <w:r w:rsidR="00F3165F">
        <w:fldChar w:fldCharType="begin"/>
      </w:r>
      <w:r w:rsidR="00F3165F">
        <w:instrText xml:space="preserve"> DOCPROPERTY  Opdrachtnemer  \* MERGEFORMAT </w:instrText>
      </w:r>
      <w:r w:rsidR="00F3165F">
        <w:fldChar w:fldCharType="separate"/>
      </w:r>
      <w:r>
        <w:t>{Naam Opdrachtnemer}</w:t>
      </w:r>
      <w:r w:rsidR="00F3165F">
        <w:fldChar w:fldCharType="end"/>
      </w:r>
      <w:r>
        <w:t xml:space="preserve"> </w:t>
      </w:r>
      <w:r w:rsidRPr="008E0ACB">
        <w:t xml:space="preserve">toegang nodig hebben tot een locatie van </w:t>
      </w:r>
      <w:r w:rsidR="00F3165F">
        <w:fldChar w:fldCharType="begin"/>
      </w:r>
      <w:r w:rsidR="00F3165F">
        <w:instrText xml:space="preserve"> DOCPROPERTY  Deelnemer  \* MERGEFORMAT </w:instrText>
      </w:r>
      <w:r w:rsidR="00F3165F">
        <w:fldChar w:fldCharType="separate"/>
      </w:r>
      <w:r>
        <w:t>{naam Deelnemer}</w:t>
      </w:r>
      <w:r w:rsidR="00F3165F">
        <w:fldChar w:fldCharType="end"/>
      </w:r>
      <w:r w:rsidRPr="008E0ACB">
        <w:t>. Zonder aanmelding</w:t>
      </w:r>
      <w:r>
        <w:t xml:space="preserve"> van personeel</w:t>
      </w:r>
      <w:r w:rsidRPr="008E0ACB">
        <w:t xml:space="preserve"> krijgt</w:t>
      </w:r>
      <w:r>
        <w:t xml:space="preserve"> personeel van </w:t>
      </w:r>
      <w:r w:rsidR="00F3165F">
        <w:fldChar w:fldCharType="begin"/>
      </w:r>
      <w:r w:rsidR="00F3165F">
        <w:instrText xml:space="preserve"> DOCPROPERTY  Opdrachtnemer  \* M</w:instrText>
      </w:r>
      <w:r w:rsidR="00F3165F">
        <w:instrText xml:space="preserve">ERGEFORMAT </w:instrText>
      </w:r>
      <w:r w:rsidR="00F3165F">
        <w:fldChar w:fldCharType="separate"/>
      </w:r>
      <w:r>
        <w:t>{Naam Opdrachtnemer}</w:t>
      </w:r>
      <w:r w:rsidR="00F3165F">
        <w:fldChar w:fldCharType="end"/>
      </w:r>
      <w:r>
        <w:t xml:space="preserve"> geen toegang tot locaties van </w:t>
      </w:r>
      <w:r w:rsidR="00F3165F">
        <w:fldChar w:fldCharType="begin"/>
      </w:r>
      <w:r w:rsidR="00F3165F">
        <w:instrText xml:space="preserve"> DOCPROPERTY  Deelnemer  \* MERGEFORMAT </w:instrText>
      </w:r>
      <w:r w:rsidR="00F3165F">
        <w:fldChar w:fldCharType="separate"/>
      </w:r>
      <w:r>
        <w:t>{naam Deelnemer}</w:t>
      </w:r>
      <w:r w:rsidR="00F3165F">
        <w:fldChar w:fldCharType="end"/>
      </w:r>
      <w:r>
        <w:t>.</w:t>
      </w:r>
    </w:p>
    <w:p w14:paraId="556C48C1" w14:textId="77777777" w:rsidR="00271B4D" w:rsidRDefault="00271B4D" w:rsidP="00271B4D"/>
    <w:p w14:paraId="362FEEDA" w14:textId="77777777" w:rsidR="00271B4D" w:rsidRDefault="00F3165F" w:rsidP="00271B4D">
      <w:r>
        <w:fldChar w:fldCharType="begin"/>
      </w:r>
      <w:r>
        <w:instrText xml:space="preserve"> DOCPROPERTY  Opdrachtnemer  \* MERGEFORMAT </w:instrText>
      </w:r>
      <w:r>
        <w:fldChar w:fldCharType="separate"/>
      </w:r>
      <w:r w:rsidR="00271B4D">
        <w:t>{Naam Opdrachtnemer}</w:t>
      </w:r>
      <w:r>
        <w:fldChar w:fldCharType="end"/>
      </w:r>
      <w:r w:rsidR="00271B4D">
        <w:t xml:space="preserve"> meldt minimaal </w:t>
      </w:r>
      <w:r w:rsidR="00271B4D" w:rsidRPr="000E374D">
        <w:rPr>
          <w:highlight w:val="yellow"/>
        </w:rPr>
        <w:t>&lt;periode&gt;</w:t>
      </w:r>
      <w:r w:rsidR="00271B4D">
        <w:t xml:space="preserve"> vooraf telefonisch of per e-mail bij de </w:t>
      </w:r>
      <w:r w:rsidR="00271B4D" w:rsidRPr="006B0FD9">
        <w:rPr>
          <w:highlight w:val="yellow"/>
        </w:rPr>
        <w:t>&lt;</w:t>
      </w:r>
      <w:r w:rsidR="00271B4D" w:rsidRPr="000E374D">
        <w:rPr>
          <w:highlight w:val="yellow"/>
        </w:rPr>
        <w:t xml:space="preserve">functionaris </w:t>
      </w:r>
      <w:r w:rsidR="00271B4D" w:rsidRPr="000E374D">
        <w:rPr>
          <w:highlight w:val="yellow"/>
        </w:rPr>
        <w:fldChar w:fldCharType="begin"/>
      </w:r>
      <w:r w:rsidR="00271B4D" w:rsidRPr="000E374D">
        <w:rPr>
          <w:highlight w:val="yellow"/>
        </w:rPr>
        <w:instrText xml:space="preserve"> DOCPROPERTY  Deelnemer  \* MERGEFORMAT </w:instrText>
      </w:r>
      <w:r w:rsidR="00271B4D" w:rsidRPr="000E374D">
        <w:rPr>
          <w:highlight w:val="yellow"/>
        </w:rPr>
        <w:fldChar w:fldCharType="separate"/>
      </w:r>
      <w:r w:rsidR="00271B4D">
        <w:rPr>
          <w:highlight w:val="yellow"/>
        </w:rPr>
        <w:t>{naam Deelnemer}</w:t>
      </w:r>
      <w:r w:rsidR="00271B4D" w:rsidRPr="000E374D">
        <w:rPr>
          <w:highlight w:val="yellow"/>
        </w:rPr>
        <w:fldChar w:fldCharType="end"/>
      </w:r>
      <w:r w:rsidR="00271B4D" w:rsidRPr="006B0FD9">
        <w:rPr>
          <w:highlight w:val="yellow"/>
        </w:rPr>
        <w:t>&gt;</w:t>
      </w:r>
      <w:r w:rsidR="00271B4D">
        <w:t xml:space="preserve"> dat toegang tot een locatie van </w:t>
      </w:r>
      <w:r>
        <w:fldChar w:fldCharType="begin"/>
      </w:r>
      <w:r>
        <w:instrText xml:space="preserve"> DOCPROPERTY  Deelnemer  \* MERGEFORMAT </w:instrText>
      </w:r>
      <w:r>
        <w:fldChar w:fldCharType="separate"/>
      </w:r>
      <w:r w:rsidR="00271B4D">
        <w:t>{naam Deelnemer}</w:t>
      </w:r>
      <w:r>
        <w:fldChar w:fldCharType="end"/>
      </w:r>
      <w:r w:rsidR="00271B4D">
        <w:t xml:space="preserve"> noodzakelijk is. </w:t>
      </w:r>
      <w:r>
        <w:fldChar w:fldCharType="begin"/>
      </w:r>
      <w:r>
        <w:instrText xml:space="preserve"> DOCPROPERTY  Opdrachtnemer  \* MERGEFORMAT </w:instrText>
      </w:r>
      <w:r>
        <w:fldChar w:fldCharType="separate"/>
      </w:r>
      <w:r w:rsidR="00271B4D">
        <w:t>{Naam Opdrachtnemer}</w:t>
      </w:r>
      <w:r>
        <w:fldChar w:fldCharType="end"/>
      </w:r>
      <w:r w:rsidR="00271B4D">
        <w:t xml:space="preserve"> vermeldt hierbij de volgende gegevens:</w:t>
      </w:r>
    </w:p>
    <w:p w14:paraId="67EAF9C2" w14:textId="77777777" w:rsidR="00271B4D" w:rsidRDefault="00271B4D" w:rsidP="0023525F">
      <w:pPr>
        <w:numPr>
          <w:ilvl w:val="0"/>
          <w:numId w:val="9"/>
        </w:numPr>
        <w:spacing w:line="240" w:lineRule="exact"/>
      </w:pPr>
      <w:r>
        <w:t>Locatie</w:t>
      </w:r>
    </w:p>
    <w:p w14:paraId="3C7C7C24" w14:textId="77777777" w:rsidR="00271B4D" w:rsidRDefault="00271B4D" w:rsidP="0023525F">
      <w:pPr>
        <w:numPr>
          <w:ilvl w:val="0"/>
          <w:numId w:val="9"/>
        </w:numPr>
        <w:spacing w:line="240" w:lineRule="exact"/>
      </w:pPr>
      <w:r>
        <w:t>Aankomsttijd</w:t>
      </w:r>
    </w:p>
    <w:p w14:paraId="0EB343CD" w14:textId="77777777" w:rsidR="00271B4D" w:rsidRDefault="00271B4D" w:rsidP="0023525F">
      <w:pPr>
        <w:numPr>
          <w:ilvl w:val="0"/>
          <w:numId w:val="9"/>
        </w:numPr>
        <w:spacing w:line="240" w:lineRule="exact"/>
      </w:pPr>
      <w:r>
        <w:t>Vermoedelijke vertrektijd</w:t>
      </w:r>
    </w:p>
    <w:p w14:paraId="0E3CD755" w14:textId="77777777" w:rsidR="00271B4D" w:rsidRDefault="00271B4D" w:rsidP="0023525F">
      <w:pPr>
        <w:numPr>
          <w:ilvl w:val="0"/>
          <w:numId w:val="9"/>
        </w:numPr>
        <w:spacing w:line="240" w:lineRule="exact"/>
      </w:pPr>
      <w:r>
        <w:t>Naam van de bezoeker</w:t>
      </w:r>
    </w:p>
    <w:p w14:paraId="4F1D92C6" w14:textId="77777777" w:rsidR="00271B4D" w:rsidRDefault="00271B4D" w:rsidP="0023525F">
      <w:pPr>
        <w:numPr>
          <w:ilvl w:val="0"/>
          <w:numId w:val="9"/>
        </w:numPr>
        <w:spacing w:line="240" w:lineRule="exact"/>
      </w:pPr>
      <w:r>
        <w:t>Aard van de werkzaamheden</w:t>
      </w:r>
    </w:p>
    <w:p w14:paraId="3C9486ED" w14:textId="77777777" w:rsidR="00271B4D" w:rsidRPr="004E4299" w:rsidRDefault="00271B4D" w:rsidP="0023525F">
      <w:pPr>
        <w:numPr>
          <w:ilvl w:val="0"/>
          <w:numId w:val="9"/>
        </w:numPr>
        <w:spacing w:line="240" w:lineRule="exact"/>
        <w:rPr>
          <w:highlight w:val="yellow"/>
        </w:rPr>
      </w:pPr>
      <w:r w:rsidRPr="004E4299">
        <w:rPr>
          <w:highlight w:val="yellow"/>
        </w:rPr>
        <w:t>&lt;overige gegevens&gt;</w:t>
      </w:r>
    </w:p>
    <w:p w14:paraId="29091980" w14:textId="77777777" w:rsidR="00271B4D" w:rsidRDefault="00271B4D" w:rsidP="00271B4D"/>
    <w:p w14:paraId="5D241073" w14:textId="77777777" w:rsidR="00271B4D" w:rsidRDefault="00271B4D" w:rsidP="00271B4D">
      <w:r>
        <w:t xml:space="preserve">De Deelnemer meldt de personeel van </w:t>
      </w:r>
      <w:r w:rsidR="00F3165F">
        <w:fldChar w:fldCharType="begin"/>
      </w:r>
      <w:r w:rsidR="00F3165F">
        <w:instrText xml:space="preserve"> DOCPROPERTY  Opdrachtnemer  \* MERGEFORMAT </w:instrText>
      </w:r>
      <w:r w:rsidR="00F3165F">
        <w:fldChar w:fldCharType="separate"/>
      </w:r>
      <w:r>
        <w:t>{Naam Opdrachtnemer}</w:t>
      </w:r>
      <w:r w:rsidR="00F3165F">
        <w:fldChar w:fldCharType="end"/>
      </w:r>
      <w:r>
        <w:t xml:space="preserve"> vervolgens aan op de locatie en koppelt dit terug aan </w:t>
      </w:r>
      <w:r w:rsidR="00F3165F">
        <w:fldChar w:fldCharType="begin"/>
      </w:r>
      <w:r w:rsidR="00F3165F">
        <w:instrText xml:space="preserve"> DOCPROPERTY  Opdrachtnemer  \* MERGEFORMAT </w:instrText>
      </w:r>
      <w:r w:rsidR="00F3165F">
        <w:fldChar w:fldCharType="separate"/>
      </w:r>
      <w:r>
        <w:t>{Naam Opdrachtnemer}</w:t>
      </w:r>
      <w:r w:rsidR="00F3165F">
        <w:fldChar w:fldCharType="end"/>
      </w:r>
      <w:r>
        <w:t>.</w:t>
      </w:r>
    </w:p>
    <w:p w14:paraId="4B97FA85" w14:textId="77777777" w:rsidR="00271B4D" w:rsidRDefault="00271B4D" w:rsidP="00271B4D"/>
    <w:p w14:paraId="2072ABFE" w14:textId="77777777" w:rsidR="00271B4D" w:rsidRDefault="00271B4D" w:rsidP="00271B4D">
      <w:r w:rsidRPr="00515E64">
        <w:rPr>
          <w:highlight w:val="cyan"/>
        </w:rPr>
        <w:t>[</w:t>
      </w:r>
      <w:r w:rsidR="00F3165F">
        <w:fldChar w:fldCharType="begin"/>
      </w:r>
      <w:r w:rsidR="00F3165F">
        <w:instrText xml:space="preserve"> DOCPROPERTY  Opdrachtnemer  \* MERGEFORMAT </w:instrText>
      </w:r>
      <w:r w:rsidR="00F3165F">
        <w:fldChar w:fldCharType="separate"/>
      </w:r>
      <w:r>
        <w:t>{Naam Opdrachtnemer}</w:t>
      </w:r>
      <w:r w:rsidR="00F3165F">
        <w:fldChar w:fldCharType="end"/>
      </w:r>
      <w:r>
        <w:t xml:space="preserve"> </w:t>
      </w:r>
      <w:r w:rsidRPr="00515E64">
        <w:rPr>
          <w:highlight w:val="cyan"/>
        </w:rPr>
        <w:t xml:space="preserve">stuurt uitsluitend medewerkers naar de locatie van </w:t>
      </w:r>
      <w:r w:rsidR="00F3165F">
        <w:fldChar w:fldCharType="begin"/>
      </w:r>
      <w:r w:rsidR="00F3165F">
        <w:instrText xml:space="preserve"> DOCPROPERTY  Deelnemer  \* MERGEFORMAT </w:instrText>
      </w:r>
      <w:r w:rsidR="00F3165F">
        <w:fldChar w:fldCharType="separate"/>
      </w:r>
      <w:r>
        <w:t>{naam Deelnemer}</w:t>
      </w:r>
      <w:r w:rsidR="00F3165F">
        <w:fldChar w:fldCharType="end"/>
      </w:r>
      <w:r>
        <w:t xml:space="preserve"> </w:t>
      </w:r>
      <w:r w:rsidRPr="00515E64">
        <w:rPr>
          <w:highlight w:val="cyan"/>
        </w:rPr>
        <w:t xml:space="preserve">die door de </w:t>
      </w:r>
      <w:r>
        <w:rPr>
          <w:highlight w:val="cyan"/>
        </w:rPr>
        <w:t>Deelnemer</w:t>
      </w:r>
      <w:r w:rsidRPr="00515E64">
        <w:rPr>
          <w:highlight w:val="cyan"/>
        </w:rPr>
        <w:t xml:space="preserve"> zijn geaccepteerd (screening</w:t>
      </w:r>
      <w:r>
        <w:rPr>
          <w:highlight w:val="cyan"/>
        </w:rPr>
        <w:t xml:space="preserve"> en of VOG</w:t>
      </w:r>
      <w:r w:rsidRPr="00515E64">
        <w:rPr>
          <w:highlight w:val="cyan"/>
        </w:rPr>
        <w:t>).]</w:t>
      </w:r>
    </w:p>
    <w:p w14:paraId="6A3CE36C" w14:textId="77777777" w:rsidR="00271B4D" w:rsidRDefault="00271B4D" w:rsidP="00271B4D"/>
    <w:p w14:paraId="3CED9042" w14:textId="77777777" w:rsidR="00271B4D" w:rsidRPr="00A6323B" w:rsidRDefault="00271B4D" w:rsidP="00271B4D">
      <w:r w:rsidRPr="00515E64">
        <w:rPr>
          <w:highlight w:val="cyan"/>
        </w:rPr>
        <w:t xml:space="preserve">[Bij gepland onderhoud buiten de kantooruren op locatie van </w:t>
      </w:r>
      <w:r w:rsidR="00F3165F">
        <w:fldChar w:fldCharType="begin"/>
      </w:r>
      <w:r w:rsidR="00F3165F">
        <w:instrText xml:space="preserve"> DO</w:instrText>
      </w:r>
      <w:r w:rsidR="00F3165F">
        <w:instrText xml:space="preserve">CPROPERTY  Deelnemer  \* MERGEFORMAT </w:instrText>
      </w:r>
      <w:r w:rsidR="00F3165F">
        <w:fldChar w:fldCharType="separate"/>
      </w:r>
      <w:r>
        <w:t>{naam Deelnemer}</w:t>
      </w:r>
      <w:r w:rsidR="00F3165F">
        <w:fldChar w:fldCharType="end"/>
      </w:r>
      <w:r w:rsidRPr="00515E64">
        <w:rPr>
          <w:highlight w:val="cyan"/>
        </w:rPr>
        <w:t xml:space="preserve">, meldt </w:t>
      </w:r>
      <w:r w:rsidR="00F3165F">
        <w:fldChar w:fldCharType="begin"/>
      </w:r>
      <w:r w:rsidR="00F3165F">
        <w:instrText xml:space="preserve"> DOCPROPERTY  Opdrachtnemer  \* MERGEFORMAT </w:instrText>
      </w:r>
      <w:r w:rsidR="00F3165F">
        <w:fldChar w:fldCharType="separate"/>
      </w:r>
      <w:r>
        <w:t>{Naam Opdrachtnemer}</w:t>
      </w:r>
      <w:r w:rsidR="00F3165F">
        <w:fldChar w:fldCharType="end"/>
      </w:r>
      <w:r w:rsidRPr="00515E64">
        <w:rPr>
          <w:highlight w:val="cyan"/>
        </w:rPr>
        <w:t xml:space="preserve"> deze werkzaamheden minimaal 72 klokuren voor aanvang bij </w:t>
      </w:r>
      <w:r w:rsidR="00F3165F">
        <w:fldChar w:fldCharType="begin"/>
      </w:r>
      <w:r w:rsidR="00F3165F">
        <w:instrText xml:space="preserve"> DOCPROPERTY  Deelnemer  \* MERGEFORMAT </w:instrText>
      </w:r>
      <w:r w:rsidR="00F3165F">
        <w:fldChar w:fldCharType="separate"/>
      </w:r>
      <w:r>
        <w:t>{naam Deelnemer}</w:t>
      </w:r>
      <w:r w:rsidR="00F3165F">
        <w:fldChar w:fldCharType="end"/>
      </w:r>
      <w:r w:rsidRPr="00515E64">
        <w:rPr>
          <w:highlight w:val="cyan"/>
        </w:rPr>
        <w:t>, onder vermelding van bovenstaande gegevens.]</w:t>
      </w:r>
    </w:p>
    <w:p w14:paraId="00C40EA5" w14:textId="77777777" w:rsidR="00271B4D" w:rsidRDefault="00271B4D" w:rsidP="00271B4D">
      <w:bookmarkStart w:id="200" w:name="_Toc305154762"/>
      <w:bookmarkStart w:id="201" w:name="_Toc305155074"/>
    </w:p>
    <w:p w14:paraId="7C727B2C" w14:textId="24D8D301" w:rsidR="00271B4D" w:rsidRDefault="00271B4D" w:rsidP="00271B4D">
      <w:r w:rsidRPr="000E374D">
        <w:rPr>
          <w:highlight w:val="cyan"/>
        </w:rPr>
        <w:t>[</w:t>
      </w:r>
      <w:r w:rsidRPr="000E374D">
        <w:rPr>
          <w:highlight w:val="cyan"/>
        </w:rPr>
        <w:fldChar w:fldCharType="begin"/>
      </w:r>
      <w:r w:rsidRPr="000E374D">
        <w:rPr>
          <w:highlight w:val="cyan"/>
        </w:rPr>
        <w:instrText xml:space="preserve"> DOCPROPERTY  Opdrachtnemer  \* MERGEFORMAT </w:instrText>
      </w:r>
      <w:r w:rsidRPr="000E374D">
        <w:rPr>
          <w:highlight w:val="cyan"/>
        </w:rPr>
        <w:fldChar w:fldCharType="separate"/>
      </w:r>
      <w:r>
        <w:rPr>
          <w:highlight w:val="cyan"/>
        </w:rPr>
        <w:t>{Naam Opdrachtnemer}</w:t>
      </w:r>
      <w:r w:rsidRPr="000E374D">
        <w:rPr>
          <w:highlight w:val="cyan"/>
        </w:rPr>
        <w:fldChar w:fldCharType="end"/>
      </w:r>
      <w:r w:rsidRPr="000E374D">
        <w:rPr>
          <w:highlight w:val="cyan"/>
        </w:rPr>
        <w:t xml:space="preserve"> is verplicht reparatie van </w:t>
      </w:r>
      <w:r>
        <w:rPr>
          <w:highlight w:val="cyan"/>
        </w:rPr>
        <w:t>Producten</w:t>
      </w:r>
      <w:r w:rsidRPr="000E374D">
        <w:rPr>
          <w:highlight w:val="cyan"/>
        </w:rPr>
        <w:t xml:space="preserve"> met een gegevensdrager uit te voeren op locatie van </w:t>
      </w:r>
      <w:r w:rsidRPr="000E374D">
        <w:rPr>
          <w:highlight w:val="cyan"/>
        </w:rPr>
        <w:fldChar w:fldCharType="begin"/>
      </w:r>
      <w:r w:rsidRPr="000E374D">
        <w:rPr>
          <w:highlight w:val="cyan"/>
        </w:rPr>
        <w:instrText xml:space="preserve"> DOCPROPERTY  Deelnemer  \* MERGEFORMAT </w:instrText>
      </w:r>
      <w:r w:rsidRPr="000E374D">
        <w:rPr>
          <w:highlight w:val="cyan"/>
        </w:rPr>
        <w:fldChar w:fldCharType="separate"/>
      </w:r>
      <w:r>
        <w:rPr>
          <w:highlight w:val="cyan"/>
        </w:rPr>
        <w:t>{naam Deelnemer}</w:t>
      </w:r>
      <w:r w:rsidRPr="000E374D">
        <w:rPr>
          <w:highlight w:val="cyan"/>
        </w:rPr>
        <w:fldChar w:fldCharType="end"/>
      </w:r>
      <w:r w:rsidRPr="000E374D">
        <w:rPr>
          <w:highlight w:val="cyan"/>
        </w:rPr>
        <w:t xml:space="preserve">. </w:t>
      </w:r>
      <w:r w:rsidRPr="000E374D">
        <w:rPr>
          <w:highlight w:val="cyan"/>
        </w:rPr>
        <w:fldChar w:fldCharType="begin"/>
      </w:r>
      <w:r w:rsidRPr="000E374D">
        <w:rPr>
          <w:highlight w:val="cyan"/>
        </w:rPr>
        <w:instrText xml:space="preserve"> DOCPROPERTY  Deelnemer  \* MERGEFORMAT </w:instrText>
      </w:r>
      <w:r w:rsidRPr="000E374D">
        <w:rPr>
          <w:highlight w:val="cyan"/>
        </w:rPr>
        <w:fldChar w:fldCharType="separate"/>
      </w:r>
      <w:r>
        <w:rPr>
          <w:highlight w:val="cyan"/>
        </w:rPr>
        <w:t>{naam Deelnemer}</w:t>
      </w:r>
      <w:r w:rsidRPr="000E374D">
        <w:rPr>
          <w:highlight w:val="cyan"/>
        </w:rPr>
        <w:fldChar w:fldCharType="end"/>
      </w:r>
      <w:r w:rsidRPr="000E374D">
        <w:rPr>
          <w:highlight w:val="cyan"/>
        </w:rPr>
        <w:t xml:space="preserve"> stelt de volgende ruimte &lt;ruimte aanduiding&gt; beschikbaar voor reparatiewerkzaamheden op de volgende locatie van </w:t>
      </w:r>
      <w:r w:rsidRPr="000E374D">
        <w:rPr>
          <w:highlight w:val="cyan"/>
        </w:rPr>
        <w:fldChar w:fldCharType="begin"/>
      </w:r>
      <w:r w:rsidRPr="000E374D">
        <w:rPr>
          <w:highlight w:val="cyan"/>
        </w:rPr>
        <w:instrText xml:space="preserve"> DOCPROPERTY  Deelnemer  \* MERGEFORMAT </w:instrText>
      </w:r>
      <w:r w:rsidRPr="000E374D">
        <w:rPr>
          <w:highlight w:val="cyan"/>
        </w:rPr>
        <w:fldChar w:fldCharType="separate"/>
      </w:r>
      <w:r>
        <w:rPr>
          <w:highlight w:val="cyan"/>
        </w:rPr>
        <w:t>{naam Deelnemer}</w:t>
      </w:r>
      <w:r w:rsidRPr="000E374D">
        <w:rPr>
          <w:highlight w:val="cyan"/>
        </w:rPr>
        <w:fldChar w:fldCharType="end"/>
      </w:r>
      <w:r w:rsidRPr="000E374D">
        <w:rPr>
          <w:highlight w:val="cyan"/>
        </w:rPr>
        <w:t xml:space="preserve">: </w:t>
      </w:r>
      <w:r>
        <w:rPr>
          <w:highlight w:val="yellow"/>
        </w:rPr>
        <w:t>&lt;NAW gegevens</w:t>
      </w:r>
      <w:r w:rsidRPr="000E374D">
        <w:rPr>
          <w:highlight w:val="yellow"/>
        </w:rPr>
        <w:t xml:space="preserve"> locatie</w:t>
      </w:r>
      <w:r>
        <w:rPr>
          <w:highlight w:val="yellow"/>
        </w:rPr>
        <w:t>(s)</w:t>
      </w:r>
      <w:r w:rsidRPr="000E374D">
        <w:rPr>
          <w:highlight w:val="yellow"/>
        </w:rPr>
        <w:t>&gt;</w:t>
      </w:r>
      <w:r>
        <w:rPr>
          <w:highlight w:val="cyan"/>
        </w:rPr>
        <w:t>.</w:t>
      </w:r>
      <w:r w:rsidRPr="00C710E5">
        <w:rPr>
          <w:highlight w:val="cyan"/>
        </w:rPr>
        <w:t>]</w:t>
      </w:r>
    </w:p>
    <w:p w14:paraId="4EEC3FC5" w14:textId="77777777" w:rsidR="00271B4D" w:rsidRDefault="00271B4D" w:rsidP="00271B4D">
      <w:pPr>
        <w:pStyle w:val="Kop1"/>
        <w:pageBreakBefore/>
        <w:tabs>
          <w:tab w:val="left" w:pos="510"/>
        </w:tabs>
        <w:ind w:left="431" w:hanging="431"/>
      </w:pPr>
      <w:bookmarkStart w:id="202" w:name="_Toc305762376"/>
      <w:bookmarkStart w:id="203" w:name="_Toc322955644"/>
      <w:bookmarkStart w:id="204" w:name="_Toc322955729"/>
      <w:bookmarkStart w:id="205" w:name="_Toc322962774"/>
      <w:bookmarkStart w:id="206" w:name="_Toc323200943"/>
      <w:bookmarkStart w:id="207" w:name="_Toc323201726"/>
      <w:bookmarkStart w:id="208" w:name="_Toc323818804"/>
      <w:bookmarkStart w:id="209" w:name="_Toc329855312"/>
      <w:bookmarkStart w:id="210" w:name="_Toc437613874"/>
      <w:bookmarkStart w:id="211" w:name="_Toc67314542"/>
      <w:bookmarkStart w:id="212" w:name="_Toc67314646"/>
      <w:r>
        <w:lastRenderedPageBreak/>
        <w:t>Opstellen en analyseren rapportage</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58574673" w14:textId="4169B8DC" w:rsidR="00271B4D" w:rsidRDefault="00F3165F" w:rsidP="00271B4D">
      <w:r>
        <w:fldChar w:fldCharType="begin"/>
      </w:r>
      <w:r>
        <w:instrText xml:space="preserve"> DOCPROPERTY  Opdrachtnemer  \* MERGEFORMAT </w:instrText>
      </w:r>
      <w:r>
        <w:fldChar w:fldCharType="separate"/>
      </w:r>
      <w:r w:rsidR="00271B4D">
        <w:t>{Naam Opdrachtnemer}</w:t>
      </w:r>
      <w:r>
        <w:fldChar w:fldCharType="end"/>
      </w:r>
      <w:r w:rsidR="00271B4D">
        <w:t xml:space="preserve"> stelt periodiek rapportages op en stelt deze beschikbaar aan </w:t>
      </w:r>
      <w:r>
        <w:fldChar w:fldCharType="begin"/>
      </w:r>
      <w:r>
        <w:instrText xml:space="preserve"> DOCPROPERTY  Deelnemer  \* MERGEFORMAT </w:instrText>
      </w:r>
      <w:r>
        <w:fldChar w:fldCharType="separate"/>
      </w:r>
      <w:r w:rsidR="00271B4D">
        <w:t>{naam Deelnemer}</w:t>
      </w:r>
      <w:r>
        <w:fldChar w:fldCharType="end"/>
      </w:r>
      <w:r w:rsidR="00271B4D">
        <w:t xml:space="preserve">. De verschijningsfrequentie van een rapportage is afhankelijk van de inhoud en het doel van de rapportage. De rapportage details staan </w:t>
      </w:r>
      <w:r w:rsidR="00271B4D" w:rsidRPr="00ED51CA">
        <w:t xml:space="preserve">vermeld in bijlage 10 </w:t>
      </w:r>
      <w:r w:rsidR="00271B4D">
        <w:t xml:space="preserve">Standaard Rapportages </w:t>
      </w:r>
      <w:r w:rsidR="00271B4D" w:rsidRPr="00ED51CA">
        <w:t xml:space="preserve">van </w:t>
      </w:r>
      <w:r>
        <w:fldChar w:fldCharType="begin"/>
      </w:r>
      <w:r>
        <w:instrText xml:space="preserve"> DOCPROPERTY  ROK  \* MERGEFORMAT </w:instrText>
      </w:r>
      <w:r>
        <w:fldChar w:fldCharType="separate"/>
      </w:r>
      <w:r w:rsidR="00316318">
        <w:t>{IWR2023|naam ROK}</w:t>
      </w:r>
      <w:r>
        <w:fldChar w:fldCharType="end"/>
      </w:r>
      <w:r w:rsidR="00271B4D">
        <w:t>.</w:t>
      </w:r>
    </w:p>
    <w:p w14:paraId="27369A79" w14:textId="77777777" w:rsidR="00271B4D" w:rsidRDefault="00271B4D" w:rsidP="00271B4D"/>
    <w:p w14:paraId="74D0CE9F" w14:textId="77777777" w:rsidR="00271B4D" w:rsidRPr="00C97D2E" w:rsidRDefault="00271B4D" w:rsidP="00271B4D">
      <w:r w:rsidRPr="00C97D2E">
        <w:t>De volgende rapportages worden opgesteld.</w:t>
      </w:r>
    </w:p>
    <w:tbl>
      <w:tblPr>
        <w:tblpPr w:leftFromText="141" w:rightFromText="141" w:vertAnchor="text" w:horzAnchor="margin" w:tblpY="348"/>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6"/>
        <w:gridCol w:w="5878"/>
        <w:gridCol w:w="2838"/>
      </w:tblGrid>
      <w:tr w:rsidR="00AB1E42" w:rsidRPr="00261244" w14:paraId="672E4E2C" w14:textId="77777777" w:rsidTr="00AB1E42">
        <w:trPr>
          <w:trHeight w:val="315"/>
        </w:trPr>
        <w:tc>
          <w:tcPr>
            <w:tcW w:w="6374" w:type="dxa"/>
            <w:gridSpan w:val="2"/>
            <w:shd w:val="clear" w:color="auto" w:fill="002060"/>
            <w:vAlign w:val="center"/>
          </w:tcPr>
          <w:p w14:paraId="43B87B29" w14:textId="77777777" w:rsidR="00AB1E42" w:rsidRPr="00261244" w:rsidRDefault="00AB1E42" w:rsidP="00AB1E42">
            <w:pPr>
              <w:rPr>
                <w:rFonts w:cs="Calibri"/>
                <w:b/>
                <w:color w:val="FFFFFF" w:themeColor="background1"/>
                <w:sz w:val="16"/>
                <w:szCs w:val="16"/>
              </w:rPr>
            </w:pPr>
            <w:r w:rsidRPr="00261244">
              <w:rPr>
                <w:rFonts w:cs="Calibri"/>
                <w:b/>
                <w:color w:val="FFFFFF" w:themeColor="background1"/>
                <w:sz w:val="16"/>
                <w:szCs w:val="16"/>
              </w:rPr>
              <w:t>Naam rapportage</w:t>
            </w:r>
          </w:p>
        </w:tc>
        <w:tc>
          <w:tcPr>
            <w:tcW w:w="2838" w:type="dxa"/>
            <w:shd w:val="clear" w:color="auto" w:fill="002060"/>
            <w:noWrap/>
            <w:vAlign w:val="center"/>
            <w:hideMark/>
          </w:tcPr>
          <w:p w14:paraId="1759B2D5" w14:textId="77777777" w:rsidR="00AB1E42" w:rsidRPr="00261244" w:rsidRDefault="00AB1E42" w:rsidP="00AB1E42">
            <w:pPr>
              <w:rPr>
                <w:rFonts w:cs="Calibri"/>
                <w:b/>
                <w:color w:val="FFFFFF" w:themeColor="background1"/>
                <w:sz w:val="16"/>
                <w:szCs w:val="16"/>
              </w:rPr>
            </w:pPr>
            <w:r w:rsidRPr="00261244">
              <w:rPr>
                <w:rFonts w:cs="Calibri"/>
                <w:b/>
                <w:color w:val="FFFFFF" w:themeColor="background1"/>
                <w:sz w:val="16"/>
                <w:szCs w:val="16"/>
              </w:rPr>
              <w:t>Frequentie</w:t>
            </w:r>
          </w:p>
        </w:tc>
      </w:tr>
      <w:tr w:rsidR="00AB1E42" w:rsidRPr="00261244" w14:paraId="63E9A1B0" w14:textId="77777777" w:rsidTr="00AB1E42">
        <w:trPr>
          <w:trHeight w:val="315"/>
        </w:trPr>
        <w:tc>
          <w:tcPr>
            <w:tcW w:w="496" w:type="dxa"/>
            <w:vAlign w:val="center"/>
          </w:tcPr>
          <w:p w14:paraId="7679E20C" w14:textId="77777777" w:rsidR="00AB1E42" w:rsidRPr="00261244" w:rsidRDefault="00AB1E42" w:rsidP="00AB1E42">
            <w:pPr>
              <w:tabs>
                <w:tab w:val="right" w:pos="284"/>
              </w:tabs>
              <w:jc w:val="center"/>
              <w:rPr>
                <w:rFonts w:cs="Calibri"/>
                <w:color w:val="000000"/>
                <w:sz w:val="16"/>
                <w:szCs w:val="16"/>
              </w:rPr>
            </w:pPr>
            <w:r>
              <w:rPr>
                <w:rFonts w:cs="Calibri"/>
                <w:color w:val="000000"/>
                <w:sz w:val="16"/>
                <w:szCs w:val="16"/>
              </w:rPr>
              <w:t>1</w:t>
            </w:r>
          </w:p>
        </w:tc>
        <w:tc>
          <w:tcPr>
            <w:tcW w:w="5878" w:type="dxa"/>
            <w:shd w:val="clear" w:color="auto" w:fill="auto"/>
            <w:noWrap/>
            <w:vAlign w:val="center"/>
          </w:tcPr>
          <w:p w14:paraId="3CE1CE10" w14:textId="77777777" w:rsidR="00AB1E42" w:rsidRPr="00F72441" w:rsidRDefault="00AB1E42" w:rsidP="00AB1E42">
            <w:pPr>
              <w:rPr>
                <w:rFonts w:cs="Calibri"/>
                <w:color w:val="000000"/>
                <w:sz w:val="16"/>
                <w:szCs w:val="16"/>
              </w:rPr>
            </w:pPr>
          </w:p>
        </w:tc>
        <w:tc>
          <w:tcPr>
            <w:tcW w:w="2838" w:type="dxa"/>
            <w:shd w:val="clear" w:color="auto" w:fill="auto"/>
            <w:noWrap/>
            <w:vAlign w:val="center"/>
          </w:tcPr>
          <w:p w14:paraId="3DAAFE46" w14:textId="77777777" w:rsidR="00AB1E42" w:rsidRPr="00261244" w:rsidRDefault="00AB1E42" w:rsidP="00AB1E42">
            <w:pPr>
              <w:rPr>
                <w:rFonts w:cs="Calibri"/>
                <w:color w:val="000000"/>
                <w:sz w:val="16"/>
                <w:szCs w:val="16"/>
              </w:rPr>
            </w:pPr>
          </w:p>
        </w:tc>
      </w:tr>
      <w:tr w:rsidR="00AB1E42" w:rsidRPr="00261244" w14:paraId="7A8619CC" w14:textId="77777777" w:rsidTr="00AB1E42">
        <w:trPr>
          <w:trHeight w:val="315"/>
        </w:trPr>
        <w:tc>
          <w:tcPr>
            <w:tcW w:w="496" w:type="dxa"/>
            <w:vAlign w:val="center"/>
          </w:tcPr>
          <w:p w14:paraId="14ECCA1C" w14:textId="77777777" w:rsidR="00AB1E42" w:rsidRPr="00261244" w:rsidRDefault="00AB1E42" w:rsidP="00AB1E42">
            <w:pPr>
              <w:tabs>
                <w:tab w:val="right" w:pos="284"/>
              </w:tabs>
              <w:jc w:val="center"/>
              <w:rPr>
                <w:rFonts w:cs="Calibri"/>
                <w:color w:val="000000"/>
                <w:sz w:val="16"/>
                <w:szCs w:val="16"/>
              </w:rPr>
            </w:pPr>
            <w:r>
              <w:rPr>
                <w:rFonts w:cs="Calibri"/>
                <w:color w:val="000000"/>
                <w:sz w:val="16"/>
                <w:szCs w:val="16"/>
              </w:rPr>
              <w:t>2</w:t>
            </w:r>
          </w:p>
        </w:tc>
        <w:tc>
          <w:tcPr>
            <w:tcW w:w="5878" w:type="dxa"/>
            <w:shd w:val="clear" w:color="auto" w:fill="auto"/>
            <w:noWrap/>
            <w:vAlign w:val="center"/>
          </w:tcPr>
          <w:p w14:paraId="5B126099" w14:textId="77777777" w:rsidR="00AB1E42" w:rsidRPr="00FD79F5" w:rsidRDefault="00AB1E42" w:rsidP="00AB1E42">
            <w:pPr>
              <w:rPr>
                <w:rFonts w:cs="Calibri"/>
                <w:color w:val="000000"/>
                <w:sz w:val="16"/>
                <w:szCs w:val="16"/>
              </w:rPr>
            </w:pPr>
          </w:p>
        </w:tc>
        <w:tc>
          <w:tcPr>
            <w:tcW w:w="2838" w:type="dxa"/>
            <w:shd w:val="clear" w:color="auto" w:fill="auto"/>
            <w:noWrap/>
            <w:vAlign w:val="center"/>
          </w:tcPr>
          <w:p w14:paraId="6B10B1E9" w14:textId="77777777" w:rsidR="00AB1E42" w:rsidRPr="00261244" w:rsidRDefault="00AB1E42" w:rsidP="00AB1E42">
            <w:pPr>
              <w:rPr>
                <w:rFonts w:cs="Calibri"/>
                <w:color w:val="000000"/>
                <w:sz w:val="16"/>
                <w:szCs w:val="16"/>
              </w:rPr>
            </w:pPr>
          </w:p>
        </w:tc>
      </w:tr>
      <w:tr w:rsidR="00AB1E42" w:rsidRPr="00261244" w14:paraId="7AEDE52F" w14:textId="77777777" w:rsidTr="00AB1E42">
        <w:trPr>
          <w:trHeight w:val="315"/>
        </w:trPr>
        <w:tc>
          <w:tcPr>
            <w:tcW w:w="496" w:type="dxa"/>
            <w:tcBorders>
              <w:top w:val="single" w:sz="4" w:space="0" w:color="auto"/>
              <w:left w:val="single" w:sz="4" w:space="0" w:color="auto"/>
              <w:bottom w:val="single" w:sz="4" w:space="0" w:color="auto"/>
              <w:right w:val="single" w:sz="4" w:space="0" w:color="auto"/>
            </w:tcBorders>
            <w:vAlign w:val="center"/>
          </w:tcPr>
          <w:p w14:paraId="0598A584" w14:textId="77777777" w:rsidR="00AB1E42" w:rsidRPr="00FD79F5" w:rsidRDefault="00AB1E42" w:rsidP="00AB1E42">
            <w:pPr>
              <w:tabs>
                <w:tab w:val="right" w:pos="284"/>
              </w:tabs>
              <w:jc w:val="center"/>
              <w:rPr>
                <w:rFonts w:cs="Calibri"/>
                <w:color w:val="000000"/>
                <w:sz w:val="16"/>
                <w:szCs w:val="16"/>
              </w:rPr>
            </w:pPr>
            <w:r>
              <w:rPr>
                <w:rFonts w:cs="Calibri"/>
                <w:color w:val="000000"/>
                <w:sz w:val="16"/>
                <w:szCs w:val="16"/>
              </w:rPr>
              <w:t>3</w:t>
            </w:r>
          </w:p>
        </w:tc>
        <w:tc>
          <w:tcPr>
            <w:tcW w:w="5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27CEA" w14:textId="77777777" w:rsidR="00AB1E42" w:rsidRPr="00FD79F5" w:rsidRDefault="00AB1E42" w:rsidP="00AB1E42">
            <w:pPr>
              <w:rPr>
                <w:rFonts w:cs="Calibri"/>
                <w:color w:val="000000"/>
                <w:sz w:val="16"/>
                <w:szCs w:val="16"/>
              </w:rPr>
            </w:pPr>
          </w:p>
        </w:tc>
        <w:tc>
          <w:tcPr>
            <w:tcW w:w="2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EED2D" w14:textId="77777777" w:rsidR="00AB1E42" w:rsidRPr="00261244" w:rsidRDefault="00AB1E42" w:rsidP="00AB1E42">
            <w:pPr>
              <w:rPr>
                <w:rFonts w:cs="Calibri"/>
                <w:color w:val="000000"/>
                <w:sz w:val="16"/>
                <w:szCs w:val="16"/>
              </w:rPr>
            </w:pPr>
          </w:p>
        </w:tc>
      </w:tr>
    </w:tbl>
    <w:p w14:paraId="0993B296" w14:textId="77777777" w:rsidR="00271B4D" w:rsidRDefault="00271B4D" w:rsidP="00271B4D"/>
    <w:p w14:paraId="1035A96B" w14:textId="77777777" w:rsidR="00271B4D" w:rsidRDefault="00271B4D" w:rsidP="00271B4D"/>
    <w:p w14:paraId="75B1380C" w14:textId="77777777" w:rsidR="00271B4D" w:rsidRDefault="00271B4D" w:rsidP="00271B4D">
      <w:pPr>
        <w:pStyle w:val="Kop1"/>
        <w:pageBreakBefore/>
        <w:tabs>
          <w:tab w:val="left" w:pos="510"/>
        </w:tabs>
      </w:pPr>
      <w:bookmarkStart w:id="213" w:name="_Toc305154763"/>
      <w:bookmarkStart w:id="214" w:name="_Ref305154825"/>
      <w:bookmarkStart w:id="215" w:name="_Ref305154839"/>
      <w:bookmarkStart w:id="216" w:name="_Toc305155075"/>
      <w:bookmarkStart w:id="217" w:name="_Toc305762377"/>
      <w:bookmarkStart w:id="218" w:name="_Toc322955645"/>
      <w:bookmarkStart w:id="219" w:name="_Toc322955730"/>
      <w:bookmarkStart w:id="220" w:name="_Toc322962776"/>
      <w:bookmarkStart w:id="221" w:name="_Toc323200945"/>
      <w:bookmarkStart w:id="222" w:name="_Toc323201728"/>
      <w:bookmarkStart w:id="223" w:name="_Ref323649409"/>
      <w:bookmarkStart w:id="224" w:name="_Ref323649415"/>
      <w:bookmarkStart w:id="225" w:name="_Toc323818806"/>
      <w:bookmarkStart w:id="226" w:name="_Toc329855314"/>
      <w:bookmarkStart w:id="227" w:name="_Toc437613875"/>
      <w:bookmarkStart w:id="228" w:name="_Toc67314543"/>
      <w:bookmarkStart w:id="229" w:name="_Toc67314647"/>
      <w:r>
        <w:lastRenderedPageBreak/>
        <w:t>Incidentmanagement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AC01DD2" w14:textId="77777777" w:rsidR="00271B4D" w:rsidRDefault="00271B4D" w:rsidP="00271B4D">
      <w:pPr>
        <w:pStyle w:val="Kop2"/>
        <w:spacing w:before="360"/>
      </w:pPr>
      <w:bookmarkStart w:id="230" w:name="_Toc305154764"/>
      <w:bookmarkStart w:id="231" w:name="_Toc305155076"/>
      <w:bookmarkStart w:id="232" w:name="_Toc305762378"/>
      <w:bookmarkStart w:id="233" w:name="_Toc322955646"/>
      <w:bookmarkStart w:id="234" w:name="_Toc322955731"/>
      <w:bookmarkStart w:id="235" w:name="_Toc322962777"/>
      <w:bookmarkStart w:id="236" w:name="_Toc323200946"/>
      <w:bookmarkStart w:id="237" w:name="_Toc323201729"/>
      <w:bookmarkStart w:id="238" w:name="_Toc323818807"/>
      <w:bookmarkStart w:id="239" w:name="_Toc329855315"/>
      <w:bookmarkStart w:id="240" w:name="_Toc437613876"/>
      <w:bookmarkStart w:id="241" w:name="_Toc67314544"/>
      <w:bookmarkStart w:id="242" w:name="_Toc67314648"/>
      <w:r>
        <w:t>Aanmelden van Incidenten</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2744C5B3" w14:textId="77777777" w:rsidR="00271B4D" w:rsidRDefault="00F3165F" w:rsidP="00271B4D">
      <w:r>
        <w:fldChar w:fldCharType="begin"/>
      </w:r>
      <w:r>
        <w:instrText xml:space="preserve"> DOCPROPERTY  Deelnemer  \* MERGEFORMAT </w:instrText>
      </w:r>
      <w:r>
        <w:fldChar w:fldCharType="separate"/>
      </w:r>
      <w:r w:rsidR="00271B4D">
        <w:t>{naam Deelnemer}</w:t>
      </w:r>
      <w:r>
        <w:fldChar w:fldCharType="end"/>
      </w:r>
      <w:r w:rsidR="00271B4D">
        <w:t xml:space="preserve"> kan 7 * 24 uur via e-mail (</w:t>
      </w:r>
      <w:r w:rsidR="00271B4D" w:rsidRPr="00F9683E">
        <w:rPr>
          <w:highlight w:val="yellow"/>
        </w:rPr>
        <w:t>&lt;e-mailadres&gt;</w:t>
      </w:r>
      <w:r w:rsidR="00271B4D">
        <w:t xml:space="preserve">) en het online portaal Incidenten aanmelden bij </w:t>
      </w:r>
      <w:r>
        <w:fldChar w:fldCharType="begin"/>
      </w:r>
      <w:r>
        <w:instrText xml:space="preserve"> DOCPROPERTY  Opdrachtnemer  \* MERGEFORMAT </w:instrText>
      </w:r>
      <w:r>
        <w:fldChar w:fldCharType="separate"/>
      </w:r>
      <w:r w:rsidR="00271B4D">
        <w:t>{Naam Opdrachtnemer}</w:t>
      </w:r>
      <w:r>
        <w:fldChar w:fldCharType="end"/>
      </w:r>
      <w:r w:rsidR="00271B4D">
        <w:t xml:space="preserve">. Daarnaast kan </w:t>
      </w:r>
      <w:r>
        <w:fldChar w:fldCharType="begin"/>
      </w:r>
      <w:r>
        <w:instrText xml:space="preserve"> DOCPROPERTY  Deelnemer  \* MERGEFORMAT </w:instrText>
      </w:r>
      <w:r>
        <w:fldChar w:fldCharType="separate"/>
      </w:r>
      <w:r w:rsidR="00271B4D">
        <w:t>{naam Deelnemer}</w:t>
      </w:r>
      <w:r>
        <w:fldChar w:fldCharType="end"/>
      </w:r>
      <w:r w:rsidR="00271B4D">
        <w:t xml:space="preserve"> tijdens de werkuren Incidenten telefonisch aanmelden bij </w:t>
      </w:r>
      <w:r>
        <w:fldChar w:fldCharType="begin"/>
      </w:r>
      <w:r>
        <w:instrText xml:space="preserve"> DOCP</w:instrText>
      </w:r>
      <w:r>
        <w:instrText xml:space="preserve">ROPERTY  Opdrachtnemer  \* MERGEFORMAT </w:instrText>
      </w:r>
      <w:r>
        <w:fldChar w:fldCharType="separate"/>
      </w:r>
      <w:r w:rsidR="00271B4D">
        <w:t>{Naam Opdrachtnemer}</w:t>
      </w:r>
      <w:r>
        <w:fldChar w:fldCharType="end"/>
      </w:r>
      <w:r w:rsidR="00271B4D">
        <w:t>.</w:t>
      </w:r>
    </w:p>
    <w:p w14:paraId="146137A6" w14:textId="77777777" w:rsidR="00271B4D" w:rsidRDefault="00271B4D" w:rsidP="00271B4D"/>
    <w:p w14:paraId="70A0AA0D" w14:textId="77777777" w:rsidR="00271B4D" w:rsidRDefault="00271B4D" w:rsidP="00271B4D">
      <w:r>
        <w:t>Welke gegevens zijn benodigd bij het aanmelden van Incidenten?</w:t>
      </w:r>
    </w:p>
    <w:p w14:paraId="5EA8B140" w14:textId="77777777" w:rsidR="00271B4D" w:rsidRDefault="00F3165F" w:rsidP="00271B4D">
      <w:r>
        <w:fldChar w:fldCharType="begin"/>
      </w:r>
      <w:r>
        <w:instrText xml:space="preserve"> DOCPROPERTY  Deelnemer  \* MERGEFORMAT </w:instrText>
      </w:r>
      <w:r>
        <w:fldChar w:fldCharType="separate"/>
      </w:r>
      <w:r w:rsidR="00271B4D">
        <w:t>{naam Deelnemer}</w:t>
      </w:r>
      <w:r>
        <w:fldChar w:fldCharType="end"/>
      </w:r>
      <w:r w:rsidR="00271B4D">
        <w:t xml:space="preserve"> verstrekt de volgende informatie bij het aanmelden van een Incident (opgesplitst naar verplicht (</w:t>
      </w:r>
      <w:r w:rsidR="00271B4D" w:rsidRPr="00515E64">
        <w:rPr>
          <w:b/>
          <w:bCs/>
        </w:rPr>
        <w:t>V</w:t>
      </w:r>
      <w:r w:rsidR="00271B4D">
        <w:t>) en optioneel (</w:t>
      </w:r>
      <w:r w:rsidR="00271B4D" w:rsidRPr="00515E64">
        <w:rPr>
          <w:b/>
          <w:bCs/>
        </w:rPr>
        <w:t>O</w:t>
      </w:r>
      <w:r w:rsidR="00271B4D">
        <w:t>)):</w:t>
      </w:r>
    </w:p>
    <w:p w14:paraId="08A4E043" w14:textId="77777777" w:rsidR="00271B4D" w:rsidRDefault="00271B4D" w:rsidP="0023525F">
      <w:pPr>
        <w:numPr>
          <w:ilvl w:val="0"/>
          <w:numId w:val="15"/>
        </w:numPr>
        <w:tabs>
          <w:tab w:val="clear" w:pos="705"/>
          <w:tab w:val="num" w:pos="360"/>
        </w:tabs>
        <w:spacing w:line="240" w:lineRule="exact"/>
        <w:ind w:left="360" w:hanging="360"/>
      </w:pPr>
      <w:r>
        <w:t xml:space="preserve">Incident referentienummer van </w:t>
      </w:r>
      <w:r w:rsidR="00F3165F">
        <w:fldChar w:fldCharType="begin"/>
      </w:r>
      <w:r w:rsidR="00F3165F">
        <w:instrText xml:space="preserve"> DOCPROPERTY  Deelnemer  \* MERGEFORMAT </w:instrText>
      </w:r>
      <w:r w:rsidR="00F3165F">
        <w:fldChar w:fldCharType="separate"/>
      </w:r>
      <w:r>
        <w:t>{naam Deelnemer}</w:t>
      </w:r>
      <w:r w:rsidR="00F3165F">
        <w:fldChar w:fldCharType="end"/>
      </w:r>
      <w:r>
        <w:t xml:space="preserve"> (</w:t>
      </w:r>
      <w:r w:rsidRPr="00515E64">
        <w:rPr>
          <w:b/>
          <w:bCs/>
        </w:rPr>
        <w:t>O</w:t>
      </w:r>
      <w:r>
        <w:t>);</w:t>
      </w:r>
    </w:p>
    <w:p w14:paraId="383C0F0E" w14:textId="77777777" w:rsidR="00271B4D" w:rsidRDefault="00271B4D" w:rsidP="0023525F">
      <w:pPr>
        <w:numPr>
          <w:ilvl w:val="0"/>
          <w:numId w:val="15"/>
        </w:numPr>
        <w:tabs>
          <w:tab w:val="clear" w:pos="705"/>
          <w:tab w:val="num" w:pos="360"/>
        </w:tabs>
        <w:spacing w:line="240" w:lineRule="exact"/>
        <w:ind w:left="360" w:hanging="360"/>
      </w:pPr>
      <w:r>
        <w:t xml:space="preserve">Naam contactpersoon van </w:t>
      </w:r>
      <w:r w:rsidR="00F3165F">
        <w:fldChar w:fldCharType="begin"/>
      </w:r>
      <w:r w:rsidR="00F3165F">
        <w:instrText xml:space="preserve"> DOCPROPERTY  Deelnemer  \* MERGEFORMAT </w:instrText>
      </w:r>
      <w:r w:rsidR="00F3165F">
        <w:fldChar w:fldCharType="separate"/>
      </w:r>
      <w:r>
        <w:t>{naam Deelnemer}</w:t>
      </w:r>
      <w:r w:rsidR="00F3165F">
        <w:fldChar w:fldCharType="end"/>
      </w:r>
      <w:r>
        <w:t xml:space="preserve"> (</w:t>
      </w:r>
      <w:r w:rsidRPr="00515E64">
        <w:rPr>
          <w:b/>
          <w:bCs/>
        </w:rPr>
        <w:t>V</w:t>
      </w:r>
      <w:r>
        <w:t>);</w:t>
      </w:r>
    </w:p>
    <w:p w14:paraId="731A6612" w14:textId="77777777" w:rsidR="00271B4D" w:rsidRDefault="00271B4D" w:rsidP="0023525F">
      <w:pPr>
        <w:numPr>
          <w:ilvl w:val="0"/>
          <w:numId w:val="15"/>
        </w:numPr>
        <w:tabs>
          <w:tab w:val="clear" w:pos="705"/>
          <w:tab w:val="num" w:pos="360"/>
        </w:tabs>
        <w:spacing w:line="240" w:lineRule="exact"/>
        <w:ind w:left="360" w:hanging="360"/>
      </w:pPr>
      <w:r>
        <w:t xml:space="preserve">Telefoonnummer en/of e-mailadres contactpersoon van </w:t>
      </w:r>
      <w:r w:rsidR="00F3165F">
        <w:fldChar w:fldCharType="begin"/>
      </w:r>
      <w:r w:rsidR="00F3165F">
        <w:instrText xml:space="preserve"> DOCPROPERTY  Deelnemer  \* MERGEFORMAT </w:instrText>
      </w:r>
      <w:r w:rsidR="00F3165F">
        <w:fldChar w:fldCharType="separate"/>
      </w:r>
      <w:r>
        <w:t>{naam Deelnemer}</w:t>
      </w:r>
      <w:r w:rsidR="00F3165F">
        <w:fldChar w:fldCharType="end"/>
      </w:r>
      <w:r>
        <w:t xml:space="preserve"> (</w:t>
      </w:r>
      <w:r w:rsidRPr="00515E64">
        <w:rPr>
          <w:b/>
          <w:bCs/>
        </w:rPr>
        <w:t>V</w:t>
      </w:r>
      <w:r>
        <w:t>);</w:t>
      </w:r>
    </w:p>
    <w:p w14:paraId="56CAC683" w14:textId="77777777" w:rsidR="00271B4D" w:rsidRDefault="00271B4D" w:rsidP="0023525F">
      <w:pPr>
        <w:numPr>
          <w:ilvl w:val="0"/>
          <w:numId w:val="15"/>
        </w:numPr>
        <w:tabs>
          <w:tab w:val="clear" w:pos="705"/>
          <w:tab w:val="num" w:pos="360"/>
        </w:tabs>
        <w:spacing w:line="240" w:lineRule="exact"/>
        <w:ind w:left="360" w:hanging="360"/>
      </w:pPr>
      <w:r>
        <w:t xml:space="preserve">Contactpersoon van </w:t>
      </w:r>
      <w:r w:rsidR="00F3165F">
        <w:fldChar w:fldCharType="begin"/>
      </w:r>
      <w:r w:rsidR="00F3165F">
        <w:instrText xml:space="preserve"> DOCPROPERTY  Deelnemer  \* MERGEFORMAT </w:instrText>
      </w:r>
      <w:r w:rsidR="00F3165F">
        <w:fldChar w:fldCharType="separate"/>
      </w:r>
      <w:r>
        <w:t>{naam Deelnemer}</w:t>
      </w:r>
      <w:r w:rsidR="00F3165F">
        <w:fldChar w:fldCharType="end"/>
      </w:r>
      <w:r>
        <w:t xml:space="preserve"> geeft de impact van het Incident aan (</w:t>
      </w:r>
      <w:r w:rsidRPr="00515E64">
        <w:rPr>
          <w:b/>
          <w:bCs/>
        </w:rPr>
        <w:t>V</w:t>
      </w:r>
      <w:r>
        <w:t>);</w:t>
      </w:r>
    </w:p>
    <w:p w14:paraId="3C2E60BD" w14:textId="77777777" w:rsidR="00271B4D" w:rsidRDefault="00271B4D" w:rsidP="0023525F">
      <w:pPr>
        <w:numPr>
          <w:ilvl w:val="0"/>
          <w:numId w:val="15"/>
        </w:numPr>
        <w:tabs>
          <w:tab w:val="clear" w:pos="705"/>
          <w:tab w:val="num" w:pos="360"/>
        </w:tabs>
        <w:spacing w:line="240" w:lineRule="exact"/>
        <w:ind w:left="360" w:hanging="360"/>
      </w:pPr>
      <w:r>
        <w:t>Omschrijving Incident (</w:t>
      </w:r>
      <w:r w:rsidRPr="00515E64">
        <w:rPr>
          <w:b/>
          <w:bCs/>
        </w:rPr>
        <w:t>V</w:t>
      </w:r>
      <w:r>
        <w:t>).</w:t>
      </w:r>
    </w:p>
    <w:p w14:paraId="5A4201A2" w14:textId="77777777" w:rsidR="00271B4D" w:rsidRPr="00051354" w:rsidRDefault="00271B4D" w:rsidP="00271B4D">
      <w:pPr>
        <w:rPr>
          <w:color w:val="FFFFFF"/>
        </w:rPr>
      </w:pPr>
      <w:r w:rsidRPr="00754625">
        <w:rPr>
          <w:color w:val="FFFFFF" w:themeColor="background1"/>
          <w:highlight w:val="red"/>
        </w:rPr>
        <w:t xml:space="preserve">&lt;Bovenstaande opsomming van benodigde gegevens is een voorbeeld. </w:t>
      </w:r>
      <w:r w:rsidRPr="00754625">
        <w:rPr>
          <w:color w:val="FFFFFF" w:themeColor="background1"/>
          <w:highlight w:val="red"/>
        </w:rPr>
        <w:fldChar w:fldCharType="begin"/>
      </w:r>
      <w:r w:rsidRPr="00754625">
        <w:rPr>
          <w:color w:val="FFFFFF" w:themeColor="background1"/>
          <w:highlight w:val="red"/>
        </w:rPr>
        <w:instrText xml:space="preserve"> DOCPROPERTY  Opdrachtnemer  \* MERGEFORMAT </w:instrText>
      </w:r>
      <w:r w:rsidRPr="00754625">
        <w:rPr>
          <w:color w:val="FFFFFF" w:themeColor="background1"/>
          <w:highlight w:val="red"/>
        </w:rPr>
        <w:fldChar w:fldCharType="separate"/>
      </w:r>
      <w:r>
        <w:rPr>
          <w:color w:val="FFFFFF" w:themeColor="background1"/>
          <w:highlight w:val="red"/>
        </w:rPr>
        <w:t>{Naam Opdrachtnemer}</w:t>
      </w:r>
      <w:r w:rsidRPr="00754625">
        <w:rPr>
          <w:color w:val="FFFFFF" w:themeColor="background1"/>
          <w:highlight w:val="red"/>
        </w:rPr>
        <w:fldChar w:fldCharType="end"/>
      </w:r>
      <w:r w:rsidRPr="00754625">
        <w:rPr>
          <w:color w:val="FFFFFF" w:themeColor="background1"/>
          <w:highlight w:val="red"/>
        </w:rPr>
        <w:t xml:space="preserve"> en </w:t>
      </w:r>
      <w:r w:rsidRPr="00754625">
        <w:rPr>
          <w:color w:val="FFFFFF" w:themeColor="background1"/>
          <w:highlight w:val="red"/>
        </w:rPr>
        <w:fldChar w:fldCharType="begin"/>
      </w:r>
      <w:r w:rsidRPr="00754625">
        <w:rPr>
          <w:color w:val="FFFFFF" w:themeColor="background1"/>
          <w:highlight w:val="red"/>
        </w:rPr>
        <w:instrText xml:space="preserve"> DOCPROPERTY  Deelnemer  \* MERGEFORMAT </w:instrText>
      </w:r>
      <w:r w:rsidRPr="00754625">
        <w:rPr>
          <w:color w:val="FFFFFF" w:themeColor="background1"/>
          <w:highlight w:val="red"/>
        </w:rPr>
        <w:fldChar w:fldCharType="separate"/>
      </w:r>
      <w:r>
        <w:rPr>
          <w:color w:val="FFFFFF" w:themeColor="background1"/>
          <w:highlight w:val="red"/>
        </w:rPr>
        <w:t>{naam Deelnemer}</w:t>
      </w:r>
      <w:r w:rsidRPr="00754625">
        <w:rPr>
          <w:color w:val="FFFFFF" w:themeColor="background1"/>
          <w:highlight w:val="red"/>
        </w:rPr>
        <w:fldChar w:fldCharType="end"/>
      </w:r>
      <w:r w:rsidRPr="00754625">
        <w:rPr>
          <w:color w:val="FFFFFF" w:themeColor="background1"/>
          <w:highlight w:val="red"/>
        </w:rPr>
        <w:t xml:space="preserve"> bepalen</w:t>
      </w:r>
      <w:r w:rsidRPr="00754625">
        <w:rPr>
          <w:color w:val="FFFFFF"/>
          <w:highlight w:val="red"/>
        </w:rPr>
        <w:t xml:space="preserve"> </w:t>
      </w:r>
      <w:r w:rsidRPr="00051354">
        <w:rPr>
          <w:color w:val="FFFFFF"/>
          <w:highlight w:val="red"/>
        </w:rPr>
        <w:t>samen de definitieve invulling.&gt;</w:t>
      </w:r>
    </w:p>
    <w:p w14:paraId="31458EED" w14:textId="77777777" w:rsidR="00271B4D" w:rsidRDefault="00271B4D" w:rsidP="00271B4D">
      <w:pPr>
        <w:pStyle w:val="Kop2"/>
        <w:spacing w:before="360"/>
      </w:pPr>
      <w:bookmarkStart w:id="243" w:name="_Toc305154765"/>
      <w:bookmarkStart w:id="244" w:name="_Toc305155077"/>
      <w:bookmarkStart w:id="245" w:name="_Toc305762379"/>
      <w:bookmarkStart w:id="246" w:name="_Toc322955647"/>
      <w:bookmarkStart w:id="247" w:name="_Toc322955732"/>
      <w:bookmarkStart w:id="248" w:name="_Toc322962778"/>
      <w:bookmarkStart w:id="249" w:name="_Toc323200947"/>
      <w:bookmarkStart w:id="250" w:name="_Toc323201730"/>
      <w:bookmarkStart w:id="251" w:name="_Toc323818808"/>
      <w:bookmarkStart w:id="252" w:name="_Toc329855316"/>
      <w:bookmarkStart w:id="253" w:name="_Toc437613877"/>
      <w:bookmarkStart w:id="254" w:name="_Toc67314545"/>
      <w:bookmarkStart w:id="255" w:name="_Toc67314649"/>
      <w:r>
        <w:t>Status update</w:t>
      </w:r>
      <w:bookmarkEnd w:id="243"/>
      <w:bookmarkEnd w:id="244"/>
      <w:bookmarkEnd w:id="245"/>
      <w:bookmarkEnd w:id="246"/>
      <w:bookmarkEnd w:id="247"/>
      <w:bookmarkEnd w:id="248"/>
      <w:bookmarkEnd w:id="249"/>
      <w:bookmarkEnd w:id="250"/>
      <w:bookmarkEnd w:id="251"/>
      <w:bookmarkEnd w:id="252"/>
      <w:bookmarkEnd w:id="253"/>
      <w:bookmarkEnd w:id="254"/>
      <w:bookmarkEnd w:id="255"/>
    </w:p>
    <w:p w14:paraId="5488E33A" w14:textId="77777777" w:rsidR="00271B4D" w:rsidRDefault="00F3165F" w:rsidP="00271B4D">
      <w:r>
        <w:fldChar w:fldCharType="begin"/>
      </w:r>
      <w:r>
        <w:instrText xml:space="preserve"> DOCPROPERTY  Opdrachtnemer  \* MERGEFORMAT </w:instrText>
      </w:r>
      <w:r>
        <w:fldChar w:fldCharType="separate"/>
      </w:r>
      <w:r w:rsidR="00271B4D">
        <w:t>{Naam Opdrachtnemer}</w:t>
      </w:r>
      <w:r>
        <w:fldChar w:fldCharType="end"/>
      </w:r>
      <w:r w:rsidR="00271B4D">
        <w:t xml:space="preserve"> informeert de contactpersoon van </w:t>
      </w:r>
      <w:r>
        <w:fldChar w:fldCharType="begin"/>
      </w:r>
      <w:r>
        <w:instrText xml:space="preserve"> DOCPROPERTY  Deelnemer  \* MERGEFORMAT </w:instrText>
      </w:r>
      <w:r>
        <w:fldChar w:fldCharType="separate"/>
      </w:r>
      <w:r w:rsidR="00271B4D">
        <w:t>{naam Deelnemer}</w:t>
      </w:r>
      <w:r>
        <w:fldChar w:fldCharType="end"/>
      </w:r>
      <w:r w:rsidR="00271B4D">
        <w:t xml:space="preserve"> </w:t>
      </w:r>
      <w:r w:rsidR="00271B4D" w:rsidRPr="005741E1">
        <w:t>periodiek</w:t>
      </w:r>
      <w:r w:rsidR="00271B4D">
        <w:t xml:space="preserve"> over de voortgang en de status van het Incident. </w:t>
      </w:r>
      <w:r>
        <w:fldChar w:fldCharType="begin"/>
      </w:r>
      <w:r>
        <w:instrText xml:space="preserve"> DOCPROPERTY  Opdrachtnemer  \</w:instrText>
      </w:r>
      <w:r>
        <w:instrText xml:space="preserve">* MERGEFORMAT </w:instrText>
      </w:r>
      <w:r>
        <w:fldChar w:fldCharType="separate"/>
      </w:r>
      <w:r w:rsidR="00271B4D">
        <w:t>{Naam Opdrachtnemer}</w:t>
      </w:r>
      <w:r>
        <w:fldChar w:fldCharType="end"/>
      </w:r>
      <w:r w:rsidR="00271B4D">
        <w:t xml:space="preserve"> en de contactpersoon van </w:t>
      </w:r>
      <w:r>
        <w:fldChar w:fldCharType="begin"/>
      </w:r>
      <w:r>
        <w:instrText xml:space="preserve"> DOCPROPERTY  Deelnemer  \* MERGEFORMAT </w:instrText>
      </w:r>
      <w:r>
        <w:fldChar w:fldCharType="separate"/>
      </w:r>
      <w:r w:rsidR="00271B4D">
        <w:t>{naam Deelnemer}</w:t>
      </w:r>
      <w:r>
        <w:fldChar w:fldCharType="end"/>
      </w:r>
      <w:r w:rsidR="00271B4D">
        <w:t xml:space="preserve"> gaan uit van een aantal momenten, te weten:</w:t>
      </w:r>
    </w:p>
    <w:p w14:paraId="22820CB3" w14:textId="77777777" w:rsidR="00271B4D" w:rsidRDefault="00271B4D" w:rsidP="0023525F">
      <w:pPr>
        <w:numPr>
          <w:ilvl w:val="0"/>
          <w:numId w:val="16"/>
        </w:numPr>
        <w:tabs>
          <w:tab w:val="clear" w:pos="705"/>
          <w:tab w:val="num" w:pos="360"/>
        </w:tabs>
        <w:spacing w:line="240" w:lineRule="exact"/>
        <w:ind w:left="360" w:hanging="360"/>
      </w:pPr>
      <w:r>
        <w:t>Het moment van Incidentmelding (status nieuw);</w:t>
      </w:r>
    </w:p>
    <w:p w14:paraId="722E06B1" w14:textId="77777777" w:rsidR="00271B4D" w:rsidRDefault="00271B4D" w:rsidP="0023525F">
      <w:pPr>
        <w:numPr>
          <w:ilvl w:val="0"/>
          <w:numId w:val="16"/>
        </w:numPr>
        <w:tabs>
          <w:tab w:val="clear" w:pos="705"/>
          <w:tab w:val="num" w:pos="360"/>
        </w:tabs>
        <w:spacing w:line="240" w:lineRule="exact"/>
        <w:ind w:left="360" w:hanging="360"/>
      </w:pPr>
      <w:r>
        <w:t xml:space="preserve">Het moment van de eerste reactie van </w:t>
      </w:r>
      <w:r w:rsidR="00F3165F">
        <w:fldChar w:fldCharType="begin"/>
      </w:r>
      <w:r w:rsidR="00F3165F">
        <w:instrText xml:space="preserve"> DOCP</w:instrText>
      </w:r>
      <w:r w:rsidR="00F3165F">
        <w:instrText xml:space="preserve">ROPERTY  Opdrachtnemer  \* MERGEFORMAT </w:instrText>
      </w:r>
      <w:r w:rsidR="00F3165F">
        <w:fldChar w:fldCharType="separate"/>
      </w:r>
      <w:r>
        <w:t>{Naam Opdrachtnemer}</w:t>
      </w:r>
      <w:r w:rsidR="00F3165F">
        <w:fldChar w:fldCharType="end"/>
      </w:r>
      <w:r>
        <w:t>.</w:t>
      </w:r>
    </w:p>
    <w:p w14:paraId="6AC3A212" w14:textId="77777777" w:rsidR="00271B4D" w:rsidRDefault="00271B4D" w:rsidP="0023525F">
      <w:pPr>
        <w:numPr>
          <w:ilvl w:val="0"/>
          <w:numId w:val="16"/>
        </w:numPr>
        <w:tabs>
          <w:tab w:val="clear" w:pos="705"/>
          <w:tab w:val="num" w:pos="360"/>
        </w:tabs>
        <w:spacing w:line="240" w:lineRule="exact"/>
        <w:ind w:left="360" w:hanging="360"/>
      </w:pPr>
      <w:r>
        <w:t xml:space="preserve">Tijdens </w:t>
      </w:r>
      <w:r w:rsidRPr="005741E1">
        <w:t>interventie op locatie:</w:t>
      </w:r>
    </w:p>
    <w:p w14:paraId="6E2D6A6C" w14:textId="77777777" w:rsidR="00271B4D" w:rsidRDefault="00271B4D" w:rsidP="0023525F">
      <w:pPr>
        <w:numPr>
          <w:ilvl w:val="0"/>
          <w:numId w:val="10"/>
        </w:numPr>
        <w:tabs>
          <w:tab w:val="clear" w:pos="1065"/>
          <w:tab w:val="num" w:pos="720"/>
        </w:tabs>
        <w:spacing w:line="240" w:lineRule="exact"/>
        <w:ind w:left="720" w:hanging="360"/>
      </w:pPr>
      <w:r>
        <w:t xml:space="preserve">de betreffende technicus van </w:t>
      </w:r>
      <w:r w:rsidR="00F3165F">
        <w:fldChar w:fldCharType="begin"/>
      </w:r>
      <w:r w:rsidR="00F3165F">
        <w:instrText xml:space="preserve"> DOCPROPERTY  Opdrachtnemer  \* MERGEFORMAT </w:instrText>
      </w:r>
      <w:r w:rsidR="00F3165F">
        <w:fldChar w:fldCharType="separate"/>
      </w:r>
      <w:r>
        <w:t>{Naam Opdrachtnemer}</w:t>
      </w:r>
      <w:r w:rsidR="00F3165F">
        <w:fldChar w:fldCharType="end"/>
      </w:r>
      <w:r>
        <w:t xml:space="preserve"> neemt contact op met melder/functionaris van </w:t>
      </w:r>
      <w:r w:rsidR="00F3165F">
        <w:fldChar w:fldCharType="begin"/>
      </w:r>
      <w:r w:rsidR="00F3165F">
        <w:instrText xml:space="preserve"> DOCPROPERTY  Deelnemer  \* MERGEFORMAT </w:instrText>
      </w:r>
      <w:r w:rsidR="00F3165F">
        <w:fldChar w:fldCharType="separate"/>
      </w:r>
      <w:r>
        <w:t>{naam Deelnemer}</w:t>
      </w:r>
      <w:r w:rsidR="00F3165F">
        <w:fldChar w:fldCharType="end"/>
      </w:r>
      <w:r>
        <w:t>, zodra deze op locatie aanwezig is (status aanwezig op locatie);</w:t>
      </w:r>
    </w:p>
    <w:p w14:paraId="5F58A1ED" w14:textId="77777777" w:rsidR="00271B4D" w:rsidRDefault="00271B4D" w:rsidP="0023525F">
      <w:pPr>
        <w:numPr>
          <w:ilvl w:val="0"/>
          <w:numId w:val="10"/>
        </w:numPr>
        <w:tabs>
          <w:tab w:val="clear" w:pos="1065"/>
          <w:tab w:val="num" w:pos="720"/>
        </w:tabs>
        <w:spacing w:line="240" w:lineRule="exact"/>
        <w:ind w:left="720" w:hanging="360"/>
      </w:pPr>
      <w:r>
        <w:t xml:space="preserve">gereed melding van het Incident op locatie door technicus van </w:t>
      </w:r>
      <w:r w:rsidR="00F3165F">
        <w:fldChar w:fldCharType="begin"/>
      </w:r>
      <w:r w:rsidR="00F3165F">
        <w:instrText xml:space="preserve"> DOCPROPERTY  Opdrach</w:instrText>
      </w:r>
      <w:r w:rsidR="00F3165F">
        <w:instrText xml:space="preserve">tnemer  \* MERGEFORMAT </w:instrText>
      </w:r>
      <w:r w:rsidR="00F3165F">
        <w:fldChar w:fldCharType="separate"/>
      </w:r>
      <w:r>
        <w:t>{Naam Opdrachtnemer}</w:t>
      </w:r>
      <w:r w:rsidR="00F3165F">
        <w:fldChar w:fldCharType="end"/>
      </w:r>
      <w:r>
        <w:t xml:space="preserve"> aan de melder/functionaris van </w:t>
      </w:r>
      <w:r w:rsidR="00F3165F">
        <w:fldChar w:fldCharType="begin"/>
      </w:r>
      <w:r w:rsidR="00F3165F">
        <w:instrText xml:space="preserve"> DOCPROPERTY  Deelnemer  \* MERGEFORMAT </w:instrText>
      </w:r>
      <w:r w:rsidR="00F3165F">
        <w:fldChar w:fldCharType="separate"/>
      </w:r>
      <w:r>
        <w:t>{naam Deelnemer}</w:t>
      </w:r>
      <w:r w:rsidR="00F3165F">
        <w:fldChar w:fldCharType="end"/>
      </w:r>
      <w:r>
        <w:t xml:space="preserve"> met overeenstemming van het tijdstip;</w:t>
      </w:r>
    </w:p>
    <w:p w14:paraId="6648E221" w14:textId="77777777" w:rsidR="00271B4D" w:rsidRDefault="00271B4D" w:rsidP="0023525F">
      <w:pPr>
        <w:numPr>
          <w:ilvl w:val="0"/>
          <w:numId w:val="10"/>
        </w:numPr>
        <w:tabs>
          <w:tab w:val="clear" w:pos="1065"/>
          <w:tab w:val="num" w:pos="720"/>
        </w:tabs>
        <w:spacing w:line="240" w:lineRule="exact"/>
        <w:ind w:left="720" w:hanging="360"/>
      </w:pPr>
      <w:r>
        <w:t xml:space="preserve">de technicus van </w:t>
      </w:r>
      <w:r w:rsidR="00F3165F">
        <w:fldChar w:fldCharType="begin"/>
      </w:r>
      <w:r w:rsidR="00F3165F">
        <w:instrText xml:space="preserve"> DOCPROPERTY  Opdrachtnemer  \* MERGEFORMAT </w:instrText>
      </w:r>
      <w:r w:rsidR="00F3165F">
        <w:fldChar w:fldCharType="separate"/>
      </w:r>
      <w:r>
        <w:t>{Naam Opdrachtnemer}</w:t>
      </w:r>
      <w:r w:rsidR="00F3165F">
        <w:fldChar w:fldCharType="end"/>
      </w:r>
      <w:r>
        <w:t xml:space="preserve"> sluit melding af na akkoord van </w:t>
      </w:r>
      <w:r w:rsidR="00F3165F">
        <w:fldChar w:fldCharType="begin"/>
      </w:r>
      <w:r w:rsidR="00F3165F">
        <w:instrText xml:space="preserve"> DOCPROPERTY  Deelnemer  \* MERGEFORMAT </w:instrText>
      </w:r>
      <w:r w:rsidR="00F3165F">
        <w:fldChar w:fldCharType="separate"/>
      </w:r>
      <w:r>
        <w:t>{naam Deelnemer}</w:t>
      </w:r>
      <w:r w:rsidR="00F3165F">
        <w:fldChar w:fldCharType="end"/>
      </w:r>
      <w:r>
        <w:t xml:space="preserve"> waarbij melder/functionaris van </w:t>
      </w:r>
      <w:r w:rsidR="00F3165F">
        <w:fldChar w:fldCharType="begin"/>
      </w:r>
      <w:r w:rsidR="00F3165F">
        <w:instrText xml:space="preserve"> DOCPROPERTY  Deelnemer  \* MERGEFORMAT </w:instrText>
      </w:r>
      <w:r w:rsidR="00F3165F">
        <w:fldChar w:fldCharType="separate"/>
      </w:r>
      <w:r>
        <w:t>{naam Deelnemer}</w:t>
      </w:r>
      <w:r w:rsidR="00F3165F">
        <w:fldChar w:fldCharType="end"/>
      </w:r>
      <w:r>
        <w:t xml:space="preserve"> aangeeft dat ze de werking van de apparatuur wil verifiëren. De technicus toont aan dat zijn taken zijn verricht. </w:t>
      </w:r>
    </w:p>
    <w:p w14:paraId="1517EE72" w14:textId="77777777" w:rsidR="00271B4D" w:rsidRDefault="00271B4D" w:rsidP="00271B4D"/>
    <w:p w14:paraId="522358D0" w14:textId="77777777" w:rsidR="00271B4D" w:rsidRDefault="00271B4D" w:rsidP="00271B4D">
      <w:pPr>
        <w:ind w:left="708"/>
      </w:pPr>
      <w:r>
        <w:t xml:space="preserve">De technicus van </w:t>
      </w:r>
      <w:r w:rsidR="00F3165F">
        <w:fldChar w:fldCharType="begin"/>
      </w:r>
      <w:r w:rsidR="00F3165F">
        <w:instrText xml:space="preserve"> DOCPROPERTY  Opdrachtnemer  \* MERGEFORMAT </w:instrText>
      </w:r>
      <w:r w:rsidR="00F3165F">
        <w:fldChar w:fldCharType="separate"/>
      </w:r>
      <w:r>
        <w:t>{Naam Opdrachtnemer}</w:t>
      </w:r>
      <w:r w:rsidR="00F3165F">
        <w:fldChar w:fldCharType="end"/>
      </w:r>
      <w:r>
        <w:t xml:space="preserve"> blijft beschikbaar voor aanvullende werkzaamheden totdat melder/functionaris van </w:t>
      </w:r>
      <w:r w:rsidR="00F3165F">
        <w:fldChar w:fldCharType="begin"/>
      </w:r>
      <w:r w:rsidR="00F3165F">
        <w:instrText xml:space="preserve"> DOCPROPERTY  Deelnemer  \* MERGEFORMAT </w:instrText>
      </w:r>
      <w:r w:rsidR="00F3165F">
        <w:fldChar w:fldCharType="separate"/>
      </w:r>
      <w:r>
        <w:t>{naam Deelnemer}</w:t>
      </w:r>
      <w:r w:rsidR="00F3165F">
        <w:fldChar w:fldCharType="end"/>
      </w:r>
      <w:r>
        <w:t xml:space="preserve"> aangeeft dat de storing inderdaad verholpen is, indien dit redelijkerwijs, op basis van het Incident en omstandigheden, van de technicus van </w:t>
      </w:r>
      <w:r w:rsidR="00F3165F">
        <w:fldChar w:fldCharType="begin"/>
      </w:r>
      <w:r w:rsidR="00F3165F">
        <w:instrText xml:space="preserve"> DOCPROPERTY  Opdrachtnemer  \* MERGEFORMAT </w:instrText>
      </w:r>
      <w:r w:rsidR="00F3165F">
        <w:fldChar w:fldCharType="separate"/>
      </w:r>
      <w:r>
        <w:t>{Naam Opdrachtnemer}</w:t>
      </w:r>
      <w:r w:rsidR="00F3165F">
        <w:fldChar w:fldCharType="end"/>
      </w:r>
      <w:r>
        <w:t xml:space="preserve"> verlangd mag worden (status opgelost).</w:t>
      </w:r>
    </w:p>
    <w:p w14:paraId="311315C1" w14:textId="77777777" w:rsidR="00271B4D" w:rsidRDefault="00F3165F" w:rsidP="0023525F">
      <w:pPr>
        <w:numPr>
          <w:ilvl w:val="0"/>
          <w:numId w:val="10"/>
        </w:numPr>
        <w:tabs>
          <w:tab w:val="clear" w:pos="1065"/>
          <w:tab w:val="num" w:pos="720"/>
        </w:tabs>
        <w:spacing w:line="240" w:lineRule="exact"/>
        <w:ind w:left="720" w:hanging="360"/>
      </w:pPr>
      <w:r>
        <w:fldChar w:fldCharType="begin"/>
      </w:r>
      <w:r>
        <w:instrText xml:space="preserve"> DOCPROPERTY  Opdrachtnemer  \* MERGEFORMAT </w:instrText>
      </w:r>
      <w:r>
        <w:fldChar w:fldCharType="separate"/>
      </w:r>
      <w:r w:rsidR="00271B4D">
        <w:t>{Naam Opdrachtnemer}</w:t>
      </w:r>
      <w:r>
        <w:fldChar w:fldCharType="end"/>
      </w:r>
      <w:r w:rsidR="00271B4D">
        <w:t xml:space="preserve"> sluit melding af na de telefonische terugkoppeling van de betreffende technicus van </w:t>
      </w:r>
      <w:r>
        <w:fldChar w:fldCharType="begin"/>
      </w:r>
      <w:r>
        <w:instrText xml:space="preserve"> DOCPROPERTY  Opdrachtnemer  \* MERGEFORMAT </w:instrText>
      </w:r>
      <w:r>
        <w:fldChar w:fldCharType="separate"/>
      </w:r>
      <w:r w:rsidR="00271B4D">
        <w:t>{Naam Opdrachtnemer}</w:t>
      </w:r>
      <w:r>
        <w:fldChar w:fldCharType="end"/>
      </w:r>
      <w:r w:rsidR="00271B4D">
        <w:t xml:space="preserve"> (status gesloten).</w:t>
      </w:r>
    </w:p>
    <w:p w14:paraId="4436600F" w14:textId="77777777" w:rsidR="00271B4D" w:rsidRDefault="00271B4D" w:rsidP="0023525F">
      <w:pPr>
        <w:numPr>
          <w:ilvl w:val="0"/>
          <w:numId w:val="16"/>
        </w:numPr>
        <w:tabs>
          <w:tab w:val="clear" w:pos="705"/>
          <w:tab w:val="num" w:pos="360"/>
        </w:tabs>
        <w:spacing w:line="240" w:lineRule="exact"/>
        <w:ind w:left="360" w:hanging="360"/>
      </w:pPr>
      <w:r>
        <w:lastRenderedPageBreak/>
        <w:t xml:space="preserve">Gedurende de afhandeling van het Incident geeft </w:t>
      </w:r>
      <w:r w:rsidR="00F3165F">
        <w:fldChar w:fldCharType="begin"/>
      </w:r>
      <w:r w:rsidR="00F3165F">
        <w:instrText xml:space="preserve"> DOCPROPERTY  Opdrachtnemer  \* MERGEFORMAT </w:instrText>
      </w:r>
      <w:r w:rsidR="00F3165F">
        <w:fldChar w:fldCharType="separate"/>
      </w:r>
      <w:r>
        <w:t>{Naam Opdrachtnemer}</w:t>
      </w:r>
      <w:r w:rsidR="00F3165F">
        <w:fldChar w:fldCharType="end"/>
      </w:r>
      <w:r>
        <w:t xml:space="preserve">, afhankelijk van de prioriteit van het Incident, regelmatig de voortgang van de afhandeling van het Incident door aan melder/functionaris van </w:t>
      </w:r>
      <w:r w:rsidR="00F3165F">
        <w:fldChar w:fldCharType="begin"/>
      </w:r>
      <w:r w:rsidR="00F3165F">
        <w:instrText xml:space="preserve"> DOC</w:instrText>
      </w:r>
      <w:r w:rsidR="00F3165F">
        <w:instrText xml:space="preserve">PROPERTY  Deelnemer  \* MERGEFORMAT </w:instrText>
      </w:r>
      <w:r w:rsidR="00F3165F">
        <w:fldChar w:fldCharType="separate"/>
      </w:r>
      <w:r>
        <w:t>{naam Deelnemer}</w:t>
      </w:r>
      <w:r w:rsidR="00F3165F">
        <w:fldChar w:fldCharType="end"/>
      </w:r>
      <w:r>
        <w:t xml:space="preserve">. </w:t>
      </w:r>
    </w:p>
    <w:p w14:paraId="750FFC35" w14:textId="77777777" w:rsidR="00271B4D" w:rsidRPr="00754625" w:rsidRDefault="00271B4D" w:rsidP="00271B4D">
      <w:pPr>
        <w:rPr>
          <w:color w:val="FFFFFF" w:themeColor="background1"/>
        </w:rPr>
      </w:pPr>
      <w:r w:rsidRPr="00754625">
        <w:rPr>
          <w:color w:val="FFFFFF" w:themeColor="background1"/>
          <w:highlight w:val="red"/>
        </w:rPr>
        <w:t xml:space="preserve">&lt;Bovenstaande opsomming van momenten is een voorbeeld. </w:t>
      </w:r>
      <w:r w:rsidRPr="00754625">
        <w:rPr>
          <w:color w:val="FFFFFF" w:themeColor="background1"/>
          <w:highlight w:val="red"/>
        </w:rPr>
        <w:fldChar w:fldCharType="begin"/>
      </w:r>
      <w:r w:rsidRPr="00754625">
        <w:rPr>
          <w:color w:val="FFFFFF" w:themeColor="background1"/>
          <w:highlight w:val="red"/>
        </w:rPr>
        <w:instrText xml:space="preserve"> DOCPROPERTY  Opdrachtnemer  \* MERGEFORMAT </w:instrText>
      </w:r>
      <w:r w:rsidRPr="00754625">
        <w:rPr>
          <w:color w:val="FFFFFF" w:themeColor="background1"/>
          <w:highlight w:val="red"/>
        </w:rPr>
        <w:fldChar w:fldCharType="separate"/>
      </w:r>
      <w:r>
        <w:rPr>
          <w:color w:val="FFFFFF" w:themeColor="background1"/>
          <w:highlight w:val="red"/>
        </w:rPr>
        <w:t>{Naam Opdrachtnemer}</w:t>
      </w:r>
      <w:r w:rsidRPr="00754625">
        <w:rPr>
          <w:color w:val="FFFFFF" w:themeColor="background1"/>
          <w:highlight w:val="red"/>
        </w:rPr>
        <w:fldChar w:fldCharType="end"/>
      </w:r>
      <w:r w:rsidRPr="00754625">
        <w:rPr>
          <w:color w:val="FFFFFF" w:themeColor="background1"/>
          <w:highlight w:val="red"/>
        </w:rPr>
        <w:t xml:space="preserve"> en </w:t>
      </w:r>
      <w:r w:rsidRPr="00754625">
        <w:rPr>
          <w:color w:val="FFFFFF" w:themeColor="background1"/>
          <w:highlight w:val="red"/>
        </w:rPr>
        <w:fldChar w:fldCharType="begin"/>
      </w:r>
      <w:r w:rsidRPr="00754625">
        <w:rPr>
          <w:color w:val="FFFFFF" w:themeColor="background1"/>
          <w:highlight w:val="red"/>
        </w:rPr>
        <w:instrText xml:space="preserve"> DOCPROPERTY  Deelnemer  \* MERGEFORMAT </w:instrText>
      </w:r>
      <w:r w:rsidRPr="00754625">
        <w:rPr>
          <w:color w:val="FFFFFF" w:themeColor="background1"/>
          <w:highlight w:val="red"/>
        </w:rPr>
        <w:fldChar w:fldCharType="separate"/>
      </w:r>
      <w:r>
        <w:rPr>
          <w:color w:val="FFFFFF" w:themeColor="background1"/>
          <w:highlight w:val="red"/>
        </w:rPr>
        <w:t>{naam Deelnemer}</w:t>
      </w:r>
      <w:r w:rsidRPr="00754625">
        <w:rPr>
          <w:color w:val="FFFFFF" w:themeColor="background1"/>
          <w:highlight w:val="red"/>
        </w:rPr>
        <w:fldChar w:fldCharType="end"/>
      </w:r>
      <w:r w:rsidRPr="00754625">
        <w:rPr>
          <w:color w:val="FFFFFF" w:themeColor="background1"/>
          <w:highlight w:val="red"/>
        </w:rPr>
        <w:t xml:space="preserve"> bepalen samen de definitieve invulling.&gt;</w:t>
      </w:r>
    </w:p>
    <w:p w14:paraId="014B7884" w14:textId="77777777" w:rsidR="00271B4D" w:rsidRPr="00BD4531" w:rsidRDefault="00271B4D" w:rsidP="00271B4D">
      <w:bookmarkStart w:id="256" w:name="_Toc305154766"/>
      <w:bookmarkStart w:id="257" w:name="_Toc305155078"/>
      <w:bookmarkStart w:id="258" w:name="_Toc305762380"/>
      <w:bookmarkStart w:id="259" w:name="_Toc322955648"/>
      <w:bookmarkStart w:id="260" w:name="_Toc322955733"/>
      <w:bookmarkStart w:id="261" w:name="_Toc322962779"/>
      <w:bookmarkStart w:id="262" w:name="_Toc323200948"/>
      <w:bookmarkStart w:id="263" w:name="_Toc323201731"/>
      <w:bookmarkStart w:id="264" w:name="_Toc323818809"/>
      <w:bookmarkStart w:id="265" w:name="_Toc329855317"/>
      <w:bookmarkStart w:id="266" w:name="_Toc437613878"/>
      <w:r>
        <w:t>dient een Incident te worden aangemeld bij de Servicedesk.</w:t>
      </w:r>
    </w:p>
    <w:p w14:paraId="475B0BC9" w14:textId="77777777" w:rsidR="00271B4D" w:rsidRDefault="00271B4D" w:rsidP="00271B4D">
      <w:pPr>
        <w:pStyle w:val="Kop2"/>
        <w:spacing w:before="360"/>
      </w:pPr>
      <w:bookmarkStart w:id="267" w:name="_Toc67314546"/>
      <w:bookmarkStart w:id="268" w:name="_Toc67314650"/>
      <w:r>
        <w:t>Afmelden</w:t>
      </w:r>
      <w:bookmarkEnd w:id="256"/>
      <w:bookmarkEnd w:id="257"/>
      <w:bookmarkEnd w:id="258"/>
      <w:bookmarkEnd w:id="259"/>
      <w:bookmarkEnd w:id="260"/>
      <w:bookmarkEnd w:id="261"/>
      <w:bookmarkEnd w:id="262"/>
      <w:bookmarkEnd w:id="263"/>
      <w:bookmarkEnd w:id="264"/>
      <w:bookmarkEnd w:id="265"/>
      <w:bookmarkEnd w:id="266"/>
      <w:bookmarkEnd w:id="267"/>
      <w:bookmarkEnd w:id="268"/>
    </w:p>
    <w:p w14:paraId="0AE001D4" w14:textId="77777777" w:rsidR="00271B4D" w:rsidRDefault="00F3165F" w:rsidP="00271B4D">
      <w:r>
        <w:fldChar w:fldCharType="begin"/>
      </w:r>
      <w:r>
        <w:instrText xml:space="preserve"> DOCPROPERTY  Opdrachtnemer  \* MERGEFORMAT </w:instrText>
      </w:r>
      <w:r>
        <w:fldChar w:fldCharType="separate"/>
      </w:r>
      <w:r w:rsidR="00271B4D">
        <w:t>{Naam Opdrachtnemer}</w:t>
      </w:r>
      <w:r>
        <w:fldChar w:fldCharType="end"/>
      </w:r>
      <w:r w:rsidR="00271B4D">
        <w:t xml:space="preserve"> meldt het Incident</w:t>
      </w:r>
      <w:r w:rsidR="00271B4D" w:rsidRPr="00951696">
        <w:t xml:space="preserve"> telefonisch af bij</w:t>
      </w:r>
      <w:r w:rsidR="00271B4D">
        <w:t xml:space="preserve"> de aanmelder van het Incident nadat de storing hersteld is. Aansluitend wordt dit bevestigd middels een Incidentenrapport naar de Servicedesk van </w:t>
      </w:r>
      <w:r>
        <w:fldChar w:fldCharType="begin"/>
      </w:r>
      <w:r>
        <w:instrText xml:space="preserve"> DOCPROPERTY  Opdrachtnemer  \* MERGEFORMAT </w:instrText>
      </w:r>
      <w:r>
        <w:fldChar w:fldCharType="separate"/>
      </w:r>
      <w:r w:rsidR="00271B4D">
        <w:t>{Naam Opdrachtnemer}</w:t>
      </w:r>
      <w:r>
        <w:fldChar w:fldCharType="end"/>
      </w:r>
      <w:r w:rsidR="00271B4D">
        <w:t xml:space="preserve">. Dit moment wordt tevens gebruikt om het Incident administratief af te sluiten. In dit Incidentenrapport rapporteert </w:t>
      </w:r>
      <w:r>
        <w:fldChar w:fldCharType="begin"/>
      </w:r>
      <w:r>
        <w:instrText xml:space="preserve"> DOCPROPERTY  Opdrachtnemer  \* MERGEFORMAT </w:instrText>
      </w:r>
      <w:r>
        <w:fldChar w:fldCharType="separate"/>
      </w:r>
      <w:r w:rsidR="00271B4D">
        <w:t>{Naam Opdrachtnemer}</w:t>
      </w:r>
      <w:r>
        <w:fldChar w:fldCharType="end"/>
      </w:r>
      <w:r w:rsidR="00271B4D">
        <w:t xml:space="preserve"> de volgende gegevens:</w:t>
      </w:r>
    </w:p>
    <w:p w14:paraId="4EB2DEDB" w14:textId="77777777" w:rsidR="00271B4D" w:rsidRDefault="00271B4D" w:rsidP="0023525F">
      <w:pPr>
        <w:numPr>
          <w:ilvl w:val="0"/>
          <w:numId w:val="11"/>
        </w:numPr>
        <w:spacing w:line="240" w:lineRule="exact"/>
      </w:pPr>
      <w:r>
        <w:t xml:space="preserve">Incidentnummer van </w:t>
      </w:r>
      <w:r w:rsidR="00F3165F">
        <w:fldChar w:fldCharType="begin"/>
      </w:r>
      <w:r w:rsidR="00F3165F">
        <w:instrText xml:space="preserve"> DOCPROPERTY  Opdrachtnemer  \* MERGEFORMAT </w:instrText>
      </w:r>
      <w:r w:rsidR="00F3165F">
        <w:fldChar w:fldCharType="separate"/>
      </w:r>
      <w:r>
        <w:t>{Naam Opdrachtnemer}</w:t>
      </w:r>
      <w:r w:rsidR="00F3165F">
        <w:fldChar w:fldCharType="end"/>
      </w:r>
      <w:r>
        <w:t>;</w:t>
      </w:r>
    </w:p>
    <w:p w14:paraId="3F1C6448" w14:textId="77777777" w:rsidR="00271B4D" w:rsidRDefault="00271B4D" w:rsidP="0023525F">
      <w:pPr>
        <w:numPr>
          <w:ilvl w:val="0"/>
          <w:numId w:val="11"/>
        </w:numPr>
        <w:spacing w:line="240" w:lineRule="exact"/>
      </w:pPr>
      <w:r>
        <w:t xml:space="preserve">Incidentnummer van </w:t>
      </w:r>
      <w:r w:rsidR="00F3165F">
        <w:fldChar w:fldCharType="begin"/>
      </w:r>
      <w:r w:rsidR="00F3165F">
        <w:instrText xml:space="preserve"> DOCPROPERTY  Deelnemer  \* MERGEFORMAT </w:instrText>
      </w:r>
      <w:r w:rsidR="00F3165F">
        <w:fldChar w:fldCharType="separate"/>
      </w:r>
      <w:r>
        <w:t>{naam Deelnemer}</w:t>
      </w:r>
      <w:r w:rsidR="00F3165F">
        <w:fldChar w:fldCharType="end"/>
      </w:r>
      <w:r>
        <w:t>;</w:t>
      </w:r>
    </w:p>
    <w:p w14:paraId="3F3FE723" w14:textId="77777777" w:rsidR="00271B4D" w:rsidRDefault="00271B4D" w:rsidP="0023525F">
      <w:pPr>
        <w:numPr>
          <w:ilvl w:val="0"/>
          <w:numId w:val="11"/>
        </w:numPr>
        <w:spacing w:line="240" w:lineRule="exact"/>
      </w:pPr>
      <w:r>
        <w:t>Datum en tijdstip aanmelding</w:t>
      </w:r>
    </w:p>
    <w:p w14:paraId="11930069" w14:textId="77777777" w:rsidR="00271B4D" w:rsidRDefault="00271B4D" w:rsidP="0023525F">
      <w:pPr>
        <w:numPr>
          <w:ilvl w:val="0"/>
          <w:numId w:val="11"/>
        </w:numPr>
        <w:spacing w:line="240" w:lineRule="exact"/>
      </w:pPr>
      <w:r>
        <w:t xml:space="preserve">Datum en tijdstip van herstel; </w:t>
      </w:r>
    </w:p>
    <w:p w14:paraId="4F8375B0" w14:textId="77777777" w:rsidR="00271B4D" w:rsidRDefault="00271B4D" w:rsidP="0023525F">
      <w:pPr>
        <w:numPr>
          <w:ilvl w:val="0"/>
          <w:numId w:val="11"/>
        </w:numPr>
        <w:spacing w:line="240" w:lineRule="exact"/>
      </w:pPr>
      <w:r>
        <w:t>Oorzaak van het Incident (indien bekend);</w:t>
      </w:r>
    </w:p>
    <w:p w14:paraId="0146CDF6" w14:textId="77777777" w:rsidR="00271B4D" w:rsidRDefault="00271B4D" w:rsidP="0023525F">
      <w:pPr>
        <w:numPr>
          <w:ilvl w:val="0"/>
          <w:numId w:val="11"/>
        </w:numPr>
        <w:spacing w:line="240" w:lineRule="exact"/>
      </w:pPr>
      <w:r>
        <w:t>Oplossing van het Incident.</w:t>
      </w:r>
    </w:p>
    <w:p w14:paraId="145814DC" w14:textId="77777777" w:rsidR="00271B4D" w:rsidRPr="00834D85" w:rsidRDefault="00271B4D" w:rsidP="00271B4D">
      <w:pPr>
        <w:rPr>
          <w:color w:val="FFFFFF" w:themeColor="background1"/>
        </w:rPr>
      </w:pPr>
      <w:r w:rsidRPr="00834D85">
        <w:rPr>
          <w:color w:val="FFFFFF" w:themeColor="background1"/>
          <w:highlight w:val="red"/>
        </w:rPr>
        <w:t xml:space="preserve">&lt;Bovenstaande opsomming van gegevens die voorkomen in het </w:t>
      </w:r>
      <w:r>
        <w:rPr>
          <w:color w:val="FFFFFF" w:themeColor="background1"/>
          <w:highlight w:val="red"/>
        </w:rPr>
        <w:t>Incident</w:t>
      </w:r>
      <w:r w:rsidRPr="00834D85">
        <w:rPr>
          <w:color w:val="FFFFFF" w:themeColor="background1"/>
          <w:highlight w:val="red"/>
        </w:rPr>
        <w:t xml:space="preserve">enrapport is een voorbeeld. </w:t>
      </w:r>
      <w:r w:rsidRPr="00834D85">
        <w:rPr>
          <w:color w:val="FFFFFF" w:themeColor="background1"/>
          <w:highlight w:val="red"/>
        </w:rPr>
        <w:fldChar w:fldCharType="begin"/>
      </w:r>
      <w:r w:rsidRPr="00834D85">
        <w:rPr>
          <w:color w:val="FFFFFF" w:themeColor="background1"/>
          <w:highlight w:val="red"/>
        </w:rPr>
        <w:instrText xml:space="preserve"> DOCPROPERTY  Opdrachtnemer  \* MERGEFORMAT </w:instrText>
      </w:r>
      <w:r w:rsidRPr="00834D85">
        <w:rPr>
          <w:color w:val="FFFFFF" w:themeColor="background1"/>
          <w:highlight w:val="red"/>
        </w:rPr>
        <w:fldChar w:fldCharType="separate"/>
      </w:r>
      <w:r>
        <w:rPr>
          <w:color w:val="FFFFFF" w:themeColor="background1"/>
          <w:highlight w:val="red"/>
        </w:rPr>
        <w:t>{Naam Opdrachtnemer}</w:t>
      </w:r>
      <w:r w:rsidRPr="00834D85">
        <w:rPr>
          <w:color w:val="FFFFFF" w:themeColor="background1"/>
          <w:highlight w:val="red"/>
        </w:rPr>
        <w:fldChar w:fldCharType="end"/>
      </w:r>
      <w:r w:rsidRPr="00834D85">
        <w:rPr>
          <w:color w:val="FFFFFF" w:themeColor="background1"/>
          <w:highlight w:val="red"/>
        </w:rPr>
        <w:t xml:space="preserve"> en </w:t>
      </w:r>
      <w:r w:rsidRPr="00834D85">
        <w:rPr>
          <w:color w:val="FFFFFF" w:themeColor="background1"/>
          <w:highlight w:val="red"/>
        </w:rPr>
        <w:fldChar w:fldCharType="begin"/>
      </w:r>
      <w:r w:rsidRPr="00834D85">
        <w:rPr>
          <w:color w:val="FFFFFF" w:themeColor="background1"/>
          <w:highlight w:val="red"/>
        </w:rPr>
        <w:instrText xml:space="preserve"> DOCPROPERTY  Deelnemer  \* MERGEFORMAT </w:instrText>
      </w:r>
      <w:r w:rsidRPr="00834D85">
        <w:rPr>
          <w:color w:val="FFFFFF" w:themeColor="background1"/>
          <w:highlight w:val="red"/>
        </w:rPr>
        <w:fldChar w:fldCharType="separate"/>
      </w:r>
      <w:r>
        <w:rPr>
          <w:color w:val="FFFFFF" w:themeColor="background1"/>
          <w:highlight w:val="red"/>
        </w:rPr>
        <w:t>{naam Deelnemer}</w:t>
      </w:r>
      <w:r w:rsidRPr="00834D85">
        <w:rPr>
          <w:color w:val="FFFFFF" w:themeColor="background1"/>
          <w:highlight w:val="red"/>
        </w:rPr>
        <w:fldChar w:fldCharType="end"/>
      </w:r>
      <w:r w:rsidRPr="00834D85">
        <w:rPr>
          <w:color w:val="FFFFFF" w:themeColor="background1"/>
          <w:highlight w:val="red"/>
        </w:rPr>
        <w:t>bepalen samen de definitieve invulling.&gt;</w:t>
      </w:r>
    </w:p>
    <w:p w14:paraId="12250222" w14:textId="77777777" w:rsidR="00271B4D" w:rsidRDefault="00271B4D" w:rsidP="00271B4D">
      <w:pPr>
        <w:rPr>
          <w:highlight w:val="yellow"/>
        </w:rPr>
      </w:pPr>
    </w:p>
    <w:p w14:paraId="30CF98E6" w14:textId="77777777" w:rsidR="00271B4D" w:rsidRDefault="00271B4D" w:rsidP="00271B4D">
      <w:pPr>
        <w:ind w:left="1080"/>
        <w:rPr>
          <w:highlight w:val="yellow"/>
        </w:rPr>
      </w:pPr>
    </w:p>
    <w:p w14:paraId="272976C7" w14:textId="77777777" w:rsidR="00271B4D" w:rsidRDefault="00271B4D" w:rsidP="00271B4D">
      <w:pPr>
        <w:pStyle w:val="Kop1"/>
        <w:pageBreakBefore/>
        <w:tabs>
          <w:tab w:val="left" w:pos="510"/>
        </w:tabs>
      </w:pPr>
      <w:bookmarkStart w:id="269" w:name="_Toc323818816"/>
      <w:bookmarkStart w:id="270" w:name="_Toc329855324"/>
      <w:bookmarkStart w:id="271" w:name="_Toc437613879"/>
      <w:bookmarkStart w:id="272" w:name="_Ref525285071"/>
      <w:bookmarkStart w:id="273" w:name="_Toc67314547"/>
      <w:bookmarkStart w:id="274" w:name="_Toc67314651"/>
      <w:bookmarkStart w:id="275" w:name="_Toc322695176"/>
      <w:bookmarkStart w:id="276" w:name="_Toc322698596"/>
      <w:bookmarkStart w:id="277" w:name="_Toc323200957"/>
      <w:bookmarkStart w:id="278" w:name="_Toc323201738"/>
      <w:r>
        <w:lastRenderedPageBreak/>
        <w:t>Serviceherstelmaatregelen</w:t>
      </w:r>
      <w:bookmarkEnd w:id="269"/>
      <w:bookmarkEnd w:id="270"/>
      <w:bookmarkEnd w:id="271"/>
      <w:bookmarkEnd w:id="272"/>
      <w:bookmarkEnd w:id="273"/>
      <w:bookmarkEnd w:id="274"/>
    </w:p>
    <w:p w14:paraId="7CBE697F" w14:textId="783894D0" w:rsidR="00271B4D" w:rsidRDefault="00271B4D" w:rsidP="00271B4D">
      <w:pPr>
        <w:spacing w:line="260" w:lineRule="atLeast"/>
      </w:pPr>
      <w:r>
        <w:t xml:space="preserve">Indien de prestatie niet voldoet aan de eisen die daaraan in </w:t>
      </w:r>
      <w:r w:rsidR="00F3165F">
        <w:fldChar w:fldCharType="begin"/>
      </w:r>
      <w:r w:rsidR="00F3165F">
        <w:instrText xml:space="preserve"> DOCPROPERTY  ROK  \* MERGEFORMAT </w:instrText>
      </w:r>
      <w:r w:rsidR="00F3165F">
        <w:fldChar w:fldCharType="separate"/>
      </w:r>
      <w:r w:rsidR="00316318">
        <w:t>{IWR2023|naam ROK}</w:t>
      </w:r>
      <w:r w:rsidR="00F3165F">
        <w:fldChar w:fldCharType="end"/>
      </w:r>
      <w:r>
        <w:t xml:space="preserve"> zijn gesteld, waaronder de situatie dat normen van SLA-parameters en </w:t>
      </w:r>
      <w:proofErr w:type="spellStart"/>
      <w:r>
        <w:t>KPI’s</w:t>
      </w:r>
      <w:proofErr w:type="spellEnd"/>
      <w:r>
        <w:t xml:space="preserve"> worden overschreden, staat het </w:t>
      </w:r>
      <w:r w:rsidR="00F3165F">
        <w:fldChar w:fldCharType="begin"/>
      </w:r>
      <w:r w:rsidR="00F3165F">
        <w:instrText xml:space="preserve"> DOCPROPERTY  Deelnemer  \* MERGEFORMAT </w:instrText>
      </w:r>
      <w:r w:rsidR="00F3165F">
        <w:fldChar w:fldCharType="separate"/>
      </w:r>
      <w:r>
        <w:t>{naam Deelnemer}</w:t>
      </w:r>
      <w:r w:rsidR="00F3165F">
        <w:fldChar w:fldCharType="end"/>
      </w:r>
      <w:r>
        <w:t xml:space="preserve"> respectievelijk CCM een aantal serviceherstelmaatregelen ter beschikking:</w:t>
      </w:r>
    </w:p>
    <w:p w14:paraId="2FE23459" w14:textId="77777777" w:rsidR="00271B4D" w:rsidRPr="009D1ADB" w:rsidRDefault="00271B4D" w:rsidP="0023525F">
      <w:pPr>
        <w:numPr>
          <w:ilvl w:val="0"/>
          <w:numId w:val="12"/>
        </w:numPr>
        <w:spacing w:line="260" w:lineRule="atLeast"/>
        <w:rPr>
          <w:szCs w:val="20"/>
        </w:rPr>
      </w:pPr>
      <w:r>
        <w:rPr>
          <w:szCs w:val="20"/>
        </w:rPr>
        <w:t>e</w:t>
      </w:r>
      <w:r w:rsidRPr="009D1ADB">
        <w:rPr>
          <w:szCs w:val="20"/>
        </w:rPr>
        <w:t>scalatie;</w:t>
      </w:r>
    </w:p>
    <w:p w14:paraId="13FEF84D" w14:textId="77777777" w:rsidR="00271B4D" w:rsidRPr="009D1ADB" w:rsidRDefault="00271B4D" w:rsidP="0023525F">
      <w:pPr>
        <w:numPr>
          <w:ilvl w:val="0"/>
          <w:numId w:val="12"/>
        </w:numPr>
        <w:spacing w:line="260" w:lineRule="atLeast"/>
        <w:rPr>
          <w:szCs w:val="20"/>
        </w:rPr>
      </w:pPr>
      <w:r>
        <w:rPr>
          <w:szCs w:val="20"/>
        </w:rPr>
        <w:t>s</w:t>
      </w:r>
      <w:r w:rsidRPr="009D1ADB">
        <w:rPr>
          <w:szCs w:val="20"/>
        </w:rPr>
        <w:t>anctie / Service Credit regime;</w:t>
      </w:r>
    </w:p>
    <w:p w14:paraId="37885DC4" w14:textId="77777777" w:rsidR="00271B4D" w:rsidRPr="009D1ADB" w:rsidRDefault="00271B4D" w:rsidP="0023525F">
      <w:pPr>
        <w:numPr>
          <w:ilvl w:val="0"/>
          <w:numId w:val="12"/>
        </w:numPr>
        <w:spacing w:line="260" w:lineRule="atLeast"/>
        <w:rPr>
          <w:szCs w:val="20"/>
        </w:rPr>
      </w:pPr>
      <w:r>
        <w:rPr>
          <w:szCs w:val="20"/>
        </w:rPr>
        <w:t>e</w:t>
      </w:r>
      <w:r w:rsidRPr="009D1ADB">
        <w:rPr>
          <w:szCs w:val="20"/>
        </w:rPr>
        <w:t>valuatie en verbeterplan;</w:t>
      </w:r>
    </w:p>
    <w:p w14:paraId="05820019" w14:textId="77777777" w:rsidR="00271B4D" w:rsidRPr="009D1ADB" w:rsidRDefault="00271B4D" w:rsidP="0023525F">
      <w:pPr>
        <w:numPr>
          <w:ilvl w:val="0"/>
          <w:numId w:val="12"/>
        </w:numPr>
        <w:spacing w:line="260" w:lineRule="atLeast"/>
        <w:rPr>
          <w:szCs w:val="20"/>
        </w:rPr>
      </w:pPr>
      <w:r w:rsidRPr="009D1ADB">
        <w:rPr>
          <w:szCs w:val="20"/>
        </w:rPr>
        <w:t xml:space="preserve">Step-in </w:t>
      </w:r>
      <w:proofErr w:type="spellStart"/>
      <w:r w:rsidRPr="009D1ADB">
        <w:rPr>
          <w:szCs w:val="20"/>
        </w:rPr>
        <w:t>rights</w:t>
      </w:r>
      <w:proofErr w:type="spellEnd"/>
      <w:r w:rsidRPr="009D1ADB">
        <w:rPr>
          <w:szCs w:val="20"/>
        </w:rPr>
        <w:t>;</w:t>
      </w:r>
    </w:p>
    <w:p w14:paraId="674A7507" w14:textId="77777777" w:rsidR="00271B4D" w:rsidRPr="009D1ADB" w:rsidRDefault="00271B4D" w:rsidP="0023525F">
      <w:pPr>
        <w:numPr>
          <w:ilvl w:val="0"/>
          <w:numId w:val="12"/>
        </w:numPr>
        <w:spacing w:line="260" w:lineRule="atLeast"/>
        <w:rPr>
          <w:szCs w:val="20"/>
        </w:rPr>
      </w:pPr>
      <w:r>
        <w:rPr>
          <w:szCs w:val="20"/>
        </w:rPr>
        <w:t>a</w:t>
      </w:r>
      <w:r w:rsidRPr="009D1ADB">
        <w:rPr>
          <w:szCs w:val="20"/>
        </w:rPr>
        <w:t>udits.</w:t>
      </w:r>
    </w:p>
    <w:p w14:paraId="2E78855B" w14:textId="77777777" w:rsidR="00271B4D" w:rsidRPr="009D1ADB" w:rsidRDefault="00271B4D" w:rsidP="00271B4D">
      <w:pPr>
        <w:rPr>
          <w:szCs w:val="20"/>
        </w:rPr>
      </w:pPr>
    </w:p>
    <w:p w14:paraId="60A0B88B" w14:textId="1ACA0C19" w:rsidR="00271B4D" w:rsidRDefault="00271B4D" w:rsidP="00271B4D">
      <w:pPr>
        <w:rPr>
          <w:szCs w:val="20"/>
        </w:rPr>
      </w:pPr>
      <w:r>
        <w:t xml:space="preserve">Indien genoemde maatregelen onvoldoende resultaat opleveren is ontbinding van </w:t>
      </w:r>
      <w:r w:rsidR="00F3165F">
        <w:fldChar w:fldCharType="begin"/>
      </w:r>
      <w:r w:rsidR="00F3165F">
        <w:instrText xml:space="preserve"> DOCPROPERTY  ROK  \* MERGEFORMAT </w:instrText>
      </w:r>
      <w:r w:rsidR="00F3165F">
        <w:fldChar w:fldCharType="separate"/>
      </w:r>
      <w:r w:rsidR="00316318">
        <w:t>{IWR2023|naam ROK}</w:t>
      </w:r>
      <w:r w:rsidR="00F3165F">
        <w:fldChar w:fldCharType="end"/>
      </w:r>
      <w:r>
        <w:t xml:space="preserve"> en/of schadevergoeding de uiterste consequentie</w:t>
      </w:r>
      <w:r w:rsidRPr="009D1ADB">
        <w:rPr>
          <w:szCs w:val="20"/>
        </w:rPr>
        <w:t>.</w:t>
      </w:r>
    </w:p>
    <w:p w14:paraId="13222110" w14:textId="6FD32864" w:rsidR="00BB6986" w:rsidRDefault="00BB6986" w:rsidP="00271B4D">
      <w:pPr>
        <w:rPr>
          <w:szCs w:val="20"/>
        </w:rPr>
      </w:pPr>
    </w:p>
    <w:tbl>
      <w:tblPr>
        <w:tblpPr w:leftFromText="141" w:rightFromText="141" w:vertAnchor="text" w:horzAnchor="margin" w:tblpY="54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36C0A" w:themeFill="accent6" w:themeFillShade="BF"/>
        <w:tblLook w:val="01E0" w:firstRow="1" w:lastRow="1" w:firstColumn="1" w:lastColumn="1" w:noHBand="0" w:noVBand="0"/>
      </w:tblPr>
      <w:tblGrid>
        <w:gridCol w:w="9288"/>
      </w:tblGrid>
      <w:tr w:rsidR="00BB6986" w:rsidRPr="007361A8" w14:paraId="4A6BCF91" w14:textId="77777777" w:rsidTr="00BB6986">
        <w:trPr>
          <w:trHeight w:val="340"/>
        </w:trPr>
        <w:tc>
          <w:tcPr>
            <w:tcW w:w="9288" w:type="dxa"/>
            <w:shd w:val="clear" w:color="auto" w:fill="002060"/>
            <w:vAlign w:val="center"/>
          </w:tcPr>
          <w:p w14:paraId="43811768" w14:textId="6EA06991" w:rsidR="00BB6986" w:rsidRPr="007361A8" w:rsidRDefault="00BB6986" w:rsidP="00BB6986">
            <w:pPr>
              <w:jc w:val="center"/>
              <w:rPr>
                <w:b/>
                <w:color w:val="FFFFFF" w:themeColor="background1"/>
              </w:rPr>
            </w:pPr>
            <w:bookmarkStart w:id="279" w:name="_Toc488736036"/>
            <w:bookmarkStart w:id="280" w:name="_Toc323818818"/>
            <w:bookmarkStart w:id="281" w:name="_Toc329855326"/>
            <w:bookmarkStart w:id="282" w:name="_Toc437613881"/>
            <w:bookmarkEnd w:id="275"/>
            <w:bookmarkEnd w:id="276"/>
            <w:bookmarkEnd w:id="277"/>
            <w:bookmarkEnd w:id="278"/>
            <w:r w:rsidRPr="007361A8">
              <w:rPr>
                <w:b/>
                <w:color w:val="FFFFFF" w:themeColor="background1"/>
              </w:rPr>
              <w:t xml:space="preserve">Escalatieschema </w:t>
            </w:r>
            <w:r w:rsidR="006B589D" w:rsidRPr="007361A8">
              <w:rPr>
                <w:b/>
                <w:color w:val="FFFFFF" w:themeColor="background1"/>
              </w:rPr>
              <w:t>bestellingen</w:t>
            </w:r>
          </w:p>
        </w:tc>
      </w:tr>
    </w:tbl>
    <w:p w14:paraId="1BC7566A" w14:textId="5EF303F5" w:rsidR="00271B4D" w:rsidRPr="00AB1E42" w:rsidRDefault="00AB1E42" w:rsidP="00AB1E42">
      <w:pPr>
        <w:pStyle w:val="Kop2"/>
      </w:pPr>
      <w:bookmarkStart w:id="283" w:name="_Toc67314548"/>
      <w:bookmarkStart w:id="284" w:name="_Toc67314652"/>
      <w:r w:rsidRPr="00AB1E42">
        <w:t>E</w:t>
      </w:r>
      <w:r w:rsidR="00271B4D" w:rsidRPr="00AB1E42">
        <w:t>scalatieschema bestellingen</w:t>
      </w:r>
      <w:bookmarkEnd w:id="279"/>
      <w:bookmarkEnd w:id="283"/>
      <w:bookmarkEnd w:id="284"/>
    </w:p>
    <w:p w14:paraId="489D1DC8" w14:textId="77777777" w:rsidR="00271B4D" w:rsidRDefault="00271B4D" w:rsidP="00271B4D">
      <w:pPr>
        <w:rPr>
          <w:color w:val="FFFFFF" w:themeColor="background1"/>
          <w:highlight w:val="red"/>
        </w:rPr>
      </w:pPr>
    </w:p>
    <w:tbl>
      <w:tblPr>
        <w:tblStyle w:val="Tabelraster"/>
        <w:tblpPr w:leftFromText="141" w:rightFromText="141" w:vertAnchor="text" w:horzAnchor="margin" w:tblpY="-75"/>
        <w:tblW w:w="9288" w:type="dxa"/>
        <w:tblLook w:val="01E0" w:firstRow="1" w:lastRow="1" w:firstColumn="1" w:lastColumn="1" w:noHBand="0" w:noVBand="0"/>
      </w:tblPr>
      <w:tblGrid>
        <w:gridCol w:w="1368"/>
        <w:gridCol w:w="3600"/>
        <w:gridCol w:w="4320"/>
      </w:tblGrid>
      <w:tr w:rsidR="00BB6986" w14:paraId="2188B15A" w14:textId="77777777" w:rsidTr="00BB6986">
        <w:trPr>
          <w:trHeight w:val="340"/>
        </w:trPr>
        <w:tc>
          <w:tcPr>
            <w:tcW w:w="1368" w:type="dxa"/>
            <w:vAlign w:val="center"/>
          </w:tcPr>
          <w:p w14:paraId="17EB42E2" w14:textId="77777777" w:rsidR="00BB6986" w:rsidRDefault="00BB6986" w:rsidP="00BB6986"/>
        </w:tc>
        <w:tc>
          <w:tcPr>
            <w:tcW w:w="3600" w:type="dxa"/>
            <w:vAlign w:val="center"/>
          </w:tcPr>
          <w:p w14:paraId="3771970B" w14:textId="77777777" w:rsidR="00BB6986" w:rsidRDefault="00F3165F" w:rsidP="00BB6986">
            <w:r>
              <w:fldChar w:fldCharType="begin"/>
            </w:r>
            <w:r>
              <w:instrText xml:space="preserve"> DOCPROPERTY  Deelnemer  \* MERGEFORMAT </w:instrText>
            </w:r>
            <w:r>
              <w:fldChar w:fldCharType="separate"/>
            </w:r>
            <w:r w:rsidR="00BB6986">
              <w:t>{naam Deelnemer}</w:t>
            </w:r>
            <w:r>
              <w:fldChar w:fldCharType="end"/>
            </w:r>
          </w:p>
        </w:tc>
        <w:tc>
          <w:tcPr>
            <w:tcW w:w="4320" w:type="dxa"/>
            <w:vAlign w:val="center"/>
          </w:tcPr>
          <w:p w14:paraId="1BBC4AA7" w14:textId="77777777" w:rsidR="00BB6986" w:rsidRDefault="00BB6986" w:rsidP="00BB6986">
            <w:r>
              <w:t xml:space="preserve">Servicedesk </w:t>
            </w:r>
            <w:r w:rsidR="00F3165F">
              <w:fldChar w:fldCharType="begin"/>
            </w:r>
            <w:r w:rsidR="00F3165F">
              <w:instrText xml:space="preserve"> DOCPROPERTY  Opdrachtnemer  \* MERGEFORMAT </w:instrText>
            </w:r>
            <w:r w:rsidR="00F3165F">
              <w:fldChar w:fldCharType="separate"/>
            </w:r>
            <w:r>
              <w:t>{Naam Opdrachtnemer}</w:t>
            </w:r>
            <w:r w:rsidR="00F3165F">
              <w:fldChar w:fldCharType="end"/>
            </w:r>
          </w:p>
        </w:tc>
      </w:tr>
      <w:tr w:rsidR="00BB6986" w14:paraId="5A9CC154" w14:textId="77777777" w:rsidTr="00BB6986">
        <w:trPr>
          <w:trHeight w:val="340"/>
        </w:trPr>
        <w:tc>
          <w:tcPr>
            <w:tcW w:w="1368" w:type="dxa"/>
            <w:vAlign w:val="center"/>
          </w:tcPr>
          <w:p w14:paraId="14088484" w14:textId="77777777" w:rsidR="00BB6986" w:rsidRDefault="00BB6986" w:rsidP="00BB6986">
            <w:r>
              <w:t>1e niveau</w:t>
            </w:r>
          </w:p>
        </w:tc>
        <w:tc>
          <w:tcPr>
            <w:tcW w:w="3600" w:type="dxa"/>
            <w:vAlign w:val="center"/>
          </w:tcPr>
          <w:p w14:paraId="25D085FC" w14:textId="77777777" w:rsidR="00BB6986" w:rsidRPr="00B73470" w:rsidRDefault="00BB6986" w:rsidP="00BB6986">
            <w:pPr>
              <w:rPr>
                <w:highlight w:val="yellow"/>
              </w:rPr>
            </w:pPr>
            <w:r w:rsidRPr="00B73470">
              <w:rPr>
                <w:highlight w:val="yellow"/>
              </w:rPr>
              <w:t>&lt;</w:t>
            </w:r>
            <w:r>
              <w:rPr>
                <w:highlight w:val="yellow"/>
              </w:rPr>
              <w:t>Service</w:t>
            </w:r>
            <w:r w:rsidRPr="00B73470">
              <w:rPr>
                <w:highlight w:val="yellow"/>
              </w:rPr>
              <w:t>manager&gt;</w:t>
            </w:r>
          </w:p>
        </w:tc>
        <w:tc>
          <w:tcPr>
            <w:tcW w:w="4320" w:type="dxa"/>
            <w:vAlign w:val="center"/>
          </w:tcPr>
          <w:p w14:paraId="4BB0D9B5" w14:textId="77777777" w:rsidR="00BB6986" w:rsidRPr="00B73470" w:rsidRDefault="00BB6986" w:rsidP="00BB6986">
            <w:pPr>
              <w:rPr>
                <w:highlight w:val="yellow"/>
              </w:rPr>
            </w:pPr>
            <w:r w:rsidRPr="00B73470">
              <w:rPr>
                <w:highlight w:val="yellow"/>
              </w:rPr>
              <w:t xml:space="preserve">&lt;Hoofd </w:t>
            </w:r>
            <w:r>
              <w:rPr>
                <w:highlight w:val="yellow"/>
              </w:rPr>
              <w:t xml:space="preserve">administratieve </w:t>
            </w:r>
            <w:r w:rsidRPr="00B73470">
              <w:rPr>
                <w:highlight w:val="yellow"/>
              </w:rPr>
              <w:t>desk&gt;</w:t>
            </w:r>
          </w:p>
        </w:tc>
      </w:tr>
      <w:tr w:rsidR="00BB6986" w14:paraId="7B43387A" w14:textId="77777777" w:rsidTr="00BB6986">
        <w:trPr>
          <w:trHeight w:val="340"/>
        </w:trPr>
        <w:tc>
          <w:tcPr>
            <w:tcW w:w="1368" w:type="dxa"/>
            <w:vAlign w:val="center"/>
          </w:tcPr>
          <w:p w14:paraId="4AB1A5C8" w14:textId="77777777" w:rsidR="00BB6986" w:rsidRDefault="00BB6986" w:rsidP="00BB6986">
            <w:r>
              <w:t>2e niveau</w:t>
            </w:r>
          </w:p>
        </w:tc>
        <w:tc>
          <w:tcPr>
            <w:tcW w:w="3600" w:type="dxa"/>
            <w:vAlign w:val="center"/>
          </w:tcPr>
          <w:p w14:paraId="1C31C393" w14:textId="77777777" w:rsidR="00BB6986" w:rsidRPr="00B73470" w:rsidRDefault="00BB6986" w:rsidP="00BB6986">
            <w:pPr>
              <w:rPr>
                <w:highlight w:val="yellow"/>
              </w:rPr>
            </w:pPr>
            <w:r w:rsidRPr="00B73470">
              <w:rPr>
                <w:highlight w:val="yellow"/>
              </w:rPr>
              <w:t>&lt;Hoofd service management&gt;</w:t>
            </w:r>
          </w:p>
        </w:tc>
        <w:tc>
          <w:tcPr>
            <w:tcW w:w="4320" w:type="dxa"/>
            <w:vAlign w:val="center"/>
          </w:tcPr>
          <w:p w14:paraId="3C2890AE" w14:textId="77777777" w:rsidR="00BB6986" w:rsidRPr="00B73470" w:rsidRDefault="00BB6986" w:rsidP="00BB6986">
            <w:pPr>
              <w:rPr>
                <w:highlight w:val="yellow"/>
              </w:rPr>
            </w:pPr>
            <w:r w:rsidRPr="00B73470">
              <w:rPr>
                <w:highlight w:val="yellow"/>
              </w:rPr>
              <w:t>&lt;Accountmanager&gt;</w:t>
            </w:r>
          </w:p>
        </w:tc>
      </w:tr>
      <w:tr w:rsidR="00BB6986" w14:paraId="09DC79B2" w14:textId="77777777" w:rsidTr="00BB6986">
        <w:trPr>
          <w:trHeight w:val="340"/>
        </w:trPr>
        <w:tc>
          <w:tcPr>
            <w:tcW w:w="1368" w:type="dxa"/>
            <w:vAlign w:val="center"/>
          </w:tcPr>
          <w:p w14:paraId="5CDA9548" w14:textId="77777777" w:rsidR="00BB6986" w:rsidRDefault="00BB6986" w:rsidP="00BB6986">
            <w:r>
              <w:t>3e niveau</w:t>
            </w:r>
          </w:p>
        </w:tc>
        <w:tc>
          <w:tcPr>
            <w:tcW w:w="3600" w:type="dxa"/>
            <w:vAlign w:val="center"/>
          </w:tcPr>
          <w:p w14:paraId="489DD9D3" w14:textId="77777777" w:rsidR="00BB6986" w:rsidRPr="00B73470" w:rsidRDefault="00BB6986" w:rsidP="00BB6986">
            <w:pPr>
              <w:rPr>
                <w:highlight w:val="yellow"/>
              </w:rPr>
            </w:pPr>
            <w:r w:rsidRPr="00B73470">
              <w:rPr>
                <w:highlight w:val="yellow"/>
              </w:rPr>
              <w:t>&lt;Directeur ICT&gt;</w:t>
            </w:r>
          </w:p>
        </w:tc>
        <w:tc>
          <w:tcPr>
            <w:tcW w:w="4320" w:type="dxa"/>
            <w:vAlign w:val="center"/>
          </w:tcPr>
          <w:p w14:paraId="6ABA585B" w14:textId="77777777" w:rsidR="00BB6986" w:rsidRPr="00B73470" w:rsidRDefault="00BB6986" w:rsidP="00BB6986">
            <w:pPr>
              <w:rPr>
                <w:highlight w:val="yellow"/>
              </w:rPr>
            </w:pPr>
            <w:r>
              <w:rPr>
                <w:highlight w:val="yellow"/>
              </w:rPr>
              <w:t>&lt;Directeur a</w:t>
            </w:r>
            <w:r w:rsidRPr="00B73470">
              <w:rPr>
                <w:highlight w:val="yellow"/>
              </w:rPr>
              <w:t>ccount management&gt;</w:t>
            </w:r>
          </w:p>
        </w:tc>
      </w:tr>
    </w:tbl>
    <w:p w14:paraId="4E8C4F22" w14:textId="77777777" w:rsidR="00271B4D" w:rsidRPr="00834D85" w:rsidRDefault="00271B4D" w:rsidP="00271B4D">
      <w:pPr>
        <w:rPr>
          <w:color w:val="FFFFFF" w:themeColor="background1"/>
        </w:rPr>
      </w:pPr>
      <w:r w:rsidRPr="00834D85">
        <w:rPr>
          <w:color w:val="FFFFFF" w:themeColor="background1"/>
          <w:highlight w:val="red"/>
        </w:rPr>
        <w:t>&lt;Bovenstaande escalatieschema</w:t>
      </w:r>
      <w:r>
        <w:rPr>
          <w:color w:val="FFFFFF" w:themeColor="background1"/>
          <w:highlight w:val="red"/>
        </w:rPr>
        <w:t xml:space="preserve"> i</w:t>
      </w:r>
      <w:r w:rsidRPr="00834D85">
        <w:rPr>
          <w:color w:val="FFFFFF" w:themeColor="background1"/>
          <w:highlight w:val="red"/>
        </w:rPr>
        <w:t xml:space="preserve">s </w:t>
      </w:r>
      <w:r>
        <w:rPr>
          <w:color w:val="FFFFFF" w:themeColor="background1"/>
          <w:highlight w:val="red"/>
        </w:rPr>
        <w:t>een</w:t>
      </w:r>
      <w:r w:rsidRPr="00834D85">
        <w:rPr>
          <w:color w:val="FFFFFF" w:themeColor="background1"/>
          <w:highlight w:val="red"/>
        </w:rPr>
        <w:t xml:space="preserve"> voorbeeld. </w:t>
      </w:r>
      <w:r w:rsidRPr="00834D85">
        <w:rPr>
          <w:color w:val="FFFFFF" w:themeColor="background1"/>
          <w:highlight w:val="red"/>
        </w:rPr>
        <w:fldChar w:fldCharType="begin"/>
      </w:r>
      <w:r w:rsidRPr="00834D85">
        <w:rPr>
          <w:color w:val="FFFFFF" w:themeColor="background1"/>
          <w:highlight w:val="red"/>
        </w:rPr>
        <w:instrText xml:space="preserve"> DOCPROPERTY  Opdrachtnemer  \* MERGEFORMAT </w:instrText>
      </w:r>
      <w:r w:rsidRPr="00834D85">
        <w:rPr>
          <w:color w:val="FFFFFF" w:themeColor="background1"/>
          <w:highlight w:val="red"/>
        </w:rPr>
        <w:fldChar w:fldCharType="separate"/>
      </w:r>
      <w:r>
        <w:rPr>
          <w:color w:val="FFFFFF" w:themeColor="background1"/>
          <w:highlight w:val="red"/>
        </w:rPr>
        <w:t>{Naam Opdrachtnemer}</w:t>
      </w:r>
      <w:r w:rsidRPr="00834D85">
        <w:rPr>
          <w:color w:val="FFFFFF" w:themeColor="background1"/>
          <w:highlight w:val="red"/>
        </w:rPr>
        <w:fldChar w:fldCharType="end"/>
      </w:r>
      <w:r w:rsidRPr="00834D85">
        <w:rPr>
          <w:color w:val="FFFFFF" w:themeColor="background1"/>
          <w:highlight w:val="red"/>
        </w:rPr>
        <w:t xml:space="preserve"> en </w:t>
      </w:r>
      <w:r w:rsidRPr="00834D85">
        <w:rPr>
          <w:color w:val="FFFFFF" w:themeColor="background1"/>
          <w:highlight w:val="red"/>
        </w:rPr>
        <w:fldChar w:fldCharType="begin"/>
      </w:r>
      <w:r w:rsidRPr="00834D85">
        <w:rPr>
          <w:color w:val="FFFFFF" w:themeColor="background1"/>
          <w:highlight w:val="red"/>
        </w:rPr>
        <w:instrText xml:space="preserve"> DOCPROPERTY  Deelnemer  \* MERGEFORMAT </w:instrText>
      </w:r>
      <w:r w:rsidRPr="00834D85">
        <w:rPr>
          <w:color w:val="FFFFFF" w:themeColor="background1"/>
          <w:highlight w:val="red"/>
        </w:rPr>
        <w:fldChar w:fldCharType="separate"/>
      </w:r>
      <w:r>
        <w:rPr>
          <w:color w:val="FFFFFF" w:themeColor="background1"/>
          <w:highlight w:val="red"/>
        </w:rPr>
        <w:t>{naam Deelnemer}</w:t>
      </w:r>
      <w:r w:rsidRPr="00834D85">
        <w:rPr>
          <w:color w:val="FFFFFF" w:themeColor="background1"/>
          <w:highlight w:val="red"/>
        </w:rPr>
        <w:fldChar w:fldCharType="end"/>
      </w:r>
      <w:r w:rsidRPr="00834D85">
        <w:rPr>
          <w:color w:val="FFFFFF" w:themeColor="background1"/>
          <w:highlight w:val="red"/>
        </w:rPr>
        <w:t xml:space="preserve"> bepalen samen de definitieve invulling.&gt;</w:t>
      </w:r>
    </w:p>
    <w:p w14:paraId="77C49E25" w14:textId="77777777" w:rsidR="00271B4D" w:rsidRPr="004303C6" w:rsidRDefault="00271B4D" w:rsidP="00271B4D">
      <w:pPr>
        <w:pStyle w:val="Kop2"/>
        <w:spacing w:before="360"/>
      </w:pPr>
      <w:bookmarkStart w:id="285" w:name="_Toc67314549"/>
      <w:bookmarkStart w:id="286" w:name="_Toc67314653"/>
      <w:r w:rsidRPr="004303C6">
        <w:t>Betrekken CCM</w:t>
      </w:r>
      <w:bookmarkEnd w:id="280"/>
      <w:bookmarkEnd w:id="281"/>
      <w:bookmarkEnd w:id="282"/>
      <w:bookmarkEnd w:id="285"/>
      <w:bookmarkEnd w:id="286"/>
    </w:p>
    <w:p w14:paraId="4CF3E6A1" w14:textId="77777777" w:rsidR="00271B4D" w:rsidRDefault="00271B4D" w:rsidP="00271B4D">
      <w:r w:rsidRPr="004303C6">
        <w:t xml:space="preserve">Ingeval van escalaties meldt </w:t>
      </w:r>
      <w:r w:rsidR="00F3165F">
        <w:fldChar w:fldCharType="begin"/>
      </w:r>
      <w:r w:rsidR="00F3165F">
        <w:instrText xml:space="preserve"> DOCPROPERTY  Deelnemer  \* MERGEFORMAT </w:instrText>
      </w:r>
      <w:r w:rsidR="00F3165F">
        <w:fldChar w:fldCharType="separate"/>
      </w:r>
      <w:r>
        <w:t>{naam Deelnemer}</w:t>
      </w:r>
      <w:r w:rsidR="00F3165F">
        <w:fldChar w:fldCharType="end"/>
      </w:r>
      <w:r>
        <w:t xml:space="preserve"> </w:t>
      </w:r>
      <w:r w:rsidRPr="00D85882">
        <w:t xml:space="preserve">zich initieel bij de </w:t>
      </w:r>
      <w:r>
        <w:t>administratieve desk</w:t>
      </w:r>
      <w:r w:rsidRPr="00D85882">
        <w:t xml:space="preserve"> of </w:t>
      </w:r>
      <w:r>
        <w:t>Servicedesk</w:t>
      </w:r>
      <w:r w:rsidRPr="00D85882">
        <w:t xml:space="preserve"> van </w:t>
      </w:r>
      <w:r w:rsidR="00F3165F">
        <w:fldChar w:fldCharType="begin"/>
      </w:r>
      <w:r w:rsidR="00F3165F">
        <w:instrText xml:space="preserve"> DOCPROPERTY  Opdrachtnemer  \* MERGEFORMAT </w:instrText>
      </w:r>
      <w:r w:rsidR="00F3165F">
        <w:fldChar w:fldCharType="separate"/>
      </w:r>
      <w:r>
        <w:t>{Naam Opdrachtnemer}</w:t>
      </w:r>
      <w:r w:rsidR="00F3165F">
        <w:fldChar w:fldCharType="end"/>
      </w:r>
      <w:r w:rsidRPr="00D85882">
        <w:t xml:space="preserve">. Vanaf het 2e escalatie niveau dient </w:t>
      </w:r>
      <w:r>
        <w:t>CCM</w:t>
      </w:r>
      <w:r w:rsidRPr="00D85882">
        <w:t xml:space="preserve"> geïnformeerd te worden en vanaf het derde escalatieniveau dient </w:t>
      </w:r>
      <w:r>
        <w:t>CCM</w:t>
      </w:r>
      <w:r w:rsidRPr="00D85882">
        <w:t xml:space="preserve"> als contractbeheerder betrokken te zijn in de escalatie. Bij de overige serviceherstelmaatregelen dient </w:t>
      </w:r>
      <w:r>
        <w:t>CCM</w:t>
      </w:r>
      <w:r w:rsidRPr="00D85882">
        <w:t xml:space="preserve"> altijd vooraf betrokken te worden.</w:t>
      </w:r>
    </w:p>
    <w:p w14:paraId="43E38BA0" w14:textId="77777777" w:rsidR="00271B4D" w:rsidRDefault="00271B4D" w:rsidP="00271B4D">
      <w:pPr>
        <w:spacing w:after="200" w:line="276" w:lineRule="auto"/>
      </w:pPr>
      <w:r>
        <w:br w:type="page"/>
      </w:r>
    </w:p>
    <w:p w14:paraId="0B704A80" w14:textId="77777777" w:rsidR="00271B4D" w:rsidRPr="00C63163" w:rsidRDefault="00271B4D" w:rsidP="00271B4D">
      <w:pPr>
        <w:pStyle w:val="Titelbladtekst"/>
        <w:jc w:val="left"/>
      </w:pPr>
      <w:r w:rsidRPr="00C63163">
        <w:lastRenderedPageBreak/>
        <w:t xml:space="preserve">Bijlage A </w:t>
      </w:r>
      <w:r>
        <w:t xml:space="preserve">DAP </w:t>
      </w:r>
      <w:r w:rsidRPr="00C63163">
        <w:t xml:space="preserve">Contactgegevens </w:t>
      </w:r>
      <w:r w:rsidR="00F3165F">
        <w:fldChar w:fldCharType="begin"/>
      </w:r>
      <w:r w:rsidR="00F3165F">
        <w:instrText xml:space="preserve"> DOCPROPERTY  Deelnemer  \* MERGEFORMAT </w:instrText>
      </w:r>
      <w:r w:rsidR="00F3165F">
        <w:fldChar w:fldCharType="separate"/>
      </w:r>
      <w:r>
        <w:t>{naam Deelnemer}</w:t>
      </w:r>
      <w:r w:rsidR="00F3165F">
        <w:fldChar w:fldCharType="end"/>
      </w:r>
    </w:p>
    <w:tbl>
      <w:tblPr>
        <w:tblStyle w:val="Tabelraster"/>
        <w:tblpPr w:leftFromText="141" w:rightFromText="141" w:vertAnchor="text" w:horzAnchor="margin" w:tblpY="449"/>
        <w:tblW w:w="0" w:type="auto"/>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ook w:val="01E0" w:firstRow="1" w:lastRow="1" w:firstColumn="1" w:lastColumn="1" w:noHBand="0" w:noVBand="0"/>
      </w:tblPr>
      <w:tblGrid>
        <w:gridCol w:w="2493"/>
        <w:gridCol w:w="2152"/>
        <w:gridCol w:w="2160"/>
        <w:gridCol w:w="2149"/>
      </w:tblGrid>
      <w:tr w:rsidR="00BB6986" w:rsidRPr="00B60738" w14:paraId="0B0D2955" w14:textId="77777777" w:rsidTr="00BB6986">
        <w:trPr>
          <w:cantSplit/>
          <w:trHeight w:val="340"/>
          <w:tblHeader/>
        </w:trPr>
        <w:tc>
          <w:tcPr>
            <w:tcW w:w="2493" w:type="dxa"/>
            <w:tcBorders>
              <w:right w:val="single" w:sz="4" w:space="0" w:color="FFFFFF"/>
            </w:tcBorders>
            <w:shd w:val="clear" w:color="auto" w:fill="002060"/>
            <w:vAlign w:val="center"/>
          </w:tcPr>
          <w:p w14:paraId="4C579730" w14:textId="77777777" w:rsidR="00BB6986" w:rsidRPr="00B60738" w:rsidRDefault="00BB6986" w:rsidP="00BB6986">
            <w:pPr>
              <w:rPr>
                <w:color w:val="FFFFFF"/>
              </w:rPr>
            </w:pPr>
            <w:bookmarkStart w:id="287" w:name="_Toc305154774"/>
            <w:bookmarkStart w:id="288" w:name="_Toc305155086"/>
            <w:bookmarkStart w:id="289" w:name="_Toc305762387"/>
            <w:bookmarkStart w:id="290" w:name="_Toc322955653"/>
            <w:bookmarkStart w:id="291" w:name="_Toc322955738"/>
            <w:bookmarkStart w:id="292" w:name="_Toc322962789"/>
            <w:bookmarkStart w:id="293" w:name="_Toc323200962"/>
            <w:bookmarkStart w:id="294" w:name="_Toc323201743"/>
            <w:bookmarkStart w:id="295" w:name="_Toc323818821"/>
            <w:bookmarkStart w:id="296" w:name="_Toc329855329"/>
            <w:bookmarkStart w:id="297" w:name="_Toc437613885"/>
            <w:bookmarkStart w:id="298" w:name="_Toc495053756"/>
            <w:r w:rsidRPr="00B60738">
              <w:rPr>
                <w:color w:val="FFFFFF"/>
              </w:rPr>
              <w:t>Geadresseerde</w:t>
            </w:r>
          </w:p>
        </w:tc>
        <w:tc>
          <w:tcPr>
            <w:tcW w:w="2152" w:type="dxa"/>
            <w:tcBorders>
              <w:left w:val="single" w:sz="4" w:space="0" w:color="FFFFFF"/>
              <w:right w:val="single" w:sz="4" w:space="0" w:color="FFFFFF"/>
            </w:tcBorders>
            <w:shd w:val="clear" w:color="auto" w:fill="002060"/>
            <w:vAlign w:val="center"/>
          </w:tcPr>
          <w:p w14:paraId="574FFA5B" w14:textId="77777777" w:rsidR="00BB6986" w:rsidRPr="00B60738" w:rsidRDefault="00BB6986" w:rsidP="00BB6986">
            <w:pPr>
              <w:rPr>
                <w:color w:val="FFFFFF"/>
              </w:rPr>
            </w:pPr>
            <w:r w:rsidRPr="00B60738">
              <w:rPr>
                <w:color w:val="FFFFFF"/>
              </w:rPr>
              <w:t>Adres</w:t>
            </w:r>
          </w:p>
        </w:tc>
        <w:tc>
          <w:tcPr>
            <w:tcW w:w="2160" w:type="dxa"/>
            <w:tcBorders>
              <w:left w:val="single" w:sz="4" w:space="0" w:color="FFFFFF"/>
              <w:right w:val="single" w:sz="4" w:space="0" w:color="FFFFFF"/>
            </w:tcBorders>
            <w:shd w:val="clear" w:color="auto" w:fill="002060"/>
            <w:vAlign w:val="center"/>
          </w:tcPr>
          <w:p w14:paraId="324460CE" w14:textId="77777777" w:rsidR="00BB6986" w:rsidRPr="00B60738" w:rsidRDefault="00BB6986" w:rsidP="00BB6986">
            <w:pPr>
              <w:rPr>
                <w:color w:val="FFFFFF"/>
              </w:rPr>
            </w:pPr>
            <w:r w:rsidRPr="00B60738">
              <w:rPr>
                <w:color w:val="FFFFFF"/>
              </w:rPr>
              <w:t>Telefoon</w:t>
            </w:r>
          </w:p>
        </w:tc>
        <w:tc>
          <w:tcPr>
            <w:tcW w:w="2149" w:type="dxa"/>
            <w:tcBorders>
              <w:left w:val="single" w:sz="4" w:space="0" w:color="FFFFFF"/>
            </w:tcBorders>
            <w:shd w:val="clear" w:color="auto" w:fill="002060"/>
            <w:vAlign w:val="center"/>
          </w:tcPr>
          <w:p w14:paraId="0442A052" w14:textId="77777777" w:rsidR="00BB6986" w:rsidRPr="00B60738" w:rsidRDefault="00BB6986" w:rsidP="00BB6986">
            <w:pPr>
              <w:rPr>
                <w:color w:val="FFFFFF"/>
              </w:rPr>
            </w:pPr>
            <w:r w:rsidRPr="00B60738">
              <w:rPr>
                <w:color w:val="FFFFFF"/>
              </w:rPr>
              <w:t>e-mail</w:t>
            </w:r>
          </w:p>
        </w:tc>
      </w:tr>
      <w:tr w:rsidR="00BB6986" w:rsidRPr="00B60738" w14:paraId="6A8610E4" w14:textId="77777777" w:rsidTr="00BB6986">
        <w:trPr>
          <w:cantSplit/>
          <w:trHeight w:val="510"/>
        </w:trPr>
        <w:tc>
          <w:tcPr>
            <w:tcW w:w="2493" w:type="dxa"/>
            <w:vAlign w:val="center"/>
          </w:tcPr>
          <w:p w14:paraId="12F7568E" w14:textId="77777777" w:rsidR="00BB6986" w:rsidRPr="00B60738" w:rsidRDefault="00BB6986" w:rsidP="00BB6986">
            <w:r w:rsidRPr="00B60738">
              <w:t xml:space="preserve">Algemeen adres </w:t>
            </w:r>
            <w:r w:rsidR="00F3165F">
              <w:fldChar w:fldCharType="begin"/>
            </w:r>
            <w:r w:rsidR="00F3165F">
              <w:instrText xml:space="preserve"> DOCPROPERTY  Deelnemer  \* MERGEFORMAT </w:instrText>
            </w:r>
            <w:r w:rsidR="00F3165F">
              <w:fldChar w:fldCharType="separate"/>
            </w:r>
            <w:r>
              <w:t>{naam Deelnemer}</w:t>
            </w:r>
            <w:r w:rsidR="00F3165F">
              <w:fldChar w:fldCharType="end"/>
            </w:r>
          </w:p>
        </w:tc>
        <w:tc>
          <w:tcPr>
            <w:tcW w:w="2152" w:type="dxa"/>
            <w:vAlign w:val="center"/>
          </w:tcPr>
          <w:p w14:paraId="35C053AA" w14:textId="77777777" w:rsidR="00BB6986" w:rsidRPr="00B60738" w:rsidRDefault="00BB6986" w:rsidP="00BB6986"/>
        </w:tc>
        <w:tc>
          <w:tcPr>
            <w:tcW w:w="2160" w:type="dxa"/>
            <w:vAlign w:val="center"/>
          </w:tcPr>
          <w:p w14:paraId="2E565E93" w14:textId="77777777" w:rsidR="00BB6986" w:rsidRPr="00B60738" w:rsidRDefault="00BB6986" w:rsidP="00BB6986"/>
        </w:tc>
        <w:tc>
          <w:tcPr>
            <w:tcW w:w="2149" w:type="dxa"/>
            <w:vAlign w:val="center"/>
          </w:tcPr>
          <w:p w14:paraId="4277019F" w14:textId="77777777" w:rsidR="00BB6986" w:rsidRPr="00B60738" w:rsidRDefault="00BB6986" w:rsidP="00BB6986"/>
        </w:tc>
      </w:tr>
      <w:tr w:rsidR="00BB6986" w:rsidRPr="00B60738" w14:paraId="7B76D1B6" w14:textId="77777777" w:rsidTr="00BB6986">
        <w:trPr>
          <w:cantSplit/>
          <w:trHeight w:val="510"/>
        </w:trPr>
        <w:tc>
          <w:tcPr>
            <w:tcW w:w="2493" w:type="dxa"/>
            <w:vAlign w:val="center"/>
          </w:tcPr>
          <w:p w14:paraId="3442FCC1" w14:textId="77777777" w:rsidR="00BB6986" w:rsidRPr="00B60738" w:rsidRDefault="00BB6986" w:rsidP="00BB6986">
            <w:r w:rsidRPr="00B60738">
              <w:t xml:space="preserve">Melden </w:t>
            </w:r>
            <w:r>
              <w:t>Incident</w:t>
            </w:r>
            <w:r w:rsidRPr="00B60738">
              <w:t xml:space="preserve">en </w:t>
            </w:r>
          </w:p>
        </w:tc>
        <w:tc>
          <w:tcPr>
            <w:tcW w:w="2152" w:type="dxa"/>
            <w:vAlign w:val="center"/>
          </w:tcPr>
          <w:p w14:paraId="08E7509B" w14:textId="77777777" w:rsidR="00BB6986" w:rsidRPr="00B60738" w:rsidRDefault="00BB6986" w:rsidP="00BB6986"/>
        </w:tc>
        <w:tc>
          <w:tcPr>
            <w:tcW w:w="2160" w:type="dxa"/>
            <w:vAlign w:val="center"/>
          </w:tcPr>
          <w:p w14:paraId="2D0C11A4" w14:textId="77777777" w:rsidR="00BB6986" w:rsidRPr="00B60738" w:rsidRDefault="00BB6986" w:rsidP="00BB6986"/>
        </w:tc>
        <w:tc>
          <w:tcPr>
            <w:tcW w:w="2149" w:type="dxa"/>
            <w:vAlign w:val="center"/>
          </w:tcPr>
          <w:p w14:paraId="430D976C" w14:textId="77777777" w:rsidR="00BB6986" w:rsidRPr="00B60738" w:rsidRDefault="00BB6986" w:rsidP="00BB6986"/>
        </w:tc>
      </w:tr>
    </w:tbl>
    <w:p w14:paraId="6DE6CE03" w14:textId="77777777" w:rsidR="00271B4D" w:rsidRPr="00C114E1" w:rsidRDefault="00271B4D" w:rsidP="00271B4D">
      <w:pPr>
        <w:pStyle w:val="Bijschrift"/>
      </w:pPr>
      <w:r w:rsidRPr="00C114E1">
        <w:t>Adresgegevens</w:t>
      </w:r>
      <w:bookmarkEnd w:id="287"/>
      <w:bookmarkEnd w:id="288"/>
      <w:bookmarkEnd w:id="289"/>
      <w:bookmarkEnd w:id="290"/>
      <w:bookmarkEnd w:id="291"/>
      <w:bookmarkEnd w:id="292"/>
      <w:bookmarkEnd w:id="293"/>
      <w:bookmarkEnd w:id="294"/>
      <w:bookmarkEnd w:id="295"/>
      <w:bookmarkEnd w:id="296"/>
      <w:bookmarkEnd w:id="297"/>
      <w:bookmarkEnd w:id="298"/>
    </w:p>
    <w:p w14:paraId="698FEBFA" w14:textId="77777777" w:rsidR="00271B4D" w:rsidRDefault="00271B4D" w:rsidP="00271B4D">
      <w:pPr>
        <w:rPr>
          <w:color w:val="FFFFFF"/>
          <w:highlight w:val="red"/>
        </w:rPr>
      </w:pPr>
    </w:p>
    <w:p w14:paraId="515CD74C" w14:textId="77777777" w:rsidR="00271B4D" w:rsidRPr="00EF3431" w:rsidRDefault="00271B4D" w:rsidP="00271B4D">
      <w:pPr>
        <w:rPr>
          <w:color w:val="FFFFFF"/>
        </w:rPr>
        <w:sectPr w:rsidR="00271B4D" w:rsidRPr="00EF3431" w:rsidSect="00271B4D">
          <w:footerReference w:type="default" r:id="rId14"/>
          <w:footerReference w:type="first" r:id="rId15"/>
          <w:type w:val="continuous"/>
          <w:pgSz w:w="11906" w:h="16838"/>
          <w:pgMar w:top="1417" w:right="1417" w:bottom="1417" w:left="1417" w:header="709" w:footer="708" w:gutter="0"/>
          <w:cols w:space="708"/>
          <w:titlePg/>
          <w:docGrid w:linePitch="360"/>
        </w:sectPr>
      </w:pPr>
      <w:r w:rsidRPr="00B60738">
        <w:rPr>
          <w:color w:val="FFFFFF"/>
          <w:highlight w:val="red"/>
        </w:rPr>
        <w:t xml:space="preserve">&lt;Bovenstaande opsomming van geadresseerden is een </w:t>
      </w:r>
      <w:r w:rsidRPr="00EF3431">
        <w:rPr>
          <w:color w:val="FFFFFF" w:themeColor="background1"/>
          <w:highlight w:val="red"/>
        </w:rPr>
        <w:t xml:space="preserve">voorbeeld. </w:t>
      </w:r>
      <w:r w:rsidRPr="00EF3431">
        <w:rPr>
          <w:color w:val="FFFFFF" w:themeColor="background1"/>
          <w:highlight w:val="red"/>
        </w:rPr>
        <w:fldChar w:fldCharType="begin"/>
      </w:r>
      <w:r w:rsidRPr="00EF3431">
        <w:rPr>
          <w:color w:val="FFFFFF" w:themeColor="background1"/>
          <w:highlight w:val="red"/>
        </w:rPr>
        <w:instrText xml:space="preserve"> DOCPROPERTY  Deelnemer  \* MERGEFORMAT </w:instrText>
      </w:r>
      <w:r w:rsidRPr="00EF3431">
        <w:rPr>
          <w:color w:val="FFFFFF" w:themeColor="background1"/>
          <w:highlight w:val="red"/>
        </w:rPr>
        <w:fldChar w:fldCharType="separate"/>
      </w:r>
      <w:r>
        <w:rPr>
          <w:color w:val="FFFFFF" w:themeColor="background1"/>
          <w:highlight w:val="red"/>
        </w:rPr>
        <w:t>{naam Deelnemer}</w:t>
      </w:r>
      <w:r w:rsidRPr="00EF3431">
        <w:rPr>
          <w:color w:val="FFFFFF" w:themeColor="background1"/>
          <w:highlight w:val="red"/>
        </w:rPr>
        <w:fldChar w:fldCharType="end"/>
      </w:r>
      <w:r w:rsidRPr="00B60738">
        <w:rPr>
          <w:color w:val="FFFFFF"/>
          <w:highlight w:val="red"/>
        </w:rPr>
        <w:t xml:space="preserve"> bepaalt de definitieve invulling.&gt;</w:t>
      </w:r>
    </w:p>
    <w:p w14:paraId="71BC53A6" w14:textId="77777777" w:rsidR="00271B4D" w:rsidRPr="00EF3431" w:rsidRDefault="00271B4D" w:rsidP="00271B4D">
      <w:pPr>
        <w:pStyle w:val="Bijschrift"/>
      </w:pPr>
      <w:bookmarkStart w:id="301" w:name="_Toc305154775"/>
      <w:bookmarkStart w:id="302" w:name="_Toc305155087"/>
      <w:bookmarkStart w:id="303" w:name="_Toc305762388"/>
      <w:bookmarkStart w:id="304" w:name="_Toc322955654"/>
      <w:bookmarkStart w:id="305" w:name="_Toc322955739"/>
      <w:bookmarkStart w:id="306" w:name="_Toc322962790"/>
      <w:bookmarkStart w:id="307" w:name="_Toc323200963"/>
      <w:bookmarkStart w:id="308" w:name="_Toc323201744"/>
      <w:bookmarkStart w:id="309" w:name="_Toc323818822"/>
      <w:bookmarkStart w:id="310" w:name="_Toc329855330"/>
      <w:bookmarkStart w:id="311" w:name="_Ref398197241"/>
      <w:bookmarkStart w:id="312" w:name="_Ref398197246"/>
      <w:bookmarkStart w:id="313" w:name="_Ref398197252"/>
      <w:bookmarkStart w:id="314" w:name="_Ref398197258"/>
      <w:bookmarkStart w:id="315" w:name="_Toc437613886"/>
      <w:bookmarkStart w:id="316" w:name="_Toc495053757"/>
      <w:r w:rsidRPr="00EF3431">
        <w:lastRenderedPageBreak/>
        <w:t>Contactpersonen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tbl>
      <w:tblPr>
        <w:tblStyle w:val="Tabelraster"/>
        <w:tblW w:w="0" w:type="auto"/>
        <w:tblInd w:w="108"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ook w:val="01E0" w:firstRow="1" w:lastRow="1" w:firstColumn="1" w:lastColumn="1" w:noHBand="0" w:noVBand="0"/>
      </w:tblPr>
      <w:tblGrid>
        <w:gridCol w:w="2212"/>
        <w:gridCol w:w="1748"/>
        <w:gridCol w:w="1844"/>
        <w:gridCol w:w="1694"/>
        <w:gridCol w:w="1616"/>
        <w:gridCol w:w="1597"/>
        <w:gridCol w:w="1591"/>
        <w:gridCol w:w="1582"/>
      </w:tblGrid>
      <w:tr w:rsidR="00271B4D" w:rsidRPr="00B60738" w14:paraId="6C0A79FE" w14:textId="77777777" w:rsidTr="00BB6986">
        <w:trPr>
          <w:cantSplit/>
          <w:tblHeader/>
        </w:trPr>
        <w:tc>
          <w:tcPr>
            <w:tcW w:w="2226" w:type="dxa"/>
            <w:vMerge w:val="restart"/>
            <w:tcBorders>
              <w:right w:val="single" w:sz="4" w:space="0" w:color="FFFFFF"/>
            </w:tcBorders>
            <w:shd w:val="clear" w:color="auto" w:fill="002060"/>
            <w:vAlign w:val="center"/>
          </w:tcPr>
          <w:p w14:paraId="60E20DB9" w14:textId="77777777" w:rsidR="00271B4D" w:rsidRPr="00B60738" w:rsidRDefault="00271B4D" w:rsidP="00271B4D">
            <w:pPr>
              <w:rPr>
                <w:color w:val="FFFFFF"/>
              </w:rPr>
            </w:pPr>
            <w:r w:rsidRPr="00B60738">
              <w:rPr>
                <w:color w:val="FFFFFF"/>
              </w:rPr>
              <w:t>Functie/rol</w:t>
            </w:r>
          </w:p>
        </w:tc>
        <w:tc>
          <w:tcPr>
            <w:tcW w:w="1794" w:type="dxa"/>
            <w:vMerge w:val="restart"/>
            <w:tcBorders>
              <w:left w:val="single" w:sz="4" w:space="0" w:color="FFFFFF"/>
              <w:right w:val="single" w:sz="4" w:space="0" w:color="FFFFFF"/>
            </w:tcBorders>
            <w:shd w:val="clear" w:color="auto" w:fill="002060"/>
            <w:vAlign w:val="center"/>
          </w:tcPr>
          <w:p w14:paraId="5B356D50" w14:textId="77777777" w:rsidR="00271B4D" w:rsidRPr="00B60738" w:rsidRDefault="00271B4D" w:rsidP="00271B4D">
            <w:pPr>
              <w:rPr>
                <w:color w:val="FFFFFF"/>
              </w:rPr>
            </w:pPr>
            <w:r w:rsidRPr="00B60738">
              <w:rPr>
                <w:color w:val="FFFFFF"/>
              </w:rPr>
              <w:t>Naam</w:t>
            </w:r>
          </w:p>
        </w:tc>
        <w:tc>
          <w:tcPr>
            <w:tcW w:w="1883" w:type="dxa"/>
            <w:vMerge w:val="restart"/>
            <w:tcBorders>
              <w:left w:val="single" w:sz="4" w:space="0" w:color="FFFFFF"/>
              <w:right w:val="single" w:sz="4" w:space="0" w:color="FFFFFF"/>
            </w:tcBorders>
            <w:shd w:val="clear" w:color="auto" w:fill="002060"/>
            <w:vAlign w:val="center"/>
          </w:tcPr>
          <w:p w14:paraId="2BAF809D" w14:textId="77777777" w:rsidR="00271B4D" w:rsidRPr="00B60738" w:rsidRDefault="00271B4D" w:rsidP="00271B4D">
            <w:pPr>
              <w:rPr>
                <w:color w:val="FFFFFF"/>
              </w:rPr>
            </w:pPr>
            <w:r w:rsidRPr="00B60738">
              <w:rPr>
                <w:color w:val="FFFFFF"/>
              </w:rPr>
              <w:t>Telefoon</w:t>
            </w:r>
          </w:p>
        </w:tc>
        <w:tc>
          <w:tcPr>
            <w:tcW w:w="1744" w:type="dxa"/>
            <w:vMerge w:val="restart"/>
            <w:tcBorders>
              <w:left w:val="single" w:sz="4" w:space="0" w:color="FFFFFF"/>
              <w:right w:val="single" w:sz="4" w:space="0" w:color="FFFFFF"/>
            </w:tcBorders>
            <w:shd w:val="clear" w:color="auto" w:fill="002060"/>
            <w:vAlign w:val="center"/>
          </w:tcPr>
          <w:p w14:paraId="06E5C5C1" w14:textId="77777777" w:rsidR="00271B4D" w:rsidRPr="00B60738" w:rsidRDefault="00271B4D" w:rsidP="00271B4D">
            <w:pPr>
              <w:rPr>
                <w:color w:val="FFFFFF"/>
              </w:rPr>
            </w:pPr>
            <w:r w:rsidRPr="00B60738">
              <w:rPr>
                <w:color w:val="FFFFFF"/>
              </w:rPr>
              <w:t>e-mail</w:t>
            </w:r>
          </w:p>
        </w:tc>
        <w:tc>
          <w:tcPr>
            <w:tcW w:w="3241" w:type="dxa"/>
            <w:gridSpan w:val="2"/>
            <w:tcBorders>
              <w:left w:val="single" w:sz="4" w:space="0" w:color="FFFFFF"/>
              <w:bottom w:val="single" w:sz="4" w:space="0" w:color="FFFFFF"/>
              <w:right w:val="single" w:sz="4" w:space="0" w:color="FFFFFF"/>
            </w:tcBorders>
            <w:shd w:val="clear" w:color="auto" w:fill="002060"/>
          </w:tcPr>
          <w:p w14:paraId="37E031DD" w14:textId="77777777" w:rsidR="00271B4D" w:rsidRPr="00B60738" w:rsidRDefault="00271B4D" w:rsidP="00271B4D">
            <w:pPr>
              <w:rPr>
                <w:color w:val="FFFFFF"/>
              </w:rPr>
            </w:pPr>
            <w:r>
              <w:rPr>
                <w:color w:val="FFFFFF"/>
              </w:rPr>
              <w:t>Kan contact opnemen met</w:t>
            </w:r>
          </w:p>
        </w:tc>
        <w:tc>
          <w:tcPr>
            <w:tcW w:w="1611" w:type="dxa"/>
            <w:vMerge w:val="restart"/>
            <w:tcBorders>
              <w:left w:val="single" w:sz="4" w:space="0" w:color="FFFFFF"/>
              <w:right w:val="single" w:sz="4" w:space="0" w:color="FFFFFF"/>
            </w:tcBorders>
            <w:shd w:val="clear" w:color="auto" w:fill="002060"/>
          </w:tcPr>
          <w:p w14:paraId="2EE5C055" w14:textId="77777777" w:rsidR="00271B4D" w:rsidRPr="00B60738" w:rsidRDefault="00271B4D" w:rsidP="00271B4D">
            <w:pPr>
              <w:rPr>
                <w:color w:val="FFFFFF"/>
              </w:rPr>
            </w:pPr>
            <w:r>
              <w:rPr>
                <w:color w:val="FFFFFF"/>
              </w:rPr>
              <w:t>Treedt op als gegevens- beheerder</w:t>
            </w:r>
          </w:p>
        </w:tc>
        <w:tc>
          <w:tcPr>
            <w:tcW w:w="1611" w:type="dxa"/>
            <w:vMerge w:val="restart"/>
            <w:tcBorders>
              <w:left w:val="single" w:sz="4" w:space="0" w:color="FFFFFF"/>
            </w:tcBorders>
            <w:shd w:val="clear" w:color="auto" w:fill="002060"/>
            <w:vAlign w:val="center"/>
          </w:tcPr>
          <w:p w14:paraId="3F103693" w14:textId="77777777" w:rsidR="00271B4D" w:rsidRPr="00B60738" w:rsidRDefault="00271B4D" w:rsidP="00271B4D">
            <w:pPr>
              <w:rPr>
                <w:color w:val="FFFFFF"/>
              </w:rPr>
            </w:pPr>
            <w:r w:rsidRPr="008C06ED">
              <w:rPr>
                <w:color w:val="FFFFFF"/>
                <w:highlight w:val="yellow"/>
              </w:rPr>
              <w:t>&lt;actie&gt;</w:t>
            </w:r>
          </w:p>
        </w:tc>
      </w:tr>
      <w:tr w:rsidR="00271B4D" w:rsidRPr="00B60738" w14:paraId="10DB5CC0" w14:textId="77777777" w:rsidTr="00BB6986">
        <w:trPr>
          <w:cantSplit/>
          <w:tblHeader/>
        </w:trPr>
        <w:tc>
          <w:tcPr>
            <w:tcW w:w="2226" w:type="dxa"/>
            <w:vMerge/>
            <w:tcBorders>
              <w:right w:val="single" w:sz="4" w:space="0" w:color="FFFFFF"/>
            </w:tcBorders>
            <w:shd w:val="clear" w:color="auto" w:fill="000080"/>
          </w:tcPr>
          <w:p w14:paraId="68F7083F" w14:textId="77777777" w:rsidR="00271B4D" w:rsidRPr="00B60738" w:rsidRDefault="00271B4D" w:rsidP="00271B4D">
            <w:pPr>
              <w:rPr>
                <w:color w:val="FFFFFF"/>
              </w:rPr>
            </w:pPr>
          </w:p>
        </w:tc>
        <w:tc>
          <w:tcPr>
            <w:tcW w:w="1794" w:type="dxa"/>
            <w:vMerge/>
            <w:tcBorders>
              <w:left w:val="single" w:sz="4" w:space="0" w:color="FFFFFF"/>
              <w:right w:val="single" w:sz="4" w:space="0" w:color="FFFFFF"/>
            </w:tcBorders>
            <w:shd w:val="clear" w:color="auto" w:fill="000080"/>
          </w:tcPr>
          <w:p w14:paraId="68044634" w14:textId="77777777" w:rsidR="00271B4D" w:rsidRPr="00B60738" w:rsidRDefault="00271B4D" w:rsidP="00271B4D">
            <w:pPr>
              <w:rPr>
                <w:color w:val="FFFFFF"/>
              </w:rPr>
            </w:pPr>
          </w:p>
        </w:tc>
        <w:tc>
          <w:tcPr>
            <w:tcW w:w="1883" w:type="dxa"/>
            <w:vMerge/>
            <w:tcBorders>
              <w:left w:val="single" w:sz="4" w:space="0" w:color="FFFFFF"/>
              <w:right w:val="single" w:sz="4" w:space="0" w:color="FFFFFF"/>
            </w:tcBorders>
            <w:shd w:val="clear" w:color="auto" w:fill="000080"/>
          </w:tcPr>
          <w:p w14:paraId="0706399F" w14:textId="77777777" w:rsidR="00271B4D" w:rsidRPr="00B60738" w:rsidRDefault="00271B4D" w:rsidP="00271B4D">
            <w:pPr>
              <w:rPr>
                <w:color w:val="FFFFFF"/>
              </w:rPr>
            </w:pPr>
          </w:p>
        </w:tc>
        <w:tc>
          <w:tcPr>
            <w:tcW w:w="1744" w:type="dxa"/>
            <w:vMerge/>
            <w:tcBorders>
              <w:left w:val="single" w:sz="4" w:space="0" w:color="FFFFFF"/>
              <w:right w:val="single" w:sz="4" w:space="0" w:color="FFFFFF"/>
            </w:tcBorders>
            <w:shd w:val="clear" w:color="auto" w:fill="000080"/>
          </w:tcPr>
          <w:p w14:paraId="14DD3E7D" w14:textId="77777777" w:rsidR="00271B4D" w:rsidRPr="00B60738" w:rsidRDefault="00271B4D" w:rsidP="00271B4D">
            <w:pPr>
              <w:rPr>
                <w:color w:val="FFFFFF"/>
              </w:rPr>
            </w:pPr>
          </w:p>
        </w:tc>
        <w:tc>
          <w:tcPr>
            <w:tcW w:w="1630" w:type="dxa"/>
            <w:tcBorders>
              <w:top w:val="single" w:sz="4" w:space="0" w:color="FFFFFF"/>
              <w:left w:val="single" w:sz="4" w:space="0" w:color="FFFFFF"/>
              <w:right w:val="single" w:sz="4" w:space="0" w:color="FFFFFF"/>
            </w:tcBorders>
            <w:shd w:val="clear" w:color="auto" w:fill="002060"/>
            <w:vAlign w:val="center"/>
          </w:tcPr>
          <w:p w14:paraId="06B2FDF5" w14:textId="77777777" w:rsidR="00271B4D" w:rsidRPr="00B60738" w:rsidRDefault="00271B4D" w:rsidP="00271B4D">
            <w:pPr>
              <w:rPr>
                <w:color w:val="FFFFFF"/>
              </w:rPr>
            </w:pPr>
            <w:r>
              <w:rPr>
                <w:color w:val="FFFFFF"/>
              </w:rPr>
              <w:t>Servicedesk</w:t>
            </w:r>
          </w:p>
        </w:tc>
        <w:tc>
          <w:tcPr>
            <w:tcW w:w="1611" w:type="dxa"/>
            <w:tcBorders>
              <w:top w:val="single" w:sz="4" w:space="0" w:color="FFFFFF"/>
              <w:left w:val="single" w:sz="4" w:space="0" w:color="FFFFFF"/>
              <w:right w:val="single" w:sz="4" w:space="0" w:color="FFFFFF"/>
            </w:tcBorders>
            <w:shd w:val="clear" w:color="auto" w:fill="002060"/>
            <w:vAlign w:val="center"/>
          </w:tcPr>
          <w:p w14:paraId="1BC54A7E" w14:textId="77777777" w:rsidR="00271B4D" w:rsidRPr="00B60738" w:rsidRDefault="00271B4D" w:rsidP="00271B4D">
            <w:pPr>
              <w:rPr>
                <w:color w:val="FFFFFF"/>
              </w:rPr>
            </w:pPr>
            <w:r>
              <w:rPr>
                <w:color w:val="FFFFFF"/>
              </w:rPr>
              <w:t>Servicedesk</w:t>
            </w:r>
          </w:p>
        </w:tc>
        <w:tc>
          <w:tcPr>
            <w:tcW w:w="1611" w:type="dxa"/>
            <w:vMerge/>
            <w:tcBorders>
              <w:left w:val="single" w:sz="4" w:space="0" w:color="FFFFFF"/>
              <w:right w:val="single" w:sz="4" w:space="0" w:color="FFFFFF"/>
            </w:tcBorders>
            <w:shd w:val="clear" w:color="auto" w:fill="000080"/>
          </w:tcPr>
          <w:p w14:paraId="7AC776DF" w14:textId="77777777" w:rsidR="00271B4D" w:rsidRPr="00B60738" w:rsidRDefault="00271B4D" w:rsidP="00271B4D">
            <w:pPr>
              <w:rPr>
                <w:color w:val="FFFFFF"/>
              </w:rPr>
            </w:pPr>
          </w:p>
        </w:tc>
        <w:tc>
          <w:tcPr>
            <w:tcW w:w="1611" w:type="dxa"/>
            <w:vMerge/>
            <w:tcBorders>
              <w:left w:val="single" w:sz="4" w:space="0" w:color="FFFFFF"/>
            </w:tcBorders>
            <w:shd w:val="clear" w:color="auto" w:fill="000080"/>
          </w:tcPr>
          <w:p w14:paraId="51284491" w14:textId="77777777" w:rsidR="00271B4D" w:rsidRPr="00B60738" w:rsidRDefault="00271B4D" w:rsidP="00271B4D">
            <w:pPr>
              <w:rPr>
                <w:color w:val="FFFFFF"/>
              </w:rPr>
            </w:pPr>
          </w:p>
        </w:tc>
      </w:tr>
      <w:tr w:rsidR="00271B4D" w:rsidRPr="00B60738" w14:paraId="63894B60" w14:textId="77777777" w:rsidTr="00271B4D">
        <w:trPr>
          <w:cantSplit/>
          <w:trHeight w:val="510"/>
        </w:trPr>
        <w:tc>
          <w:tcPr>
            <w:tcW w:w="2226" w:type="dxa"/>
            <w:vAlign w:val="center"/>
          </w:tcPr>
          <w:p w14:paraId="4A81DEB5" w14:textId="77777777" w:rsidR="00271B4D" w:rsidRPr="00B60738" w:rsidRDefault="00271B4D" w:rsidP="00271B4D">
            <w:r w:rsidRPr="00B60738">
              <w:t>Directeur ICT</w:t>
            </w:r>
          </w:p>
        </w:tc>
        <w:tc>
          <w:tcPr>
            <w:tcW w:w="1794" w:type="dxa"/>
            <w:vAlign w:val="center"/>
          </w:tcPr>
          <w:p w14:paraId="73499EFE" w14:textId="77777777" w:rsidR="00271B4D" w:rsidRPr="00B60738" w:rsidRDefault="00271B4D" w:rsidP="00271B4D"/>
        </w:tc>
        <w:tc>
          <w:tcPr>
            <w:tcW w:w="1883" w:type="dxa"/>
            <w:vAlign w:val="center"/>
          </w:tcPr>
          <w:p w14:paraId="6A655CEC" w14:textId="77777777" w:rsidR="00271B4D" w:rsidRPr="00B60738" w:rsidRDefault="00271B4D" w:rsidP="00271B4D"/>
        </w:tc>
        <w:tc>
          <w:tcPr>
            <w:tcW w:w="1744" w:type="dxa"/>
            <w:vAlign w:val="center"/>
          </w:tcPr>
          <w:p w14:paraId="4DAAC43E" w14:textId="77777777" w:rsidR="00271B4D" w:rsidRPr="00B60738" w:rsidRDefault="00271B4D" w:rsidP="00271B4D"/>
        </w:tc>
        <w:tc>
          <w:tcPr>
            <w:tcW w:w="1630" w:type="dxa"/>
            <w:vAlign w:val="center"/>
          </w:tcPr>
          <w:p w14:paraId="2B3757B1" w14:textId="77777777" w:rsidR="00271B4D" w:rsidRPr="00B60738" w:rsidRDefault="00271B4D" w:rsidP="00271B4D"/>
        </w:tc>
        <w:tc>
          <w:tcPr>
            <w:tcW w:w="1611" w:type="dxa"/>
            <w:vAlign w:val="center"/>
          </w:tcPr>
          <w:p w14:paraId="052BDAA0" w14:textId="77777777" w:rsidR="00271B4D" w:rsidRPr="00B60738" w:rsidRDefault="00271B4D" w:rsidP="00271B4D"/>
        </w:tc>
        <w:tc>
          <w:tcPr>
            <w:tcW w:w="1611" w:type="dxa"/>
            <w:vAlign w:val="center"/>
          </w:tcPr>
          <w:p w14:paraId="7E6EDDE0" w14:textId="77777777" w:rsidR="00271B4D" w:rsidRPr="00B60738" w:rsidRDefault="00271B4D" w:rsidP="00271B4D"/>
        </w:tc>
        <w:tc>
          <w:tcPr>
            <w:tcW w:w="1611" w:type="dxa"/>
            <w:vAlign w:val="center"/>
          </w:tcPr>
          <w:p w14:paraId="7E42CB97" w14:textId="77777777" w:rsidR="00271B4D" w:rsidRPr="00B60738" w:rsidRDefault="00271B4D" w:rsidP="00271B4D"/>
        </w:tc>
      </w:tr>
      <w:tr w:rsidR="00271B4D" w:rsidRPr="00B60738" w14:paraId="02314363" w14:textId="77777777" w:rsidTr="00271B4D">
        <w:trPr>
          <w:cantSplit/>
          <w:trHeight w:val="510"/>
        </w:trPr>
        <w:tc>
          <w:tcPr>
            <w:tcW w:w="2226" w:type="dxa"/>
            <w:vAlign w:val="center"/>
          </w:tcPr>
          <w:p w14:paraId="251D94E4" w14:textId="77777777" w:rsidR="00271B4D" w:rsidRPr="00B60738" w:rsidRDefault="00271B4D" w:rsidP="00271B4D">
            <w:r w:rsidRPr="00B60738">
              <w:t xml:space="preserve">Hoofd </w:t>
            </w:r>
            <w:r>
              <w:t>Product</w:t>
            </w:r>
            <w:r w:rsidRPr="00B60738">
              <w:t xml:space="preserve"> management</w:t>
            </w:r>
          </w:p>
        </w:tc>
        <w:tc>
          <w:tcPr>
            <w:tcW w:w="1794" w:type="dxa"/>
            <w:vAlign w:val="center"/>
          </w:tcPr>
          <w:p w14:paraId="7AE5C1B2" w14:textId="77777777" w:rsidR="00271B4D" w:rsidRPr="00B60738" w:rsidRDefault="00271B4D" w:rsidP="00271B4D"/>
        </w:tc>
        <w:tc>
          <w:tcPr>
            <w:tcW w:w="1883" w:type="dxa"/>
            <w:vAlign w:val="center"/>
          </w:tcPr>
          <w:p w14:paraId="5B44C5D2" w14:textId="77777777" w:rsidR="00271B4D" w:rsidRPr="00B60738" w:rsidRDefault="00271B4D" w:rsidP="00271B4D"/>
        </w:tc>
        <w:tc>
          <w:tcPr>
            <w:tcW w:w="1744" w:type="dxa"/>
            <w:vAlign w:val="center"/>
          </w:tcPr>
          <w:p w14:paraId="7865E260" w14:textId="77777777" w:rsidR="00271B4D" w:rsidRPr="00B60738" w:rsidRDefault="00271B4D" w:rsidP="00271B4D"/>
        </w:tc>
        <w:tc>
          <w:tcPr>
            <w:tcW w:w="1630" w:type="dxa"/>
            <w:vAlign w:val="center"/>
          </w:tcPr>
          <w:p w14:paraId="77AA7BF3" w14:textId="77777777" w:rsidR="00271B4D" w:rsidRPr="00B60738" w:rsidRDefault="00271B4D" w:rsidP="00271B4D"/>
        </w:tc>
        <w:tc>
          <w:tcPr>
            <w:tcW w:w="1611" w:type="dxa"/>
            <w:vAlign w:val="center"/>
          </w:tcPr>
          <w:p w14:paraId="62621BE0" w14:textId="77777777" w:rsidR="00271B4D" w:rsidRPr="00B60738" w:rsidRDefault="00271B4D" w:rsidP="00271B4D"/>
        </w:tc>
        <w:tc>
          <w:tcPr>
            <w:tcW w:w="1611" w:type="dxa"/>
            <w:vAlign w:val="center"/>
          </w:tcPr>
          <w:p w14:paraId="68D4514A" w14:textId="77777777" w:rsidR="00271B4D" w:rsidRPr="00B60738" w:rsidRDefault="00271B4D" w:rsidP="00271B4D"/>
        </w:tc>
        <w:tc>
          <w:tcPr>
            <w:tcW w:w="1611" w:type="dxa"/>
            <w:vAlign w:val="center"/>
          </w:tcPr>
          <w:p w14:paraId="343F79D2" w14:textId="77777777" w:rsidR="00271B4D" w:rsidRPr="00B60738" w:rsidRDefault="00271B4D" w:rsidP="00271B4D"/>
        </w:tc>
      </w:tr>
      <w:tr w:rsidR="00271B4D" w:rsidRPr="00B60738" w14:paraId="19FA23E0" w14:textId="77777777" w:rsidTr="00271B4D">
        <w:trPr>
          <w:cantSplit/>
          <w:trHeight w:val="510"/>
        </w:trPr>
        <w:tc>
          <w:tcPr>
            <w:tcW w:w="2226" w:type="dxa"/>
            <w:vAlign w:val="center"/>
          </w:tcPr>
          <w:p w14:paraId="36F2D521" w14:textId="77777777" w:rsidR="00271B4D" w:rsidRPr="00B60738" w:rsidRDefault="00271B4D" w:rsidP="00271B4D">
            <w:r w:rsidRPr="00B60738">
              <w:t>Hoofd Service management</w:t>
            </w:r>
          </w:p>
        </w:tc>
        <w:tc>
          <w:tcPr>
            <w:tcW w:w="1794" w:type="dxa"/>
            <w:vAlign w:val="center"/>
          </w:tcPr>
          <w:p w14:paraId="1CE71441" w14:textId="77777777" w:rsidR="00271B4D" w:rsidRPr="00B60738" w:rsidRDefault="00271B4D" w:rsidP="00271B4D"/>
        </w:tc>
        <w:tc>
          <w:tcPr>
            <w:tcW w:w="1883" w:type="dxa"/>
            <w:vAlign w:val="center"/>
          </w:tcPr>
          <w:p w14:paraId="6800D41B" w14:textId="77777777" w:rsidR="00271B4D" w:rsidRPr="00B60738" w:rsidRDefault="00271B4D" w:rsidP="00271B4D"/>
        </w:tc>
        <w:tc>
          <w:tcPr>
            <w:tcW w:w="1744" w:type="dxa"/>
            <w:vAlign w:val="center"/>
          </w:tcPr>
          <w:p w14:paraId="02D60F7E" w14:textId="77777777" w:rsidR="00271B4D" w:rsidRPr="00B60738" w:rsidRDefault="00271B4D" w:rsidP="00271B4D"/>
        </w:tc>
        <w:tc>
          <w:tcPr>
            <w:tcW w:w="1630" w:type="dxa"/>
            <w:vAlign w:val="center"/>
          </w:tcPr>
          <w:p w14:paraId="691CF5AA" w14:textId="77777777" w:rsidR="00271B4D" w:rsidRPr="00B60738" w:rsidRDefault="00271B4D" w:rsidP="00271B4D"/>
        </w:tc>
        <w:tc>
          <w:tcPr>
            <w:tcW w:w="1611" w:type="dxa"/>
            <w:vAlign w:val="center"/>
          </w:tcPr>
          <w:p w14:paraId="17097100" w14:textId="77777777" w:rsidR="00271B4D" w:rsidRPr="00B60738" w:rsidRDefault="00271B4D" w:rsidP="00271B4D"/>
        </w:tc>
        <w:tc>
          <w:tcPr>
            <w:tcW w:w="1611" w:type="dxa"/>
            <w:vAlign w:val="center"/>
          </w:tcPr>
          <w:p w14:paraId="6040C93E" w14:textId="77777777" w:rsidR="00271B4D" w:rsidRPr="00B60738" w:rsidRDefault="00271B4D" w:rsidP="00271B4D"/>
        </w:tc>
        <w:tc>
          <w:tcPr>
            <w:tcW w:w="1611" w:type="dxa"/>
            <w:vAlign w:val="center"/>
          </w:tcPr>
          <w:p w14:paraId="30752ADD" w14:textId="77777777" w:rsidR="00271B4D" w:rsidRPr="00B60738" w:rsidRDefault="00271B4D" w:rsidP="00271B4D"/>
        </w:tc>
      </w:tr>
      <w:tr w:rsidR="00271B4D" w:rsidRPr="00B60738" w14:paraId="0D325CFA" w14:textId="77777777" w:rsidTr="00271B4D">
        <w:trPr>
          <w:cantSplit/>
          <w:trHeight w:val="510"/>
        </w:trPr>
        <w:tc>
          <w:tcPr>
            <w:tcW w:w="2226" w:type="dxa"/>
            <w:vAlign w:val="center"/>
          </w:tcPr>
          <w:p w14:paraId="2C3EF5B5" w14:textId="77777777" w:rsidR="00271B4D" w:rsidRPr="00B60738" w:rsidRDefault="00271B4D" w:rsidP="00271B4D">
            <w:r>
              <w:t>Product</w:t>
            </w:r>
            <w:r w:rsidRPr="00B60738">
              <w:t xml:space="preserve"> manager</w:t>
            </w:r>
          </w:p>
        </w:tc>
        <w:tc>
          <w:tcPr>
            <w:tcW w:w="1794" w:type="dxa"/>
            <w:vAlign w:val="center"/>
          </w:tcPr>
          <w:p w14:paraId="0664F67A" w14:textId="77777777" w:rsidR="00271B4D" w:rsidRPr="00B60738" w:rsidRDefault="00271B4D" w:rsidP="00271B4D"/>
        </w:tc>
        <w:tc>
          <w:tcPr>
            <w:tcW w:w="1883" w:type="dxa"/>
            <w:vAlign w:val="center"/>
          </w:tcPr>
          <w:p w14:paraId="6A505200" w14:textId="77777777" w:rsidR="00271B4D" w:rsidRPr="00B60738" w:rsidRDefault="00271B4D" w:rsidP="00271B4D"/>
        </w:tc>
        <w:tc>
          <w:tcPr>
            <w:tcW w:w="1744" w:type="dxa"/>
            <w:vAlign w:val="center"/>
          </w:tcPr>
          <w:p w14:paraId="2666C63C" w14:textId="77777777" w:rsidR="00271B4D" w:rsidRPr="00B60738" w:rsidRDefault="00271B4D" w:rsidP="00271B4D"/>
        </w:tc>
        <w:tc>
          <w:tcPr>
            <w:tcW w:w="1630" w:type="dxa"/>
            <w:vAlign w:val="center"/>
          </w:tcPr>
          <w:p w14:paraId="4FCFA56B" w14:textId="77777777" w:rsidR="00271B4D" w:rsidRPr="00B60738" w:rsidRDefault="00271B4D" w:rsidP="00271B4D"/>
        </w:tc>
        <w:tc>
          <w:tcPr>
            <w:tcW w:w="1611" w:type="dxa"/>
            <w:vAlign w:val="center"/>
          </w:tcPr>
          <w:p w14:paraId="6C09C77F" w14:textId="77777777" w:rsidR="00271B4D" w:rsidRPr="00B60738" w:rsidRDefault="00271B4D" w:rsidP="00271B4D"/>
        </w:tc>
        <w:tc>
          <w:tcPr>
            <w:tcW w:w="1611" w:type="dxa"/>
            <w:vAlign w:val="center"/>
          </w:tcPr>
          <w:p w14:paraId="4E3733DE" w14:textId="77777777" w:rsidR="00271B4D" w:rsidRPr="00B60738" w:rsidRDefault="00271B4D" w:rsidP="00271B4D"/>
        </w:tc>
        <w:tc>
          <w:tcPr>
            <w:tcW w:w="1611" w:type="dxa"/>
            <w:vAlign w:val="center"/>
          </w:tcPr>
          <w:p w14:paraId="36CDB8AC" w14:textId="77777777" w:rsidR="00271B4D" w:rsidRPr="00B60738" w:rsidRDefault="00271B4D" w:rsidP="00271B4D"/>
        </w:tc>
      </w:tr>
      <w:tr w:rsidR="00271B4D" w:rsidRPr="00B60738" w14:paraId="5BA2D3D4" w14:textId="77777777" w:rsidTr="00271B4D">
        <w:trPr>
          <w:cantSplit/>
          <w:trHeight w:val="510"/>
        </w:trPr>
        <w:tc>
          <w:tcPr>
            <w:tcW w:w="2226" w:type="dxa"/>
            <w:vAlign w:val="center"/>
          </w:tcPr>
          <w:p w14:paraId="6025A907" w14:textId="77777777" w:rsidR="00271B4D" w:rsidRPr="00B60738" w:rsidRDefault="00271B4D" w:rsidP="00271B4D">
            <w:r w:rsidRPr="00B60738">
              <w:t>Contractmanager</w:t>
            </w:r>
          </w:p>
        </w:tc>
        <w:tc>
          <w:tcPr>
            <w:tcW w:w="1794" w:type="dxa"/>
            <w:vAlign w:val="center"/>
          </w:tcPr>
          <w:p w14:paraId="1FD252F4" w14:textId="77777777" w:rsidR="00271B4D" w:rsidRPr="00B60738" w:rsidRDefault="00271B4D" w:rsidP="00271B4D"/>
        </w:tc>
        <w:tc>
          <w:tcPr>
            <w:tcW w:w="1883" w:type="dxa"/>
            <w:vAlign w:val="center"/>
          </w:tcPr>
          <w:p w14:paraId="62C51336" w14:textId="77777777" w:rsidR="00271B4D" w:rsidRPr="00B60738" w:rsidRDefault="00271B4D" w:rsidP="00271B4D"/>
        </w:tc>
        <w:tc>
          <w:tcPr>
            <w:tcW w:w="1744" w:type="dxa"/>
            <w:vAlign w:val="center"/>
          </w:tcPr>
          <w:p w14:paraId="3D7EDDC7" w14:textId="77777777" w:rsidR="00271B4D" w:rsidRPr="00B60738" w:rsidRDefault="00271B4D" w:rsidP="00271B4D"/>
        </w:tc>
        <w:tc>
          <w:tcPr>
            <w:tcW w:w="1630" w:type="dxa"/>
            <w:vAlign w:val="center"/>
          </w:tcPr>
          <w:p w14:paraId="470EE8FE" w14:textId="77777777" w:rsidR="00271B4D" w:rsidRPr="00B60738" w:rsidRDefault="00271B4D" w:rsidP="00271B4D"/>
        </w:tc>
        <w:tc>
          <w:tcPr>
            <w:tcW w:w="1611" w:type="dxa"/>
            <w:vAlign w:val="center"/>
          </w:tcPr>
          <w:p w14:paraId="220D3FFA" w14:textId="77777777" w:rsidR="00271B4D" w:rsidRPr="00B60738" w:rsidRDefault="00271B4D" w:rsidP="00271B4D"/>
        </w:tc>
        <w:tc>
          <w:tcPr>
            <w:tcW w:w="1611" w:type="dxa"/>
            <w:vAlign w:val="center"/>
          </w:tcPr>
          <w:p w14:paraId="715C1C47" w14:textId="77777777" w:rsidR="00271B4D" w:rsidRPr="00B60738" w:rsidRDefault="00271B4D" w:rsidP="00271B4D"/>
        </w:tc>
        <w:tc>
          <w:tcPr>
            <w:tcW w:w="1611" w:type="dxa"/>
            <w:vAlign w:val="center"/>
          </w:tcPr>
          <w:p w14:paraId="75B5D46A" w14:textId="77777777" w:rsidR="00271B4D" w:rsidRPr="00B60738" w:rsidRDefault="00271B4D" w:rsidP="00271B4D"/>
        </w:tc>
      </w:tr>
      <w:tr w:rsidR="00271B4D" w:rsidRPr="00B60738" w14:paraId="69F98968" w14:textId="77777777" w:rsidTr="00271B4D">
        <w:trPr>
          <w:cantSplit/>
          <w:trHeight w:val="510"/>
        </w:trPr>
        <w:tc>
          <w:tcPr>
            <w:tcW w:w="2226" w:type="dxa"/>
            <w:vAlign w:val="center"/>
          </w:tcPr>
          <w:p w14:paraId="10A54675" w14:textId="77777777" w:rsidR="00271B4D" w:rsidRPr="00B60738" w:rsidRDefault="00271B4D" w:rsidP="00271B4D">
            <w:r w:rsidRPr="00B60738">
              <w:t>Tekenbevoegde</w:t>
            </w:r>
          </w:p>
        </w:tc>
        <w:tc>
          <w:tcPr>
            <w:tcW w:w="1794" w:type="dxa"/>
            <w:vAlign w:val="center"/>
          </w:tcPr>
          <w:p w14:paraId="2F8CB332" w14:textId="77777777" w:rsidR="00271B4D" w:rsidRPr="00B60738" w:rsidRDefault="00271B4D" w:rsidP="00271B4D"/>
        </w:tc>
        <w:tc>
          <w:tcPr>
            <w:tcW w:w="1883" w:type="dxa"/>
            <w:vAlign w:val="center"/>
          </w:tcPr>
          <w:p w14:paraId="43C363F3" w14:textId="77777777" w:rsidR="00271B4D" w:rsidRPr="00B60738" w:rsidRDefault="00271B4D" w:rsidP="00271B4D"/>
        </w:tc>
        <w:tc>
          <w:tcPr>
            <w:tcW w:w="1744" w:type="dxa"/>
            <w:vAlign w:val="center"/>
          </w:tcPr>
          <w:p w14:paraId="39DE3280" w14:textId="77777777" w:rsidR="00271B4D" w:rsidRPr="00B60738" w:rsidRDefault="00271B4D" w:rsidP="00271B4D"/>
        </w:tc>
        <w:tc>
          <w:tcPr>
            <w:tcW w:w="1630" w:type="dxa"/>
            <w:vAlign w:val="center"/>
          </w:tcPr>
          <w:p w14:paraId="1C442E72" w14:textId="77777777" w:rsidR="00271B4D" w:rsidRPr="00B60738" w:rsidRDefault="00271B4D" w:rsidP="00271B4D"/>
        </w:tc>
        <w:tc>
          <w:tcPr>
            <w:tcW w:w="1611" w:type="dxa"/>
            <w:vAlign w:val="center"/>
          </w:tcPr>
          <w:p w14:paraId="7EB68C00" w14:textId="77777777" w:rsidR="00271B4D" w:rsidRPr="00B60738" w:rsidRDefault="00271B4D" w:rsidP="00271B4D"/>
        </w:tc>
        <w:tc>
          <w:tcPr>
            <w:tcW w:w="1611" w:type="dxa"/>
            <w:vAlign w:val="center"/>
          </w:tcPr>
          <w:p w14:paraId="3C25CBDE" w14:textId="77777777" w:rsidR="00271B4D" w:rsidRPr="00B60738" w:rsidRDefault="00271B4D" w:rsidP="00271B4D"/>
        </w:tc>
        <w:tc>
          <w:tcPr>
            <w:tcW w:w="1611" w:type="dxa"/>
            <w:vAlign w:val="center"/>
          </w:tcPr>
          <w:p w14:paraId="110AE4D5" w14:textId="77777777" w:rsidR="00271B4D" w:rsidRPr="00B60738" w:rsidRDefault="00271B4D" w:rsidP="00271B4D"/>
        </w:tc>
      </w:tr>
      <w:tr w:rsidR="00271B4D" w:rsidRPr="00B60738" w14:paraId="65C2B07D" w14:textId="77777777" w:rsidTr="00271B4D">
        <w:trPr>
          <w:cantSplit/>
          <w:trHeight w:val="510"/>
        </w:trPr>
        <w:tc>
          <w:tcPr>
            <w:tcW w:w="2226" w:type="dxa"/>
            <w:vAlign w:val="center"/>
          </w:tcPr>
          <w:p w14:paraId="2519464E" w14:textId="77777777" w:rsidR="00271B4D" w:rsidRPr="00B60738" w:rsidRDefault="00271B4D" w:rsidP="00271B4D">
            <w:r w:rsidRPr="00B60738">
              <w:t>Leverancier manager</w:t>
            </w:r>
          </w:p>
        </w:tc>
        <w:tc>
          <w:tcPr>
            <w:tcW w:w="1794" w:type="dxa"/>
            <w:vAlign w:val="center"/>
          </w:tcPr>
          <w:p w14:paraId="55AAEAE9" w14:textId="77777777" w:rsidR="00271B4D" w:rsidRPr="00B60738" w:rsidRDefault="00271B4D" w:rsidP="00271B4D"/>
        </w:tc>
        <w:tc>
          <w:tcPr>
            <w:tcW w:w="1883" w:type="dxa"/>
            <w:vAlign w:val="center"/>
          </w:tcPr>
          <w:p w14:paraId="1902DEEA" w14:textId="77777777" w:rsidR="00271B4D" w:rsidRPr="00B60738" w:rsidRDefault="00271B4D" w:rsidP="00271B4D"/>
        </w:tc>
        <w:tc>
          <w:tcPr>
            <w:tcW w:w="1744" w:type="dxa"/>
            <w:vAlign w:val="center"/>
          </w:tcPr>
          <w:p w14:paraId="1E2E6A90" w14:textId="77777777" w:rsidR="00271B4D" w:rsidRPr="00B60738" w:rsidRDefault="00271B4D" w:rsidP="00271B4D"/>
        </w:tc>
        <w:tc>
          <w:tcPr>
            <w:tcW w:w="1630" w:type="dxa"/>
            <w:vAlign w:val="center"/>
          </w:tcPr>
          <w:p w14:paraId="75BAC896" w14:textId="77777777" w:rsidR="00271B4D" w:rsidRPr="00B60738" w:rsidRDefault="00271B4D" w:rsidP="00271B4D"/>
        </w:tc>
        <w:tc>
          <w:tcPr>
            <w:tcW w:w="1611" w:type="dxa"/>
            <w:vAlign w:val="center"/>
          </w:tcPr>
          <w:p w14:paraId="19AE1E20" w14:textId="77777777" w:rsidR="00271B4D" w:rsidRPr="00B60738" w:rsidRDefault="00271B4D" w:rsidP="00271B4D"/>
        </w:tc>
        <w:tc>
          <w:tcPr>
            <w:tcW w:w="1611" w:type="dxa"/>
            <w:vAlign w:val="center"/>
          </w:tcPr>
          <w:p w14:paraId="47C68060" w14:textId="77777777" w:rsidR="00271B4D" w:rsidRPr="00B60738" w:rsidRDefault="00271B4D" w:rsidP="00271B4D"/>
        </w:tc>
        <w:tc>
          <w:tcPr>
            <w:tcW w:w="1611" w:type="dxa"/>
            <w:vAlign w:val="center"/>
          </w:tcPr>
          <w:p w14:paraId="2537B90B" w14:textId="77777777" w:rsidR="00271B4D" w:rsidRPr="00B60738" w:rsidRDefault="00271B4D" w:rsidP="00271B4D"/>
        </w:tc>
      </w:tr>
      <w:tr w:rsidR="00271B4D" w:rsidRPr="00B60738" w14:paraId="608A1DE6" w14:textId="77777777" w:rsidTr="00271B4D">
        <w:trPr>
          <w:cantSplit/>
          <w:trHeight w:val="510"/>
        </w:trPr>
        <w:tc>
          <w:tcPr>
            <w:tcW w:w="2226" w:type="dxa"/>
            <w:vAlign w:val="center"/>
          </w:tcPr>
          <w:p w14:paraId="78F98EE9" w14:textId="77777777" w:rsidR="00271B4D" w:rsidRPr="00B60738" w:rsidRDefault="00271B4D" w:rsidP="00271B4D">
            <w:r w:rsidRPr="00B60738">
              <w:t>Service level manager</w:t>
            </w:r>
          </w:p>
        </w:tc>
        <w:tc>
          <w:tcPr>
            <w:tcW w:w="1794" w:type="dxa"/>
            <w:vAlign w:val="center"/>
          </w:tcPr>
          <w:p w14:paraId="18EC893E" w14:textId="77777777" w:rsidR="00271B4D" w:rsidRPr="00B60738" w:rsidRDefault="00271B4D" w:rsidP="00271B4D"/>
        </w:tc>
        <w:tc>
          <w:tcPr>
            <w:tcW w:w="1883" w:type="dxa"/>
            <w:vAlign w:val="center"/>
          </w:tcPr>
          <w:p w14:paraId="4559C818" w14:textId="77777777" w:rsidR="00271B4D" w:rsidRPr="00B60738" w:rsidRDefault="00271B4D" w:rsidP="00271B4D"/>
        </w:tc>
        <w:tc>
          <w:tcPr>
            <w:tcW w:w="1744" w:type="dxa"/>
            <w:vAlign w:val="center"/>
          </w:tcPr>
          <w:p w14:paraId="205E1FE1" w14:textId="77777777" w:rsidR="00271B4D" w:rsidRPr="00B60738" w:rsidRDefault="00271B4D" w:rsidP="00271B4D"/>
        </w:tc>
        <w:tc>
          <w:tcPr>
            <w:tcW w:w="1630" w:type="dxa"/>
            <w:vAlign w:val="center"/>
          </w:tcPr>
          <w:p w14:paraId="55F9C870" w14:textId="77777777" w:rsidR="00271B4D" w:rsidRPr="00B60738" w:rsidRDefault="00271B4D" w:rsidP="00271B4D"/>
        </w:tc>
        <w:tc>
          <w:tcPr>
            <w:tcW w:w="1611" w:type="dxa"/>
            <w:vAlign w:val="center"/>
          </w:tcPr>
          <w:p w14:paraId="6A8B5863" w14:textId="77777777" w:rsidR="00271B4D" w:rsidRPr="00B60738" w:rsidRDefault="00271B4D" w:rsidP="00271B4D"/>
        </w:tc>
        <w:tc>
          <w:tcPr>
            <w:tcW w:w="1611" w:type="dxa"/>
            <w:vAlign w:val="center"/>
          </w:tcPr>
          <w:p w14:paraId="7ECAB6C9" w14:textId="77777777" w:rsidR="00271B4D" w:rsidRPr="00B60738" w:rsidRDefault="00271B4D" w:rsidP="00271B4D"/>
        </w:tc>
        <w:tc>
          <w:tcPr>
            <w:tcW w:w="1611" w:type="dxa"/>
            <w:vAlign w:val="center"/>
          </w:tcPr>
          <w:p w14:paraId="41D341A5" w14:textId="77777777" w:rsidR="00271B4D" w:rsidRPr="00B60738" w:rsidRDefault="00271B4D" w:rsidP="00271B4D"/>
        </w:tc>
      </w:tr>
      <w:tr w:rsidR="00271B4D" w:rsidRPr="00B60738" w14:paraId="48C99E9A" w14:textId="77777777" w:rsidTr="00271B4D">
        <w:trPr>
          <w:cantSplit/>
          <w:trHeight w:val="510"/>
        </w:trPr>
        <w:tc>
          <w:tcPr>
            <w:tcW w:w="2226" w:type="dxa"/>
            <w:vAlign w:val="center"/>
          </w:tcPr>
          <w:p w14:paraId="2DA9DAEB" w14:textId="77777777" w:rsidR="00271B4D" w:rsidRPr="00B60738" w:rsidRDefault="00271B4D" w:rsidP="00271B4D">
            <w:r w:rsidRPr="00B60738">
              <w:t>Proces manager / Teamleider</w:t>
            </w:r>
          </w:p>
        </w:tc>
        <w:tc>
          <w:tcPr>
            <w:tcW w:w="1794" w:type="dxa"/>
            <w:vAlign w:val="center"/>
          </w:tcPr>
          <w:p w14:paraId="68404575" w14:textId="77777777" w:rsidR="00271B4D" w:rsidRPr="00B60738" w:rsidRDefault="00271B4D" w:rsidP="00271B4D"/>
        </w:tc>
        <w:tc>
          <w:tcPr>
            <w:tcW w:w="1883" w:type="dxa"/>
            <w:vAlign w:val="center"/>
          </w:tcPr>
          <w:p w14:paraId="04B57C6A" w14:textId="77777777" w:rsidR="00271B4D" w:rsidRPr="00B60738" w:rsidRDefault="00271B4D" w:rsidP="00271B4D"/>
        </w:tc>
        <w:tc>
          <w:tcPr>
            <w:tcW w:w="1744" w:type="dxa"/>
            <w:vAlign w:val="center"/>
          </w:tcPr>
          <w:p w14:paraId="417298FE" w14:textId="77777777" w:rsidR="00271B4D" w:rsidRPr="00B60738" w:rsidRDefault="00271B4D" w:rsidP="00271B4D"/>
        </w:tc>
        <w:tc>
          <w:tcPr>
            <w:tcW w:w="1630" w:type="dxa"/>
            <w:vAlign w:val="center"/>
          </w:tcPr>
          <w:p w14:paraId="646421BC" w14:textId="77777777" w:rsidR="00271B4D" w:rsidRPr="00B60738" w:rsidRDefault="00271B4D" w:rsidP="00271B4D"/>
        </w:tc>
        <w:tc>
          <w:tcPr>
            <w:tcW w:w="1611" w:type="dxa"/>
            <w:vAlign w:val="center"/>
          </w:tcPr>
          <w:p w14:paraId="706F24DA" w14:textId="77777777" w:rsidR="00271B4D" w:rsidRPr="00B60738" w:rsidRDefault="00271B4D" w:rsidP="00271B4D"/>
        </w:tc>
        <w:tc>
          <w:tcPr>
            <w:tcW w:w="1611" w:type="dxa"/>
            <w:vAlign w:val="center"/>
          </w:tcPr>
          <w:p w14:paraId="72E5AD30" w14:textId="77777777" w:rsidR="00271B4D" w:rsidRPr="00B60738" w:rsidRDefault="00271B4D" w:rsidP="00271B4D"/>
        </w:tc>
        <w:tc>
          <w:tcPr>
            <w:tcW w:w="1611" w:type="dxa"/>
            <w:vAlign w:val="center"/>
          </w:tcPr>
          <w:p w14:paraId="7031FD26" w14:textId="77777777" w:rsidR="00271B4D" w:rsidRPr="00B60738" w:rsidRDefault="00271B4D" w:rsidP="00271B4D"/>
        </w:tc>
      </w:tr>
      <w:tr w:rsidR="00271B4D" w:rsidRPr="00B60738" w14:paraId="143741DC" w14:textId="77777777" w:rsidTr="00271B4D">
        <w:trPr>
          <w:cantSplit/>
          <w:trHeight w:val="510"/>
        </w:trPr>
        <w:tc>
          <w:tcPr>
            <w:tcW w:w="2226" w:type="dxa"/>
            <w:vAlign w:val="center"/>
          </w:tcPr>
          <w:p w14:paraId="79D66743" w14:textId="77777777" w:rsidR="00271B4D" w:rsidRPr="00B60738" w:rsidRDefault="00271B4D" w:rsidP="00271B4D">
            <w:r w:rsidRPr="00B60738">
              <w:t>Technisch specialist</w:t>
            </w:r>
          </w:p>
        </w:tc>
        <w:tc>
          <w:tcPr>
            <w:tcW w:w="1794" w:type="dxa"/>
            <w:vAlign w:val="center"/>
          </w:tcPr>
          <w:p w14:paraId="31447611" w14:textId="77777777" w:rsidR="00271B4D" w:rsidRPr="00B60738" w:rsidRDefault="00271B4D" w:rsidP="00271B4D"/>
        </w:tc>
        <w:tc>
          <w:tcPr>
            <w:tcW w:w="1883" w:type="dxa"/>
            <w:vAlign w:val="center"/>
          </w:tcPr>
          <w:p w14:paraId="2A72466A" w14:textId="77777777" w:rsidR="00271B4D" w:rsidRPr="00B60738" w:rsidRDefault="00271B4D" w:rsidP="00271B4D"/>
        </w:tc>
        <w:tc>
          <w:tcPr>
            <w:tcW w:w="1744" w:type="dxa"/>
            <w:vAlign w:val="center"/>
          </w:tcPr>
          <w:p w14:paraId="7D041AFC" w14:textId="77777777" w:rsidR="00271B4D" w:rsidRPr="00B60738" w:rsidRDefault="00271B4D" w:rsidP="00271B4D"/>
        </w:tc>
        <w:tc>
          <w:tcPr>
            <w:tcW w:w="1630" w:type="dxa"/>
            <w:vAlign w:val="center"/>
          </w:tcPr>
          <w:p w14:paraId="218C2485" w14:textId="77777777" w:rsidR="00271B4D" w:rsidRPr="00B60738" w:rsidRDefault="00271B4D" w:rsidP="00271B4D"/>
        </w:tc>
        <w:tc>
          <w:tcPr>
            <w:tcW w:w="1611" w:type="dxa"/>
            <w:vAlign w:val="center"/>
          </w:tcPr>
          <w:p w14:paraId="1861B63F" w14:textId="77777777" w:rsidR="00271B4D" w:rsidRPr="00B60738" w:rsidRDefault="00271B4D" w:rsidP="00271B4D"/>
        </w:tc>
        <w:tc>
          <w:tcPr>
            <w:tcW w:w="1611" w:type="dxa"/>
            <w:vAlign w:val="center"/>
          </w:tcPr>
          <w:p w14:paraId="77993DA4" w14:textId="77777777" w:rsidR="00271B4D" w:rsidRPr="00B60738" w:rsidRDefault="00271B4D" w:rsidP="00271B4D"/>
        </w:tc>
        <w:tc>
          <w:tcPr>
            <w:tcW w:w="1611" w:type="dxa"/>
            <w:vAlign w:val="center"/>
          </w:tcPr>
          <w:p w14:paraId="4CDEA39B" w14:textId="77777777" w:rsidR="00271B4D" w:rsidRPr="00B60738" w:rsidRDefault="00271B4D" w:rsidP="00271B4D"/>
        </w:tc>
      </w:tr>
      <w:tr w:rsidR="00271B4D" w:rsidRPr="00B60738" w14:paraId="10678B48" w14:textId="77777777" w:rsidTr="00271B4D">
        <w:trPr>
          <w:cantSplit/>
          <w:trHeight w:val="510"/>
        </w:trPr>
        <w:tc>
          <w:tcPr>
            <w:tcW w:w="2226" w:type="dxa"/>
            <w:vAlign w:val="center"/>
          </w:tcPr>
          <w:p w14:paraId="26E65284" w14:textId="77777777" w:rsidR="00271B4D" w:rsidRPr="00B60738" w:rsidRDefault="00271B4D" w:rsidP="00271B4D">
            <w:r>
              <w:t>Incident</w:t>
            </w:r>
            <w:r w:rsidRPr="00B60738">
              <w:t>manager / Teamleider</w:t>
            </w:r>
          </w:p>
        </w:tc>
        <w:tc>
          <w:tcPr>
            <w:tcW w:w="1794" w:type="dxa"/>
            <w:vAlign w:val="center"/>
          </w:tcPr>
          <w:p w14:paraId="6CF85144" w14:textId="77777777" w:rsidR="00271B4D" w:rsidRPr="00B60738" w:rsidRDefault="00271B4D" w:rsidP="00271B4D"/>
        </w:tc>
        <w:tc>
          <w:tcPr>
            <w:tcW w:w="1883" w:type="dxa"/>
            <w:vAlign w:val="center"/>
          </w:tcPr>
          <w:p w14:paraId="0D528A34" w14:textId="77777777" w:rsidR="00271B4D" w:rsidRPr="00B60738" w:rsidRDefault="00271B4D" w:rsidP="00271B4D"/>
        </w:tc>
        <w:tc>
          <w:tcPr>
            <w:tcW w:w="1744" w:type="dxa"/>
            <w:vAlign w:val="center"/>
          </w:tcPr>
          <w:p w14:paraId="328CA0F8" w14:textId="77777777" w:rsidR="00271B4D" w:rsidRPr="00B60738" w:rsidRDefault="00271B4D" w:rsidP="00271B4D"/>
        </w:tc>
        <w:tc>
          <w:tcPr>
            <w:tcW w:w="1630" w:type="dxa"/>
            <w:vAlign w:val="center"/>
          </w:tcPr>
          <w:p w14:paraId="580806C9" w14:textId="77777777" w:rsidR="00271B4D" w:rsidRPr="00B60738" w:rsidRDefault="00271B4D" w:rsidP="00271B4D"/>
        </w:tc>
        <w:tc>
          <w:tcPr>
            <w:tcW w:w="1611" w:type="dxa"/>
            <w:vAlign w:val="center"/>
          </w:tcPr>
          <w:p w14:paraId="46F92BCE" w14:textId="77777777" w:rsidR="00271B4D" w:rsidRPr="00B60738" w:rsidRDefault="00271B4D" w:rsidP="00271B4D"/>
        </w:tc>
        <w:tc>
          <w:tcPr>
            <w:tcW w:w="1611" w:type="dxa"/>
            <w:vAlign w:val="center"/>
          </w:tcPr>
          <w:p w14:paraId="60124F0E" w14:textId="77777777" w:rsidR="00271B4D" w:rsidRPr="00B60738" w:rsidRDefault="00271B4D" w:rsidP="00271B4D"/>
        </w:tc>
        <w:tc>
          <w:tcPr>
            <w:tcW w:w="1611" w:type="dxa"/>
            <w:vAlign w:val="center"/>
          </w:tcPr>
          <w:p w14:paraId="396FC865" w14:textId="77777777" w:rsidR="00271B4D" w:rsidRPr="00B60738" w:rsidRDefault="00271B4D" w:rsidP="00271B4D"/>
        </w:tc>
      </w:tr>
      <w:tr w:rsidR="00271B4D" w:rsidRPr="00B60738" w14:paraId="0E5081DA" w14:textId="77777777" w:rsidTr="00271B4D">
        <w:trPr>
          <w:cantSplit/>
          <w:trHeight w:val="510"/>
        </w:trPr>
        <w:tc>
          <w:tcPr>
            <w:tcW w:w="2226" w:type="dxa"/>
            <w:vAlign w:val="center"/>
          </w:tcPr>
          <w:p w14:paraId="6F5712A9" w14:textId="77777777" w:rsidR="00271B4D" w:rsidRPr="00B60738" w:rsidRDefault="00271B4D" w:rsidP="00271B4D">
            <w:r w:rsidRPr="00B60738">
              <w:t>Bestelgemachtigde</w:t>
            </w:r>
          </w:p>
        </w:tc>
        <w:tc>
          <w:tcPr>
            <w:tcW w:w="1794" w:type="dxa"/>
            <w:vAlign w:val="center"/>
          </w:tcPr>
          <w:p w14:paraId="7A73BE80" w14:textId="77777777" w:rsidR="00271B4D" w:rsidRPr="00B60738" w:rsidRDefault="00271B4D" w:rsidP="00271B4D"/>
        </w:tc>
        <w:tc>
          <w:tcPr>
            <w:tcW w:w="1883" w:type="dxa"/>
            <w:vAlign w:val="center"/>
          </w:tcPr>
          <w:p w14:paraId="45601DED" w14:textId="77777777" w:rsidR="00271B4D" w:rsidRPr="00B60738" w:rsidRDefault="00271B4D" w:rsidP="00271B4D"/>
        </w:tc>
        <w:tc>
          <w:tcPr>
            <w:tcW w:w="1744" w:type="dxa"/>
            <w:vAlign w:val="center"/>
          </w:tcPr>
          <w:p w14:paraId="1368D675" w14:textId="77777777" w:rsidR="00271B4D" w:rsidRPr="00B60738" w:rsidRDefault="00271B4D" w:rsidP="00271B4D"/>
        </w:tc>
        <w:tc>
          <w:tcPr>
            <w:tcW w:w="1630" w:type="dxa"/>
            <w:vAlign w:val="center"/>
          </w:tcPr>
          <w:p w14:paraId="37F7F350" w14:textId="77777777" w:rsidR="00271B4D" w:rsidRPr="00B60738" w:rsidRDefault="00271B4D" w:rsidP="00271B4D"/>
        </w:tc>
        <w:tc>
          <w:tcPr>
            <w:tcW w:w="1611" w:type="dxa"/>
            <w:vAlign w:val="center"/>
          </w:tcPr>
          <w:p w14:paraId="3E3E0F5E" w14:textId="77777777" w:rsidR="00271B4D" w:rsidRPr="00B60738" w:rsidRDefault="00271B4D" w:rsidP="00271B4D"/>
        </w:tc>
        <w:tc>
          <w:tcPr>
            <w:tcW w:w="1611" w:type="dxa"/>
            <w:vAlign w:val="center"/>
          </w:tcPr>
          <w:p w14:paraId="6DE051AD" w14:textId="77777777" w:rsidR="00271B4D" w:rsidRPr="00B60738" w:rsidRDefault="00271B4D" w:rsidP="00271B4D"/>
        </w:tc>
        <w:tc>
          <w:tcPr>
            <w:tcW w:w="1611" w:type="dxa"/>
            <w:vAlign w:val="center"/>
          </w:tcPr>
          <w:p w14:paraId="51AA5375" w14:textId="77777777" w:rsidR="00271B4D" w:rsidRPr="00B60738" w:rsidRDefault="00271B4D" w:rsidP="00271B4D"/>
        </w:tc>
      </w:tr>
    </w:tbl>
    <w:p w14:paraId="41925393" w14:textId="77777777" w:rsidR="00271B4D" w:rsidRDefault="00271B4D" w:rsidP="00271B4D">
      <w:pPr>
        <w:rPr>
          <w:color w:val="FFFFFF"/>
          <w:highlight w:val="red"/>
        </w:rPr>
      </w:pPr>
    </w:p>
    <w:p w14:paraId="259CFDE7" w14:textId="77777777" w:rsidR="00271B4D" w:rsidRDefault="00271B4D" w:rsidP="00271B4D">
      <w:r w:rsidRPr="00B60738">
        <w:rPr>
          <w:color w:val="FFFFFF"/>
          <w:highlight w:val="red"/>
        </w:rPr>
        <w:t xml:space="preserve">&lt;Bovenstaande opsomming van contactpersonen is een voorbeeld. </w:t>
      </w:r>
      <w:r w:rsidRPr="00EF3431">
        <w:rPr>
          <w:color w:val="FFFFFF" w:themeColor="background1"/>
          <w:highlight w:val="red"/>
        </w:rPr>
        <w:fldChar w:fldCharType="begin"/>
      </w:r>
      <w:r w:rsidRPr="00EF3431">
        <w:rPr>
          <w:color w:val="FFFFFF" w:themeColor="background1"/>
          <w:highlight w:val="red"/>
        </w:rPr>
        <w:instrText xml:space="preserve"> DOCPROPERTY  Deelnemer  \* MERGEFORMAT </w:instrText>
      </w:r>
      <w:r w:rsidRPr="00EF3431">
        <w:rPr>
          <w:color w:val="FFFFFF" w:themeColor="background1"/>
          <w:highlight w:val="red"/>
        </w:rPr>
        <w:fldChar w:fldCharType="separate"/>
      </w:r>
      <w:r>
        <w:rPr>
          <w:color w:val="FFFFFF" w:themeColor="background1"/>
          <w:highlight w:val="red"/>
        </w:rPr>
        <w:t>{naam Deelnemer}</w:t>
      </w:r>
      <w:r w:rsidRPr="00EF3431">
        <w:rPr>
          <w:color w:val="FFFFFF" w:themeColor="background1"/>
          <w:highlight w:val="red"/>
        </w:rPr>
        <w:fldChar w:fldCharType="end"/>
      </w:r>
      <w:r w:rsidRPr="00B60738">
        <w:rPr>
          <w:color w:val="FFFFFF"/>
          <w:highlight w:val="red"/>
        </w:rPr>
        <w:t xml:space="preserve"> b</w:t>
      </w:r>
      <w:r>
        <w:rPr>
          <w:color w:val="FFFFFF"/>
          <w:highlight w:val="red"/>
        </w:rPr>
        <w:t>epaalt de definitieve invullin</w:t>
      </w:r>
      <w:r w:rsidRPr="00C716C6">
        <w:rPr>
          <w:color w:val="FFFFFF"/>
          <w:highlight w:val="red"/>
        </w:rPr>
        <w:t>g&gt;</w:t>
      </w:r>
    </w:p>
    <w:p w14:paraId="3782B6A5" w14:textId="77777777" w:rsidR="00271B4D" w:rsidRDefault="00271B4D" w:rsidP="00271B4D">
      <w:pPr>
        <w:spacing w:after="200" w:line="276" w:lineRule="auto"/>
        <w:sectPr w:rsidR="00271B4D" w:rsidSect="00271B4D">
          <w:pgSz w:w="16838" w:h="11906" w:orient="landscape"/>
          <w:pgMar w:top="1418" w:right="1418" w:bottom="1418" w:left="1418" w:header="709" w:footer="709" w:gutter="0"/>
          <w:cols w:space="708"/>
          <w:titlePg/>
          <w:docGrid w:linePitch="360"/>
        </w:sectPr>
      </w:pPr>
    </w:p>
    <w:p w14:paraId="2CA598D5" w14:textId="77777777" w:rsidR="00271B4D" w:rsidRPr="00921684" w:rsidRDefault="00271B4D" w:rsidP="00271B4D">
      <w:pPr>
        <w:pStyle w:val="Titelbladtekst"/>
        <w:jc w:val="left"/>
      </w:pPr>
      <w:r w:rsidRPr="00921684">
        <w:lastRenderedPageBreak/>
        <w:t xml:space="preserve">Bijlage B DAP Contactgegevens </w:t>
      </w:r>
      <w:r w:rsidR="00F3165F">
        <w:fldChar w:fldCharType="begin"/>
      </w:r>
      <w:r w:rsidR="00F3165F">
        <w:instrText xml:space="preserve"> DOCPROPERTY  Opdrachtnemer  \* MERGEFORMA</w:instrText>
      </w:r>
      <w:r w:rsidR="00F3165F">
        <w:instrText xml:space="preserve">T </w:instrText>
      </w:r>
      <w:r w:rsidR="00F3165F">
        <w:fldChar w:fldCharType="separate"/>
      </w:r>
      <w:r>
        <w:t>{Naam Opdrachtnemer}</w:t>
      </w:r>
      <w:r w:rsidR="00F3165F">
        <w:fldChar w:fldCharType="end"/>
      </w:r>
    </w:p>
    <w:p w14:paraId="67E4E264" w14:textId="77777777" w:rsidR="00271B4D" w:rsidRDefault="00271B4D" w:rsidP="00271B4D">
      <w:pPr>
        <w:spacing w:after="200" w:line="276" w:lineRule="auto"/>
      </w:pPr>
    </w:p>
    <w:p w14:paraId="52CE0D50" w14:textId="77777777" w:rsidR="00271B4D" w:rsidRPr="00EF3431" w:rsidRDefault="00271B4D" w:rsidP="00271B4D">
      <w:pPr>
        <w:pStyle w:val="Bijschrift"/>
      </w:pPr>
      <w:r w:rsidRPr="00EF3431">
        <w:t>Adresgegevens</w:t>
      </w:r>
    </w:p>
    <w:tbl>
      <w:tblPr>
        <w:tblStyle w:val="Tabelraster"/>
        <w:tblW w:w="0" w:type="auto"/>
        <w:tblInd w:w="108"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ook w:val="01E0" w:firstRow="1" w:lastRow="1" w:firstColumn="1" w:lastColumn="1" w:noHBand="0" w:noVBand="0"/>
      </w:tblPr>
      <w:tblGrid>
        <w:gridCol w:w="2379"/>
        <w:gridCol w:w="1663"/>
        <w:gridCol w:w="1750"/>
        <w:gridCol w:w="1619"/>
      </w:tblGrid>
      <w:tr w:rsidR="00271B4D" w:rsidRPr="00B60738" w14:paraId="6E036B49" w14:textId="77777777" w:rsidTr="0021254B">
        <w:trPr>
          <w:cantSplit/>
          <w:trHeight w:val="340"/>
          <w:tblHeader/>
        </w:trPr>
        <w:tc>
          <w:tcPr>
            <w:tcW w:w="2379" w:type="dxa"/>
            <w:tcBorders>
              <w:right w:val="single" w:sz="4" w:space="0" w:color="FFFFFF"/>
            </w:tcBorders>
            <w:shd w:val="clear" w:color="auto" w:fill="002060"/>
            <w:vAlign w:val="center"/>
          </w:tcPr>
          <w:p w14:paraId="45E1A0FC" w14:textId="77777777" w:rsidR="00271B4D" w:rsidRPr="00B60738" w:rsidRDefault="00271B4D" w:rsidP="00271B4D">
            <w:pPr>
              <w:rPr>
                <w:color w:val="FFFFFF"/>
              </w:rPr>
            </w:pPr>
            <w:r w:rsidRPr="00B60738">
              <w:rPr>
                <w:color w:val="FFFFFF"/>
              </w:rPr>
              <w:t>Geadresseerde</w:t>
            </w:r>
          </w:p>
        </w:tc>
        <w:tc>
          <w:tcPr>
            <w:tcW w:w="1663" w:type="dxa"/>
            <w:tcBorders>
              <w:left w:val="single" w:sz="4" w:space="0" w:color="FFFFFF"/>
              <w:right w:val="single" w:sz="4" w:space="0" w:color="FFFFFF"/>
            </w:tcBorders>
            <w:shd w:val="clear" w:color="auto" w:fill="002060"/>
            <w:vAlign w:val="center"/>
          </w:tcPr>
          <w:p w14:paraId="7BE9C51A" w14:textId="77777777" w:rsidR="00271B4D" w:rsidRPr="00B60738" w:rsidRDefault="00271B4D" w:rsidP="00271B4D">
            <w:pPr>
              <w:rPr>
                <w:color w:val="FFFFFF"/>
              </w:rPr>
            </w:pPr>
            <w:r w:rsidRPr="00B60738">
              <w:rPr>
                <w:color w:val="FFFFFF"/>
              </w:rPr>
              <w:t>Adres</w:t>
            </w:r>
          </w:p>
        </w:tc>
        <w:tc>
          <w:tcPr>
            <w:tcW w:w="1750" w:type="dxa"/>
            <w:tcBorders>
              <w:left w:val="single" w:sz="4" w:space="0" w:color="FFFFFF"/>
              <w:right w:val="single" w:sz="4" w:space="0" w:color="FFFFFF"/>
            </w:tcBorders>
            <w:shd w:val="clear" w:color="auto" w:fill="002060"/>
            <w:vAlign w:val="center"/>
          </w:tcPr>
          <w:p w14:paraId="523B6351" w14:textId="77777777" w:rsidR="00271B4D" w:rsidRPr="00B60738" w:rsidRDefault="00271B4D" w:rsidP="00271B4D">
            <w:pPr>
              <w:rPr>
                <w:color w:val="FFFFFF"/>
              </w:rPr>
            </w:pPr>
            <w:r w:rsidRPr="00B60738">
              <w:rPr>
                <w:color w:val="FFFFFF"/>
              </w:rPr>
              <w:t>Telefoon</w:t>
            </w:r>
          </w:p>
        </w:tc>
        <w:tc>
          <w:tcPr>
            <w:tcW w:w="1619" w:type="dxa"/>
            <w:tcBorders>
              <w:left w:val="single" w:sz="4" w:space="0" w:color="FFFFFF"/>
            </w:tcBorders>
            <w:shd w:val="clear" w:color="auto" w:fill="002060"/>
            <w:vAlign w:val="center"/>
          </w:tcPr>
          <w:p w14:paraId="4B5DF16B" w14:textId="77777777" w:rsidR="00271B4D" w:rsidRPr="00B60738" w:rsidRDefault="00271B4D" w:rsidP="00271B4D">
            <w:pPr>
              <w:rPr>
                <w:color w:val="FFFFFF"/>
              </w:rPr>
            </w:pPr>
            <w:r w:rsidRPr="00B60738">
              <w:rPr>
                <w:color w:val="FFFFFF"/>
              </w:rPr>
              <w:t>e-mail</w:t>
            </w:r>
          </w:p>
        </w:tc>
      </w:tr>
      <w:tr w:rsidR="00271B4D" w:rsidRPr="00B60738" w14:paraId="3402ED38" w14:textId="77777777" w:rsidTr="0021254B">
        <w:trPr>
          <w:cantSplit/>
          <w:trHeight w:val="510"/>
        </w:trPr>
        <w:tc>
          <w:tcPr>
            <w:tcW w:w="2379" w:type="dxa"/>
            <w:vAlign w:val="center"/>
          </w:tcPr>
          <w:p w14:paraId="1437D26C" w14:textId="77777777" w:rsidR="00271B4D" w:rsidRPr="00B60738" w:rsidRDefault="00271B4D" w:rsidP="00271B4D">
            <w:r w:rsidRPr="00B60738">
              <w:t xml:space="preserve">Algemeen adres </w:t>
            </w:r>
            <w:r w:rsidR="00F3165F">
              <w:fldChar w:fldCharType="begin"/>
            </w:r>
            <w:r w:rsidR="00F3165F">
              <w:instrText xml:space="preserve"> DOCPROPERTY  Opdrachtnemer  \* MERGEFORMAT </w:instrText>
            </w:r>
            <w:r w:rsidR="00F3165F">
              <w:fldChar w:fldCharType="separate"/>
            </w:r>
            <w:r>
              <w:t>{Naam Opdrachtnemer}</w:t>
            </w:r>
            <w:r w:rsidR="00F3165F">
              <w:fldChar w:fldCharType="end"/>
            </w:r>
          </w:p>
        </w:tc>
        <w:tc>
          <w:tcPr>
            <w:tcW w:w="1663" w:type="dxa"/>
            <w:vAlign w:val="center"/>
          </w:tcPr>
          <w:p w14:paraId="3C90394C" w14:textId="77777777" w:rsidR="00271B4D" w:rsidRPr="00B60738" w:rsidRDefault="00271B4D" w:rsidP="00271B4D"/>
        </w:tc>
        <w:tc>
          <w:tcPr>
            <w:tcW w:w="1750" w:type="dxa"/>
            <w:vAlign w:val="center"/>
          </w:tcPr>
          <w:p w14:paraId="03F2FE11" w14:textId="77777777" w:rsidR="00271B4D" w:rsidRPr="00B60738" w:rsidRDefault="00271B4D" w:rsidP="00271B4D"/>
        </w:tc>
        <w:tc>
          <w:tcPr>
            <w:tcW w:w="1619" w:type="dxa"/>
            <w:vAlign w:val="center"/>
          </w:tcPr>
          <w:p w14:paraId="1C098368" w14:textId="77777777" w:rsidR="00271B4D" w:rsidRPr="00B60738" w:rsidRDefault="00271B4D" w:rsidP="00271B4D"/>
        </w:tc>
      </w:tr>
      <w:tr w:rsidR="00271B4D" w:rsidRPr="00B60738" w14:paraId="193CF493" w14:textId="77777777" w:rsidTr="0021254B">
        <w:trPr>
          <w:cantSplit/>
          <w:trHeight w:val="510"/>
        </w:trPr>
        <w:tc>
          <w:tcPr>
            <w:tcW w:w="2379" w:type="dxa"/>
            <w:vAlign w:val="center"/>
          </w:tcPr>
          <w:p w14:paraId="6F535F46" w14:textId="77777777" w:rsidR="00271B4D" w:rsidRPr="00B60738" w:rsidRDefault="00271B4D" w:rsidP="00271B4D">
            <w:r>
              <w:t>Service</w:t>
            </w:r>
            <w:r w:rsidRPr="00B60738">
              <w:t>desk</w:t>
            </w:r>
          </w:p>
        </w:tc>
        <w:tc>
          <w:tcPr>
            <w:tcW w:w="1663" w:type="dxa"/>
            <w:vAlign w:val="center"/>
          </w:tcPr>
          <w:p w14:paraId="6C7AE9C7" w14:textId="77777777" w:rsidR="00271B4D" w:rsidRPr="00B60738" w:rsidRDefault="00271B4D" w:rsidP="00271B4D"/>
        </w:tc>
        <w:tc>
          <w:tcPr>
            <w:tcW w:w="1750" w:type="dxa"/>
            <w:vAlign w:val="center"/>
          </w:tcPr>
          <w:p w14:paraId="4267601E" w14:textId="77777777" w:rsidR="00271B4D" w:rsidRPr="00B60738" w:rsidRDefault="00271B4D" w:rsidP="00271B4D"/>
        </w:tc>
        <w:tc>
          <w:tcPr>
            <w:tcW w:w="1619" w:type="dxa"/>
            <w:vAlign w:val="center"/>
          </w:tcPr>
          <w:p w14:paraId="12DF3D3C" w14:textId="77777777" w:rsidR="00271B4D" w:rsidRPr="00B60738" w:rsidRDefault="00271B4D" w:rsidP="00271B4D"/>
        </w:tc>
      </w:tr>
      <w:tr w:rsidR="00271B4D" w:rsidRPr="00B60738" w14:paraId="50CA0BD7" w14:textId="77777777" w:rsidTr="0021254B">
        <w:trPr>
          <w:cantSplit/>
          <w:trHeight w:val="510"/>
        </w:trPr>
        <w:tc>
          <w:tcPr>
            <w:tcW w:w="2379" w:type="dxa"/>
            <w:vAlign w:val="center"/>
          </w:tcPr>
          <w:p w14:paraId="527F73B5" w14:textId="77777777" w:rsidR="00271B4D" w:rsidRPr="00A81C86" w:rsidRDefault="00271B4D" w:rsidP="00271B4D">
            <w:pPr>
              <w:rPr>
                <w:highlight w:val="yellow"/>
              </w:rPr>
            </w:pPr>
          </w:p>
        </w:tc>
        <w:tc>
          <w:tcPr>
            <w:tcW w:w="1663" w:type="dxa"/>
            <w:vAlign w:val="center"/>
          </w:tcPr>
          <w:p w14:paraId="7E86CB74" w14:textId="77777777" w:rsidR="00271B4D" w:rsidRPr="00B60738" w:rsidRDefault="00271B4D" w:rsidP="00271B4D"/>
        </w:tc>
        <w:tc>
          <w:tcPr>
            <w:tcW w:w="1750" w:type="dxa"/>
            <w:vAlign w:val="center"/>
          </w:tcPr>
          <w:p w14:paraId="14382624" w14:textId="77777777" w:rsidR="00271B4D" w:rsidRPr="00B60738" w:rsidRDefault="00271B4D" w:rsidP="00271B4D"/>
        </w:tc>
        <w:tc>
          <w:tcPr>
            <w:tcW w:w="1619" w:type="dxa"/>
            <w:vAlign w:val="center"/>
          </w:tcPr>
          <w:p w14:paraId="491BF670" w14:textId="77777777" w:rsidR="00271B4D" w:rsidRPr="00B60738" w:rsidRDefault="00271B4D" w:rsidP="00271B4D"/>
        </w:tc>
      </w:tr>
    </w:tbl>
    <w:p w14:paraId="3F619FD9" w14:textId="77777777" w:rsidR="00271B4D" w:rsidRDefault="00271B4D" w:rsidP="00271B4D">
      <w:pPr>
        <w:rPr>
          <w:color w:val="FFFFFF"/>
          <w:highlight w:val="red"/>
        </w:rPr>
      </w:pPr>
    </w:p>
    <w:p w14:paraId="1F3E2B90" w14:textId="77777777" w:rsidR="00271B4D" w:rsidRPr="00B60738" w:rsidRDefault="00271B4D" w:rsidP="00271B4D">
      <w:pPr>
        <w:rPr>
          <w:color w:val="FFFFFF"/>
        </w:rPr>
      </w:pPr>
      <w:r w:rsidRPr="00B60738">
        <w:rPr>
          <w:color w:val="FFFFFF"/>
          <w:highlight w:val="red"/>
        </w:rPr>
        <w:t>&lt;Bovenstaande opsomming van geadresseerden is een voorbeeld</w:t>
      </w:r>
      <w:r w:rsidRPr="001951CA">
        <w:rPr>
          <w:color w:val="FFFFFF" w:themeColor="background1"/>
          <w:highlight w:val="red"/>
        </w:rPr>
        <w:t xml:space="preserve">. </w:t>
      </w:r>
      <w:r w:rsidRPr="001951CA">
        <w:rPr>
          <w:color w:val="FFFFFF" w:themeColor="background1"/>
          <w:highlight w:val="red"/>
        </w:rPr>
        <w:fldChar w:fldCharType="begin"/>
      </w:r>
      <w:r w:rsidRPr="001951CA">
        <w:rPr>
          <w:color w:val="FFFFFF" w:themeColor="background1"/>
          <w:highlight w:val="red"/>
        </w:rPr>
        <w:instrText xml:space="preserve"> DOCPROPERTY  Opdrachtnemer  \* MERGEFORMAT </w:instrText>
      </w:r>
      <w:r w:rsidRPr="001951CA">
        <w:rPr>
          <w:color w:val="FFFFFF" w:themeColor="background1"/>
          <w:highlight w:val="red"/>
        </w:rPr>
        <w:fldChar w:fldCharType="separate"/>
      </w:r>
      <w:r>
        <w:rPr>
          <w:color w:val="FFFFFF" w:themeColor="background1"/>
          <w:highlight w:val="red"/>
        </w:rPr>
        <w:t>{Naam Opdrachtnemer}</w:t>
      </w:r>
      <w:r w:rsidRPr="001951CA">
        <w:rPr>
          <w:color w:val="FFFFFF" w:themeColor="background1"/>
          <w:highlight w:val="red"/>
        </w:rPr>
        <w:fldChar w:fldCharType="end"/>
      </w:r>
      <w:r w:rsidRPr="001951CA">
        <w:rPr>
          <w:color w:val="FFFFFF" w:themeColor="background1"/>
          <w:highlight w:val="red"/>
        </w:rPr>
        <w:t xml:space="preserve"> bepaalt</w:t>
      </w:r>
      <w:r w:rsidRPr="001951CA">
        <w:rPr>
          <w:color w:val="FFFFFF"/>
          <w:highlight w:val="red"/>
        </w:rPr>
        <w:t xml:space="preserve"> </w:t>
      </w:r>
      <w:r w:rsidRPr="00B60738">
        <w:rPr>
          <w:color w:val="FFFFFF"/>
          <w:highlight w:val="red"/>
        </w:rPr>
        <w:t>de definitieve invulling.&gt;</w:t>
      </w:r>
    </w:p>
    <w:p w14:paraId="2F1A0416" w14:textId="77777777" w:rsidR="00271B4D" w:rsidRPr="00EF3431" w:rsidRDefault="00271B4D" w:rsidP="00271B4D">
      <w:pPr>
        <w:pStyle w:val="Bijschrift"/>
      </w:pPr>
      <w:r w:rsidRPr="00EF3431">
        <w:t>Contactpersonen</w:t>
      </w:r>
    </w:p>
    <w:tbl>
      <w:tblPr>
        <w:tblStyle w:val="Tabelraster"/>
        <w:tblW w:w="0" w:type="auto"/>
        <w:tblInd w:w="108"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ook w:val="01E0" w:firstRow="1" w:lastRow="1" w:firstColumn="1" w:lastColumn="1" w:noHBand="0" w:noVBand="0"/>
      </w:tblPr>
      <w:tblGrid>
        <w:gridCol w:w="2094"/>
        <w:gridCol w:w="1761"/>
        <w:gridCol w:w="1843"/>
        <w:gridCol w:w="1713"/>
      </w:tblGrid>
      <w:tr w:rsidR="00271B4D" w:rsidRPr="00B60738" w14:paraId="394F31E5" w14:textId="77777777" w:rsidTr="00BB6986">
        <w:trPr>
          <w:cantSplit/>
          <w:trHeight w:val="340"/>
          <w:tblHeader/>
        </w:trPr>
        <w:tc>
          <w:tcPr>
            <w:tcW w:w="2275" w:type="dxa"/>
            <w:tcBorders>
              <w:right w:val="single" w:sz="4" w:space="0" w:color="FFFFFF"/>
            </w:tcBorders>
            <w:shd w:val="clear" w:color="auto" w:fill="002060"/>
            <w:vAlign w:val="center"/>
          </w:tcPr>
          <w:p w14:paraId="141B927E" w14:textId="77777777" w:rsidR="00271B4D" w:rsidRPr="00B60738" w:rsidRDefault="00271B4D" w:rsidP="00271B4D">
            <w:pPr>
              <w:keepNext/>
              <w:keepLines/>
              <w:rPr>
                <w:color w:val="FFFFFF"/>
              </w:rPr>
            </w:pPr>
            <w:r w:rsidRPr="00B60738">
              <w:rPr>
                <w:color w:val="FFFFFF"/>
              </w:rPr>
              <w:t>Functie/rol</w:t>
            </w:r>
          </w:p>
        </w:tc>
        <w:tc>
          <w:tcPr>
            <w:tcW w:w="2276" w:type="dxa"/>
            <w:tcBorders>
              <w:left w:val="single" w:sz="4" w:space="0" w:color="FFFFFF"/>
              <w:right w:val="single" w:sz="4" w:space="0" w:color="FFFFFF"/>
            </w:tcBorders>
            <w:shd w:val="clear" w:color="auto" w:fill="002060"/>
            <w:vAlign w:val="center"/>
          </w:tcPr>
          <w:p w14:paraId="00CF9EBB" w14:textId="77777777" w:rsidR="00271B4D" w:rsidRPr="00B60738" w:rsidRDefault="00271B4D" w:rsidP="00271B4D">
            <w:pPr>
              <w:keepNext/>
              <w:keepLines/>
              <w:rPr>
                <w:color w:val="FFFFFF"/>
              </w:rPr>
            </w:pPr>
            <w:r w:rsidRPr="00B60738">
              <w:rPr>
                <w:color w:val="FFFFFF"/>
              </w:rPr>
              <w:t>Naam</w:t>
            </w:r>
          </w:p>
        </w:tc>
        <w:tc>
          <w:tcPr>
            <w:tcW w:w="2275" w:type="dxa"/>
            <w:tcBorders>
              <w:left w:val="single" w:sz="4" w:space="0" w:color="FFFFFF"/>
              <w:right w:val="single" w:sz="4" w:space="0" w:color="FFFFFF"/>
            </w:tcBorders>
            <w:shd w:val="clear" w:color="auto" w:fill="002060"/>
            <w:vAlign w:val="center"/>
          </w:tcPr>
          <w:p w14:paraId="38090CD4" w14:textId="77777777" w:rsidR="00271B4D" w:rsidRPr="00B60738" w:rsidRDefault="00271B4D" w:rsidP="00271B4D">
            <w:pPr>
              <w:keepNext/>
              <w:keepLines/>
              <w:rPr>
                <w:color w:val="FFFFFF"/>
              </w:rPr>
            </w:pPr>
            <w:r w:rsidRPr="00B60738">
              <w:rPr>
                <w:color w:val="FFFFFF"/>
              </w:rPr>
              <w:t>Telefoon</w:t>
            </w:r>
          </w:p>
        </w:tc>
        <w:tc>
          <w:tcPr>
            <w:tcW w:w="2276" w:type="dxa"/>
            <w:tcBorders>
              <w:left w:val="single" w:sz="4" w:space="0" w:color="FFFFFF"/>
            </w:tcBorders>
            <w:shd w:val="clear" w:color="auto" w:fill="002060"/>
            <w:vAlign w:val="center"/>
          </w:tcPr>
          <w:p w14:paraId="4E3DF0E4" w14:textId="77777777" w:rsidR="00271B4D" w:rsidRPr="00B60738" w:rsidRDefault="00271B4D" w:rsidP="00271B4D">
            <w:pPr>
              <w:keepNext/>
              <w:keepLines/>
              <w:rPr>
                <w:color w:val="FFFFFF"/>
              </w:rPr>
            </w:pPr>
            <w:r w:rsidRPr="00B60738">
              <w:rPr>
                <w:color w:val="FFFFFF"/>
              </w:rPr>
              <w:t>e-mail</w:t>
            </w:r>
          </w:p>
        </w:tc>
      </w:tr>
      <w:tr w:rsidR="00271B4D" w:rsidRPr="00B60738" w14:paraId="56CFAB3D" w14:textId="77777777" w:rsidTr="00271B4D">
        <w:trPr>
          <w:cantSplit/>
          <w:trHeight w:val="510"/>
        </w:trPr>
        <w:tc>
          <w:tcPr>
            <w:tcW w:w="2275" w:type="dxa"/>
            <w:vAlign w:val="center"/>
          </w:tcPr>
          <w:p w14:paraId="2E39FA94" w14:textId="77777777" w:rsidR="00271B4D" w:rsidRPr="00B60738" w:rsidRDefault="00271B4D" w:rsidP="00271B4D">
            <w:pPr>
              <w:keepNext/>
              <w:keepLines/>
            </w:pPr>
            <w:r w:rsidRPr="00B60738">
              <w:t>Directeur Account management</w:t>
            </w:r>
          </w:p>
        </w:tc>
        <w:tc>
          <w:tcPr>
            <w:tcW w:w="2276" w:type="dxa"/>
            <w:vAlign w:val="center"/>
          </w:tcPr>
          <w:p w14:paraId="014ED82F" w14:textId="77777777" w:rsidR="00271B4D" w:rsidRPr="00B60738" w:rsidRDefault="00271B4D" w:rsidP="00271B4D">
            <w:pPr>
              <w:keepNext/>
              <w:keepLines/>
            </w:pPr>
          </w:p>
        </w:tc>
        <w:tc>
          <w:tcPr>
            <w:tcW w:w="2275" w:type="dxa"/>
            <w:vAlign w:val="center"/>
          </w:tcPr>
          <w:p w14:paraId="48C84370" w14:textId="77777777" w:rsidR="00271B4D" w:rsidRPr="00B60738" w:rsidRDefault="00271B4D" w:rsidP="00271B4D">
            <w:pPr>
              <w:keepNext/>
              <w:keepLines/>
            </w:pPr>
          </w:p>
        </w:tc>
        <w:tc>
          <w:tcPr>
            <w:tcW w:w="2276" w:type="dxa"/>
            <w:vAlign w:val="center"/>
          </w:tcPr>
          <w:p w14:paraId="45CFFAA7" w14:textId="77777777" w:rsidR="00271B4D" w:rsidRPr="00B60738" w:rsidRDefault="00271B4D" w:rsidP="00271B4D">
            <w:pPr>
              <w:keepNext/>
              <w:keepLines/>
            </w:pPr>
          </w:p>
        </w:tc>
      </w:tr>
      <w:tr w:rsidR="00271B4D" w:rsidRPr="00B60738" w14:paraId="2A58556F" w14:textId="77777777" w:rsidTr="00271B4D">
        <w:trPr>
          <w:cantSplit/>
          <w:trHeight w:val="510"/>
        </w:trPr>
        <w:tc>
          <w:tcPr>
            <w:tcW w:w="2275" w:type="dxa"/>
            <w:vAlign w:val="center"/>
          </w:tcPr>
          <w:p w14:paraId="77E92371" w14:textId="77777777" w:rsidR="00271B4D" w:rsidRPr="00B60738" w:rsidRDefault="00271B4D" w:rsidP="00271B4D">
            <w:pPr>
              <w:keepNext/>
              <w:keepLines/>
            </w:pPr>
            <w:r w:rsidRPr="00B60738">
              <w:t>Directeur Service management</w:t>
            </w:r>
          </w:p>
        </w:tc>
        <w:tc>
          <w:tcPr>
            <w:tcW w:w="2276" w:type="dxa"/>
            <w:vAlign w:val="center"/>
          </w:tcPr>
          <w:p w14:paraId="46018F8D" w14:textId="77777777" w:rsidR="00271B4D" w:rsidRPr="00B60738" w:rsidRDefault="00271B4D" w:rsidP="00271B4D">
            <w:pPr>
              <w:keepNext/>
              <w:keepLines/>
            </w:pPr>
          </w:p>
        </w:tc>
        <w:tc>
          <w:tcPr>
            <w:tcW w:w="2275" w:type="dxa"/>
            <w:vAlign w:val="center"/>
          </w:tcPr>
          <w:p w14:paraId="44ECE479" w14:textId="77777777" w:rsidR="00271B4D" w:rsidRPr="00B60738" w:rsidRDefault="00271B4D" w:rsidP="00271B4D">
            <w:pPr>
              <w:keepNext/>
              <w:keepLines/>
            </w:pPr>
          </w:p>
        </w:tc>
        <w:tc>
          <w:tcPr>
            <w:tcW w:w="2276" w:type="dxa"/>
            <w:vAlign w:val="center"/>
          </w:tcPr>
          <w:p w14:paraId="4F05BE0A" w14:textId="77777777" w:rsidR="00271B4D" w:rsidRPr="00B60738" w:rsidRDefault="00271B4D" w:rsidP="00271B4D">
            <w:pPr>
              <w:keepNext/>
              <w:keepLines/>
            </w:pPr>
          </w:p>
        </w:tc>
      </w:tr>
      <w:tr w:rsidR="00271B4D" w:rsidRPr="00B60738" w14:paraId="2F002E90" w14:textId="77777777" w:rsidTr="00271B4D">
        <w:trPr>
          <w:cantSplit/>
          <w:trHeight w:val="510"/>
        </w:trPr>
        <w:tc>
          <w:tcPr>
            <w:tcW w:w="2275" w:type="dxa"/>
            <w:vAlign w:val="center"/>
          </w:tcPr>
          <w:p w14:paraId="19D247F6" w14:textId="77777777" w:rsidR="00271B4D" w:rsidRPr="00B60738" w:rsidRDefault="00271B4D" w:rsidP="00271B4D">
            <w:r w:rsidRPr="00B60738">
              <w:t>Accountmanager</w:t>
            </w:r>
          </w:p>
        </w:tc>
        <w:tc>
          <w:tcPr>
            <w:tcW w:w="2276" w:type="dxa"/>
            <w:vAlign w:val="center"/>
          </w:tcPr>
          <w:p w14:paraId="331F6A88" w14:textId="77777777" w:rsidR="00271B4D" w:rsidRPr="00B60738" w:rsidRDefault="00271B4D" w:rsidP="00271B4D"/>
        </w:tc>
        <w:tc>
          <w:tcPr>
            <w:tcW w:w="2275" w:type="dxa"/>
            <w:vAlign w:val="center"/>
          </w:tcPr>
          <w:p w14:paraId="5746A5CB" w14:textId="77777777" w:rsidR="00271B4D" w:rsidRPr="00B60738" w:rsidRDefault="00271B4D" w:rsidP="00271B4D"/>
        </w:tc>
        <w:tc>
          <w:tcPr>
            <w:tcW w:w="2276" w:type="dxa"/>
            <w:vAlign w:val="center"/>
          </w:tcPr>
          <w:p w14:paraId="4C53340A" w14:textId="77777777" w:rsidR="00271B4D" w:rsidRPr="00B60738" w:rsidRDefault="00271B4D" w:rsidP="00271B4D"/>
        </w:tc>
      </w:tr>
      <w:tr w:rsidR="00271B4D" w:rsidRPr="00B60738" w14:paraId="477C9783" w14:textId="77777777" w:rsidTr="00271B4D">
        <w:trPr>
          <w:cantSplit/>
          <w:trHeight w:val="510"/>
        </w:trPr>
        <w:tc>
          <w:tcPr>
            <w:tcW w:w="2275" w:type="dxa"/>
            <w:vAlign w:val="center"/>
          </w:tcPr>
          <w:p w14:paraId="3507165E" w14:textId="77777777" w:rsidR="00271B4D" w:rsidRPr="00B60738" w:rsidRDefault="00271B4D" w:rsidP="00271B4D">
            <w:r w:rsidRPr="00B60738">
              <w:t>Tekenbevoegde</w:t>
            </w:r>
          </w:p>
        </w:tc>
        <w:tc>
          <w:tcPr>
            <w:tcW w:w="2276" w:type="dxa"/>
            <w:vAlign w:val="center"/>
          </w:tcPr>
          <w:p w14:paraId="6BF1D5A2" w14:textId="77777777" w:rsidR="00271B4D" w:rsidRPr="00B60738" w:rsidRDefault="00271B4D" w:rsidP="00271B4D"/>
        </w:tc>
        <w:tc>
          <w:tcPr>
            <w:tcW w:w="2275" w:type="dxa"/>
            <w:vAlign w:val="center"/>
          </w:tcPr>
          <w:p w14:paraId="379D9E9D" w14:textId="77777777" w:rsidR="00271B4D" w:rsidRPr="00B60738" w:rsidRDefault="00271B4D" w:rsidP="00271B4D"/>
        </w:tc>
        <w:tc>
          <w:tcPr>
            <w:tcW w:w="2276" w:type="dxa"/>
            <w:vAlign w:val="center"/>
          </w:tcPr>
          <w:p w14:paraId="34DAC321" w14:textId="77777777" w:rsidR="00271B4D" w:rsidRPr="00B60738" w:rsidRDefault="00271B4D" w:rsidP="00271B4D"/>
        </w:tc>
      </w:tr>
      <w:tr w:rsidR="00271B4D" w:rsidRPr="00B60738" w14:paraId="5F18EC65" w14:textId="77777777" w:rsidTr="00271B4D">
        <w:trPr>
          <w:cantSplit/>
          <w:trHeight w:val="510"/>
        </w:trPr>
        <w:tc>
          <w:tcPr>
            <w:tcW w:w="2275" w:type="dxa"/>
            <w:vAlign w:val="center"/>
          </w:tcPr>
          <w:p w14:paraId="11CD6438" w14:textId="77777777" w:rsidR="00271B4D" w:rsidRPr="00B60738" w:rsidRDefault="00271B4D" w:rsidP="00271B4D">
            <w:r w:rsidRPr="00B60738">
              <w:t>Operations manager</w:t>
            </w:r>
          </w:p>
        </w:tc>
        <w:tc>
          <w:tcPr>
            <w:tcW w:w="2276" w:type="dxa"/>
            <w:vAlign w:val="center"/>
          </w:tcPr>
          <w:p w14:paraId="0F8A73D7" w14:textId="77777777" w:rsidR="00271B4D" w:rsidRPr="00B60738" w:rsidRDefault="00271B4D" w:rsidP="00271B4D"/>
        </w:tc>
        <w:tc>
          <w:tcPr>
            <w:tcW w:w="2275" w:type="dxa"/>
            <w:vAlign w:val="center"/>
          </w:tcPr>
          <w:p w14:paraId="4D8ABB1F" w14:textId="77777777" w:rsidR="00271B4D" w:rsidRPr="00B60738" w:rsidRDefault="00271B4D" w:rsidP="00271B4D"/>
        </w:tc>
        <w:tc>
          <w:tcPr>
            <w:tcW w:w="2276" w:type="dxa"/>
            <w:vAlign w:val="center"/>
          </w:tcPr>
          <w:p w14:paraId="5E39810E" w14:textId="77777777" w:rsidR="00271B4D" w:rsidRPr="00B60738" w:rsidRDefault="00271B4D" w:rsidP="00271B4D"/>
        </w:tc>
      </w:tr>
      <w:tr w:rsidR="00271B4D" w:rsidRPr="00B60738" w14:paraId="17E7CFF1" w14:textId="77777777" w:rsidTr="00271B4D">
        <w:trPr>
          <w:cantSplit/>
          <w:trHeight w:val="510"/>
        </w:trPr>
        <w:tc>
          <w:tcPr>
            <w:tcW w:w="2275" w:type="dxa"/>
            <w:vAlign w:val="center"/>
          </w:tcPr>
          <w:p w14:paraId="5A31D7A0" w14:textId="77777777" w:rsidR="00271B4D" w:rsidRPr="00B60738" w:rsidRDefault="00271B4D" w:rsidP="00271B4D">
            <w:r w:rsidRPr="00B60738">
              <w:t>Technisch specialist</w:t>
            </w:r>
          </w:p>
        </w:tc>
        <w:tc>
          <w:tcPr>
            <w:tcW w:w="2276" w:type="dxa"/>
            <w:vAlign w:val="center"/>
          </w:tcPr>
          <w:p w14:paraId="4529F568" w14:textId="77777777" w:rsidR="00271B4D" w:rsidRPr="00B60738" w:rsidRDefault="00271B4D" w:rsidP="00271B4D"/>
        </w:tc>
        <w:tc>
          <w:tcPr>
            <w:tcW w:w="2275" w:type="dxa"/>
            <w:vAlign w:val="center"/>
          </w:tcPr>
          <w:p w14:paraId="75B88047" w14:textId="77777777" w:rsidR="00271B4D" w:rsidRPr="00B60738" w:rsidRDefault="00271B4D" w:rsidP="00271B4D"/>
        </w:tc>
        <w:tc>
          <w:tcPr>
            <w:tcW w:w="2276" w:type="dxa"/>
            <w:vAlign w:val="center"/>
          </w:tcPr>
          <w:p w14:paraId="421E1A68" w14:textId="77777777" w:rsidR="00271B4D" w:rsidRPr="00B60738" w:rsidRDefault="00271B4D" w:rsidP="00271B4D"/>
        </w:tc>
      </w:tr>
      <w:tr w:rsidR="00271B4D" w:rsidRPr="00B60738" w14:paraId="4384EB49" w14:textId="77777777" w:rsidTr="00271B4D">
        <w:trPr>
          <w:cantSplit/>
          <w:trHeight w:val="510"/>
        </w:trPr>
        <w:tc>
          <w:tcPr>
            <w:tcW w:w="2275" w:type="dxa"/>
            <w:vAlign w:val="center"/>
          </w:tcPr>
          <w:p w14:paraId="332100F5" w14:textId="77777777" w:rsidR="00271B4D" w:rsidRPr="00B60738" w:rsidRDefault="00271B4D" w:rsidP="00271B4D">
            <w:r w:rsidRPr="00B60738">
              <w:t>Directeur</w:t>
            </w:r>
          </w:p>
        </w:tc>
        <w:tc>
          <w:tcPr>
            <w:tcW w:w="2276" w:type="dxa"/>
            <w:vAlign w:val="center"/>
          </w:tcPr>
          <w:p w14:paraId="142E7785" w14:textId="77777777" w:rsidR="00271B4D" w:rsidRPr="00B60738" w:rsidRDefault="00271B4D" w:rsidP="00271B4D"/>
        </w:tc>
        <w:tc>
          <w:tcPr>
            <w:tcW w:w="2275" w:type="dxa"/>
            <w:vAlign w:val="center"/>
          </w:tcPr>
          <w:p w14:paraId="55ABEBDA" w14:textId="77777777" w:rsidR="00271B4D" w:rsidRPr="00B60738" w:rsidRDefault="00271B4D" w:rsidP="00271B4D"/>
        </w:tc>
        <w:tc>
          <w:tcPr>
            <w:tcW w:w="2276" w:type="dxa"/>
            <w:vAlign w:val="center"/>
          </w:tcPr>
          <w:p w14:paraId="3F83EF6C" w14:textId="77777777" w:rsidR="00271B4D" w:rsidRPr="00B60738" w:rsidRDefault="00271B4D" w:rsidP="00271B4D"/>
        </w:tc>
      </w:tr>
      <w:tr w:rsidR="00271B4D" w:rsidRPr="00B60738" w14:paraId="41FD9479" w14:textId="77777777" w:rsidTr="00271B4D">
        <w:trPr>
          <w:cantSplit/>
          <w:trHeight w:val="510"/>
        </w:trPr>
        <w:tc>
          <w:tcPr>
            <w:tcW w:w="2275" w:type="dxa"/>
            <w:vAlign w:val="center"/>
          </w:tcPr>
          <w:p w14:paraId="5D431C52" w14:textId="77777777" w:rsidR="00271B4D" w:rsidRPr="00B60738" w:rsidRDefault="00271B4D" w:rsidP="00271B4D">
            <w:r w:rsidRPr="00B60738">
              <w:t>Management</w:t>
            </w:r>
          </w:p>
        </w:tc>
        <w:tc>
          <w:tcPr>
            <w:tcW w:w="2276" w:type="dxa"/>
            <w:vAlign w:val="center"/>
          </w:tcPr>
          <w:p w14:paraId="72A25698" w14:textId="77777777" w:rsidR="00271B4D" w:rsidRPr="00B60738" w:rsidRDefault="00271B4D" w:rsidP="00271B4D"/>
        </w:tc>
        <w:tc>
          <w:tcPr>
            <w:tcW w:w="2275" w:type="dxa"/>
            <w:vAlign w:val="center"/>
          </w:tcPr>
          <w:p w14:paraId="58E0F922" w14:textId="77777777" w:rsidR="00271B4D" w:rsidRPr="00B60738" w:rsidRDefault="00271B4D" w:rsidP="00271B4D"/>
        </w:tc>
        <w:tc>
          <w:tcPr>
            <w:tcW w:w="2276" w:type="dxa"/>
            <w:vAlign w:val="center"/>
          </w:tcPr>
          <w:p w14:paraId="49C26731" w14:textId="77777777" w:rsidR="00271B4D" w:rsidRPr="00B60738" w:rsidRDefault="00271B4D" w:rsidP="00271B4D"/>
        </w:tc>
      </w:tr>
      <w:tr w:rsidR="00271B4D" w:rsidRPr="00B60738" w14:paraId="7C1BF787" w14:textId="77777777" w:rsidTr="00271B4D">
        <w:trPr>
          <w:cantSplit/>
          <w:trHeight w:val="510"/>
        </w:trPr>
        <w:tc>
          <w:tcPr>
            <w:tcW w:w="2275" w:type="dxa"/>
            <w:vAlign w:val="center"/>
          </w:tcPr>
          <w:p w14:paraId="3835BF59" w14:textId="77777777" w:rsidR="00271B4D" w:rsidRPr="00B60738" w:rsidRDefault="00271B4D" w:rsidP="00271B4D">
            <w:r w:rsidRPr="00B60738">
              <w:t xml:space="preserve">Hoofd </w:t>
            </w:r>
            <w:r>
              <w:t>Servicedesk</w:t>
            </w:r>
          </w:p>
        </w:tc>
        <w:tc>
          <w:tcPr>
            <w:tcW w:w="2276" w:type="dxa"/>
            <w:vAlign w:val="center"/>
          </w:tcPr>
          <w:p w14:paraId="00FA8790" w14:textId="77777777" w:rsidR="00271B4D" w:rsidRPr="00B60738" w:rsidRDefault="00271B4D" w:rsidP="00271B4D"/>
        </w:tc>
        <w:tc>
          <w:tcPr>
            <w:tcW w:w="2275" w:type="dxa"/>
            <w:vAlign w:val="center"/>
          </w:tcPr>
          <w:p w14:paraId="262F44B4" w14:textId="77777777" w:rsidR="00271B4D" w:rsidRPr="00B60738" w:rsidRDefault="00271B4D" w:rsidP="00271B4D"/>
        </w:tc>
        <w:tc>
          <w:tcPr>
            <w:tcW w:w="2276" w:type="dxa"/>
            <w:vAlign w:val="center"/>
          </w:tcPr>
          <w:p w14:paraId="7E6B795E" w14:textId="77777777" w:rsidR="00271B4D" w:rsidRPr="00B60738" w:rsidRDefault="00271B4D" w:rsidP="00271B4D"/>
        </w:tc>
      </w:tr>
    </w:tbl>
    <w:p w14:paraId="57F3FFAF" w14:textId="77777777" w:rsidR="00271B4D" w:rsidRDefault="00271B4D" w:rsidP="00271B4D">
      <w:pPr>
        <w:rPr>
          <w:color w:val="FFFFFF"/>
          <w:highlight w:val="red"/>
        </w:rPr>
      </w:pPr>
    </w:p>
    <w:p w14:paraId="46A4D057" w14:textId="77777777" w:rsidR="00271B4D" w:rsidRDefault="00271B4D" w:rsidP="00271B4D">
      <w:pPr>
        <w:rPr>
          <w:color w:val="FFFFFF"/>
        </w:rPr>
      </w:pPr>
      <w:r w:rsidRPr="00B60738">
        <w:rPr>
          <w:color w:val="FFFFFF"/>
          <w:highlight w:val="red"/>
        </w:rPr>
        <w:t xml:space="preserve">&lt;Bovenstaande opsomming van contactpersonen is een voorbeeld. </w:t>
      </w:r>
      <w:r w:rsidRPr="001951CA">
        <w:rPr>
          <w:color w:val="FFFFFF" w:themeColor="background1"/>
          <w:highlight w:val="red"/>
        </w:rPr>
        <w:fldChar w:fldCharType="begin"/>
      </w:r>
      <w:r w:rsidRPr="001951CA">
        <w:rPr>
          <w:color w:val="FFFFFF" w:themeColor="background1"/>
          <w:highlight w:val="red"/>
        </w:rPr>
        <w:instrText xml:space="preserve"> DOCPROPERTY  Opdrachtnemer  \* MERGEFORMAT </w:instrText>
      </w:r>
      <w:r w:rsidRPr="001951CA">
        <w:rPr>
          <w:color w:val="FFFFFF" w:themeColor="background1"/>
          <w:highlight w:val="red"/>
        </w:rPr>
        <w:fldChar w:fldCharType="separate"/>
      </w:r>
      <w:r>
        <w:rPr>
          <w:color w:val="FFFFFF" w:themeColor="background1"/>
          <w:highlight w:val="red"/>
        </w:rPr>
        <w:t>{Naam Opdrachtnemer}</w:t>
      </w:r>
      <w:r w:rsidRPr="001951CA">
        <w:rPr>
          <w:color w:val="FFFFFF" w:themeColor="background1"/>
          <w:highlight w:val="red"/>
        </w:rPr>
        <w:fldChar w:fldCharType="end"/>
      </w:r>
      <w:r w:rsidRPr="00B60738">
        <w:rPr>
          <w:color w:val="FFFFFF"/>
          <w:highlight w:val="red"/>
        </w:rPr>
        <w:t xml:space="preserve"> bepaalt de definitieve invulling.&gt;</w:t>
      </w:r>
    </w:p>
    <w:p w14:paraId="3BD9656F" w14:textId="77777777" w:rsidR="00271B4D" w:rsidRDefault="00271B4D" w:rsidP="00271B4D">
      <w:pPr>
        <w:rPr>
          <w:color w:val="FFFFFF"/>
          <w:highlight w:val="red"/>
        </w:rPr>
      </w:pPr>
    </w:p>
    <w:p w14:paraId="1E152646" w14:textId="77777777" w:rsidR="00271B4D" w:rsidRDefault="00271B4D" w:rsidP="00271B4D">
      <w:pPr>
        <w:spacing w:after="200" w:line="276" w:lineRule="auto"/>
        <w:rPr>
          <w:b/>
          <w:bCs/>
          <w:sz w:val="28"/>
          <w:szCs w:val="40"/>
        </w:rPr>
      </w:pPr>
      <w:r>
        <w:br w:type="page"/>
      </w:r>
    </w:p>
    <w:p w14:paraId="2C6A01D4" w14:textId="77777777" w:rsidR="00271B4D" w:rsidRDefault="00271B4D" w:rsidP="00271B4D">
      <w:pPr>
        <w:pStyle w:val="Titelbladtekst"/>
        <w:jc w:val="left"/>
      </w:pPr>
      <w:r w:rsidRPr="00921684">
        <w:lastRenderedPageBreak/>
        <w:t>Bijlage C DAP Contactgegevens</w:t>
      </w:r>
      <w:r>
        <w:t xml:space="preserve"> CCM</w:t>
      </w:r>
    </w:p>
    <w:p w14:paraId="79D4F6E8" w14:textId="77777777" w:rsidR="00271B4D" w:rsidRDefault="00271B4D" w:rsidP="00271B4D">
      <w:pPr>
        <w:spacing w:after="200" w:line="276" w:lineRule="auto"/>
        <w:rPr>
          <w:color w:val="FFFFFF" w:themeColor="background1"/>
          <w:highlight w:val="red"/>
        </w:rPr>
      </w:pPr>
    </w:p>
    <w:p w14:paraId="7A111AC3" w14:textId="77777777" w:rsidR="00271B4D" w:rsidRDefault="00271B4D" w:rsidP="00271B4D">
      <w:pPr>
        <w:pStyle w:val="Bijschrift"/>
      </w:pPr>
      <w:bookmarkStart w:id="317" w:name="_Toc305154777"/>
      <w:bookmarkStart w:id="318" w:name="_Toc305155089"/>
      <w:bookmarkStart w:id="319" w:name="_Toc305762390"/>
      <w:bookmarkStart w:id="320" w:name="_Toc322955656"/>
      <w:bookmarkStart w:id="321" w:name="_Toc322955741"/>
      <w:bookmarkStart w:id="322" w:name="_Toc322962792"/>
      <w:bookmarkStart w:id="323" w:name="_Toc323200965"/>
      <w:bookmarkStart w:id="324" w:name="_Toc323201746"/>
      <w:bookmarkStart w:id="325" w:name="_Toc323818824"/>
      <w:bookmarkStart w:id="326" w:name="_Toc329855332"/>
      <w:bookmarkStart w:id="327" w:name="_Toc437613888"/>
      <w:bookmarkStart w:id="328" w:name="_Toc495056476"/>
      <w:r>
        <w:t>Adresgegevens</w:t>
      </w:r>
      <w:bookmarkEnd w:id="317"/>
      <w:bookmarkEnd w:id="318"/>
      <w:bookmarkEnd w:id="319"/>
      <w:bookmarkEnd w:id="320"/>
      <w:bookmarkEnd w:id="321"/>
      <w:bookmarkEnd w:id="322"/>
      <w:bookmarkEnd w:id="323"/>
      <w:bookmarkEnd w:id="324"/>
      <w:bookmarkEnd w:id="325"/>
      <w:bookmarkEnd w:id="326"/>
      <w:bookmarkEnd w:id="327"/>
      <w:bookmarkEnd w:id="328"/>
    </w:p>
    <w:tbl>
      <w:tblPr>
        <w:tblStyle w:val="Tabelraster"/>
        <w:tblW w:w="8251" w:type="dxa"/>
        <w:tblInd w:w="108"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ook w:val="01E0" w:firstRow="1" w:lastRow="1" w:firstColumn="1" w:lastColumn="1" w:noHBand="0" w:noVBand="0"/>
      </w:tblPr>
      <w:tblGrid>
        <w:gridCol w:w="2332"/>
        <w:gridCol w:w="1679"/>
        <w:gridCol w:w="1763"/>
        <w:gridCol w:w="2477"/>
      </w:tblGrid>
      <w:tr w:rsidR="00271B4D" w:rsidRPr="00B60738" w14:paraId="3141C088" w14:textId="77777777" w:rsidTr="00BB6986">
        <w:trPr>
          <w:cantSplit/>
          <w:trHeight w:val="340"/>
          <w:tblHeader/>
        </w:trPr>
        <w:tc>
          <w:tcPr>
            <w:tcW w:w="2332" w:type="dxa"/>
            <w:tcBorders>
              <w:right w:val="single" w:sz="4" w:space="0" w:color="FFFFFF"/>
            </w:tcBorders>
            <w:shd w:val="clear" w:color="auto" w:fill="002060"/>
            <w:vAlign w:val="center"/>
          </w:tcPr>
          <w:p w14:paraId="7D3CAE09" w14:textId="77777777" w:rsidR="00271B4D" w:rsidRPr="00B60738" w:rsidRDefault="00271B4D" w:rsidP="00271B4D">
            <w:pPr>
              <w:rPr>
                <w:color w:val="FFFFFF"/>
              </w:rPr>
            </w:pPr>
            <w:r w:rsidRPr="00B60738">
              <w:rPr>
                <w:color w:val="FFFFFF"/>
              </w:rPr>
              <w:t>Geadresseerde</w:t>
            </w:r>
          </w:p>
        </w:tc>
        <w:tc>
          <w:tcPr>
            <w:tcW w:w="1679" w:type="dxa"/>
            <w:tcBorders>
              <w:left w:val="single" w:sz="4" w:space="0" w:color="FFFFFF"/>
              <w:right w:val="single" w:sz="4" w:space="0" w:color="FFFFFF"/>
            </w:tcBorders>
            <w:shd w:val="clear" w:color="auto" w:fill="002060"/>
            <w:vAlign w:val="center"/>
          </w:tcPr>
          <w:p w14:paraId="1BED9193" w14:textId="77777777" w:rsidR="00271B4D" w:rsidRPr="00B60738" w:rsidRDefault="00271B4D" w:rsidP="00271B4D">
            <w:pPr>
              <w:rPr>
                <w:color w:val="FFFFFF"/>
              </w:rPr>
            </w:pPr>
            <w:r w:rsidRPr="00B60738">
              <w:rPr>
                <w:color w:val="FFFFFF"/>
              </w:rPr>
              <w:t>Adres</w:t>
            </w:r>
          </w:p>
        </w:tc>
        <w:tc>
          <w:tcPr>
            <w:tcW w:w="1763" w:type="dxa"/>
            <w:tcBorders>
              <w:left w:val="single" w:sz="4" w:space="0" w:color="FFFFFF"/>
              <w:right w:val="single" w:sz="4" w:space="0" w:color="FFFFFF"/>
            </w:tcBorders>
            <w:shd w:val="clear" w:color="auto" w:fill="002060"/>
            <w:vAlign w:val="center"/>
          </w:tcPr>
          <w:p w14:paraId="03F66316" w14:textId="77777777" w:rsidR="00271B4D" w:rsidRPr="00B60738" w:rsidRDefault="00271B4D" w:rsidP="00271B4D">
            <w:pPr>
              <w:rPr>
                <w:color w:val="FFFFFF"/>
              </w:rPr>
            </w:pPr>
            <w:r w:rsidRPr="00B60738">
              <w:rPr>
                <w:color w:val="FFFFFF"/>
              </w:rPr>
              <w:t>Telefoon</w:t>
            </w:r>
          </w:p>
        </w:tc>
        <w:tc>
          <w:tcPr>
            <w:tcW w:w="2477" w:type="dxa"/>
            <w:tcBorders>
              <w:left w:val="single" w:sz="4" w:space="0" w:color="FFFFFF"/>
            </w:tcBorders>
            <w:shd w:val="clear" w:color="auto" w:fill="002060"/>
            <w:vAlign w:val="center"/>
          </w:tcPr>
          <w:p w14:paraId="1E43FCB0" w14:textId="77777777" w:rsidR="00271B4D" w:rsidRPr="00B60738" w:rsidRDefault="00271B4D" w:rsidP="00271B4D">
            <w:pPr>
              <w:rPr>
                <w:color w:val="FFFFFF"/>
              </w:rPr>
            </w:pPr>
            <w:r w:rsidRPr="00B60738">
              <w:rPr>
                <w:color w:val="FFFFFF"/>
              </w:rPr>
              <w:t>e-mail</w:t>
            </w:r>
          </w:p>
        </w:tc>
      </w:tr>
      <w:tr w:rsidR="00271B4D" w:rsidRPr="00B60738" w14:paraId="6CC9E6C8" w14:textId="77777777" w:rsidTr="00BB6986">
        <w:trPr>
          <w:cantSplit/>
          <w:trHeight w:val="510"/>
        </w:trPr>
        <w:tc>
          <w:tcPr>
            <w:tcW w:w="2332" w:type="dxa"/>
            <w:vAlign w:val="center"/>
          </w:tcPr>
          <w:p w14:paraId="4283FE05" w14:textId="77777777" w:rsidR="00271B4D" w:rsidRPr="00B60738" w:rsidRDefault="00271B4D" w:rsidP="00271B4D">
            <w:r w:rsidRPr="00B60738">
              <w:t xml:space="preserve">Algemeen adres </w:t>
            </w:r>
            <w:r>
              <w:t>CCM</w:t>
            </w:r>
          </w:p>
        </w:tc>
        <w:tc>
          <w:tcPr>
            <w:tcW w:w="1679" w:type="dxa"/>
            <w:vAlign w:val="center"/>
          </w:tcPr>
          <w:p w14:paraId="5CB4CCC6" w14:textId="77777777" w:rsidR="00271B4D" w:rsidRPr="00B60738" w:rsidRDefault="00271B4D" w:rsidP="00271B4D"/>
        </w:tc>
        <w:tc>
          <w:tcPr>
            <w:tcW w:w="1763" w:type="dxa"/>
            <w:vAlign w:val="center"/>
          </w:tcPr>
          <w:p w14:paraId="1F20A24C" w14:textId="77777777" w:rsidR="00271B4D" w:rsidRPr="00B60738" w:rsidRDefault="00271B4D" w:rsidP="00271B4D"/>
        </w:tc>
        <w:tc>
          <w:tcPr>
            <w:tcW w:w="2477" w:type="dxa"/>
            <w:vAlign w:val="center"/>
          </w:tcPr>
          <w:p w14:paraId="41FEF355" w14:textId="77777777" w:rsidR="00271B4D" w:rsidRPr="00B60738" w:rsidRDefault="00271B4D" w:rsidP="00271B4D"/>
        </w:tc>
      </w:tr>
      <w:tr w:rsidR="00271B4D" w:rsidRPr="00B60738" w14:paraId="79C907F8" w14:textId="77777777" w:rsidTr="00BB6986">
        <w:trPr>
          <w:cantSplit/>
          <w:trHeight w:val="510"/>
        </w:trPr>
        <w:tc>
          <w:tcPr>
            <w:tcW w:w="2332" w:type="dxa"/>
            <w:vAlign w:val="center"/>
          </w:tcPr>
          <w:p w14:paraId="18A77DDF" w14:textId="77777777" w:rsidR="00271B4D" w:rsidRPr="00A81C86" w:rsidRDefault="00271B4D" w:rsidP="00271B4D">
            <w:pPr>
              <w:rPr>
                <w:highlight w:val="yellow"/>
              </w:rPr>
            </w:pPr>
          </w:p>
        </w:tc>
        <w:tc>
          <w:tcPr>
            <w:tcW w:w="1679" w:type="dxa"/>
            <w:vAlign w:val="center"/>
          </w:tcPr>
          <w:p w14:paraId="6C94872F" w14:textId="77777777" w:rsidR="00271B4D" w:rsidRPr="00B60738" w:rsidRDefault="00271B4D" w:rsidP="00271B4D"/>
        </w:tc>
        <w:tc>
          <w:tcPr>
            <w:tcW w:w="1763" w:type="dxa"/>
            <w:vAlign w:val="center"/>
          </w:tcPr>
          <w:p w14:paraId="1913189A" w14:textId="77777777" w:rsidR="00271B4D" w:rsidRPr="00B60738" w:rsidRDefault="00271B4D" w:rsidP="00271B4D"/>
        </w:tc>
        <w:tc>
          <w:tcPr>
            <w:tcW w:w="2477" w:type="dxa"/>
            <w:vAlign w:val="center"/>
          </w:tcPr>
          <w:p w14:paraId="0CA38F9C" w14:textId="77777777" w:rsidR="00271B4D" w:rsidRPr="00B60738" w:rsidRDefault="00271B4D" w:rsidP="00271B4D"/>
        </w:tc>
      </w:tr>
    </w:tbl>
    <w:p w14:paraId="3043AD0E" w14:textId="77777777" w:rsidR="00271B4D" w:rsidRDefault="00271B4D" w:rsidP="00271B4D">
      <w:pPr>
        <w:rPr>
          <w:color w:val="FFFFFF"/>
          <w:highlight w:val="red"/>
        </w:rPr>
      </w:pPr>
    </w:p>
    <w:p w14:paraId="2F52C495" w14:textId="77777777" w:rsidR="00271B4D" w:rsidRPr="00B60738" w:rsidRDefault="00271B4D" w:rsidP="00271B4D">
      <w:pPr>
        <w:rPr>
          <w:color w:val="FFFFFF"/>
        </w:rPr>
      </w:pPr>
      <w:r w:rsidRPr="00B60738">
        <w:rPr>
          <w:color w:val="FFFFFF"/>
          <w:highlight w:val="red"/>
        </w:rPr>
        <w:t xml:space="preserve">&lt;Bovenstaande opsomming van geadresseerden is een voorbeeld. </w:t>
      </w:r>
      <w:r>
        <w:rPr>
          <w:color w:val="FFFFFF"/>
          <w:highlight w:val="red"/>
        </w:rPr>
        <w:t>CCM</w:t>
      </w:r>
      <w:r w:rsidRPr="00B60738">
        <w:rPr>
          <w:color w:val="FFFFFF"/>
          <w:highlight w:val="red"/>
        </w:rPr>
        <w:t xml:space="preserve"> bepaalt de definitieve invulling.&gt;</w:t>
      </w:r>
    </w:p>
    <w:p w14:paraId="154C6172" w14:textId="77777777" w:rsidR="00271B4D" w:rsidRDefault="00271B4D" w:rsidP="00271B4D">
      <w:pPr>
        <w:pStyle w:val="Bijschrift"/>
      </w:pPr>
      <w:bookmarkStart w:id="329" w:name="_Toc305154778"/>
      <w:bookmarkStart w:id="330" w:name="_Toc305155090"/>
      <w:bookmarkStart w:id="331" w:name="_Toc305762391"/>
      <w:bookmarkStart w:id="332" w:name="_Toc322955657"/>
      <w:bookmarkStart w:id="333" w:name="_Toc322955742"/>
      <w:bookmarkStart w:id="334" w:name="_Toc322962793"/>
      <w:bookmarkStart w:id="335" w:name="_Toc323200966"/>
      <w:bookmarkStart w:id="336" w:name="_Toc323201747"/>
      <w:bookmarkStart w:id="337" w:name="_Toc323818825"/>
      <w:bookmarkStart w:id="338" w:name="_Toc329855333"/>
      <w:bookmarkStart w:id="339" w:name="_Toc437613889"/>
      <w:bookmarkStart w:id="340" w:name="_Toc495056477"/>
      <w:r>
        <w:t>Contactpersonen</w:t>
      </w:r>
      <w:bookmarkEnd w:id="329"/>
      <w:bookmarkEnd w:id="330"/>
      <w:bookmarkEnd w:id="331"/>
      <w:bookmarkEnd w:id="332"/>
      <w:bookmarkEnd w:id="333"/>
      <w:bookmarkEnd w:id="334"/>
      <w:bookmarkEnd w:id="335"/>
      <w:bookmarkEnd w:id="336"/>
      <w:bookmarkEnd w:id="337"/>
      <w:bookmarkEnd w:id="338"/>
      <w:bookmarkEnd w:id="339"/>
      <w:bookmarkEnd w:id="340"/>
    </w:p>
    <w:tbl>
      <w:tblPr>
        <w:tblStyle w:val="Tabelraster"/>
        <w:tblW w:w="8251" w:type="dxa"/>
        <w:tblInd w:w="108"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ook w:val="01E0" w:firstRow="1" w:lastRow="1" w:firstColumn="1" w:lastColumn="1" w:noHBand="0" w:noVBand="0"/>
      </w:tblPr>
      <w:tblGrid>
        <w:gridCol w:w="2722"/>
        <w:gridCol w:w="1163"/>
        <w:gridCol w:w="1830"/>
        <w:gridCol w:w="2536"/>
      </w:tblGrid>
      <w:tr w:rsidR="00271B4D" w:rsidRPr="00B60738" w14:paraId="40C8F341" w14:textId="77777777" w:rsidTr="00BB6986">
        <w:trPr>
          <w:cantSplit/>
          <w:trHeight w:val="340"/>
          <w:tblHeader/>
        </w:trPr>
        <w:tc>
          <w:tcPr>
            <w:tcW w:w="2722" w:type="dxa"/>
            <w:tcBorders>
              <w:right w:val="single" w:sz="4" w:space="0" w:color="FFFFFF"/>
            </w:tcBorders>
            <w:shd w:val="clear" w:color="auto" w:fill="002060"/>
            <w:vAlign w:val="center"/>
          </w:tcPr>
          <w:p w14:paraId="2E4319AC" w14:textId="77777777" w:rsidR="00271B4D" w:rsidRPr="00B60738" w:rsidRDefault="00271B4D" w:rsidP="00271B4D">
            <w:pPr>
              <w:keepNext/>
              <w:keepLines/>
              <w:rPr>
                <w:color w:val="FFFFFF"/>
              </w:rPr>
            </w:pPr>
            <w:r w:rsidRPr="00B60738">
              <w:rPr>
                <w:color w:val="FFFFFF"/>
              </w:rPr>
              <w:t>Functie/rol</w:t>
            </w:r>
          </w:p>
        </w:tc>
        <w:tc>
          <w:tcPr>
            <w:tcW w:w="1163" w:type="dxa"/>
            <w:tcBorders>
              <w:left w:val="single" w:sz="4" w:space="0" w:color="FFFFFF"/>
              <w:right w:val="single" w:sz="4" w:space="0" w:color="FFFFFF"/>
            </w:tcBorders>
            <w:shd w:val="clear" w:color="auto" w:fill="002060"/>
            <w:vAlign w:val="center"/>
          </w:tcPr>
          <w:p w14:paraId="5F3CAB5B" w14:textId="77777777" w:rsidR="00271B4D" w:rsidRPr="00B60738" w:rsidRDefault="00271B4D" w:rsidP="00271B4D">
            <w:pPr>
              <w:keepNext/>
              <w:keepLines/>
              <w:rPr>
                <w:color w:val="FFFFFF"/>
              </w:rPr>
            </w:pPr>
            <w:r w:rsidRPr="00B60738">
              <w:rPr>
                <w:color w:val="FFFFFF"/>
              </w:rPr>
              <w:t>Naam</w:t>
            </w:r>
          </w:p>
        </w:tc>
        <w:tc>
          <w:tcPr>
            <w:tcW w:w="1830" w:type="dxa"/>
            <w:tcBorders>
              <w:left w:val="single" w:sz="4" w:space="0" w:color="FFFFFF"/>
              <w:right w:val="single" w:sz="4" w:space="0" w:color="FFFFFF"/>
            </w:tcBorders>
            <w:shd w:val="clear" w:color="auto" w:fill="002060"/>
            <w:vAlign w:val="center"/>
          </w:tcPr>
          <w:p w14:paraId="3586B407" w14:textId="77777777" w:rsidR="00271B4D" w:rsidRPr="00B60738" w:rsidRDefault="00271B4D" w:rsidP="00271B4D">
            <w:pPr>
              <w:keepNext/>
              <w:keepLines/>
              <w:rPr>
                <w:color w:val="FFFFFF"/>
              </w:rPr>
            </w:pPr>
            <w:r w:rsidRPr="00B60738">
              <w:rPr>
                <w:color w:val="FFFFFF"/>
              </w:rPr>
              <w:t>Telefoon</w:t>
            </w:r>
          </w:p>
        </w:tc>
        <w:tc>
          <w:tcPr>
            <w:tcW w:w="2536" w:type="dxa"/>
            <w:tcBorders>
              <w:left w:val="single" w:sz="4" w:space="0" w:color="FFFFFF"/>
            </w:tcBorders>
            <w:shd w:val="clear" w:color="auto" w:fill="002060"/>
            <w:vAlign w:val="center"/>
          </w:tcPr>
          <w:p w14:paraId="0BB52E96" w14:textId="77777777" w:rsidR="00271B4D" w:rsidRPr="00B60738" w:rsidRDefault="00271B4D" w:rsidP="00271B4D">
            <w:pPr>
              <w:keepNext/>
              <w:keepLines/>
              <w:rPr>
                <w:color w:val="FFFFFF"/>
              </w:rPr>
            </w:pPr>
            <w:r w:rsidRPr="00B60738">
              <w:rPr>
                <w:color w:val="FFFFFF"/>
              </w:rPr>
              <w:t>e-mail</w:t>
            </w:r>
          </w:p>
        </w:tc>
      </w:tr>
      <w:tr w:rsidR="00271B4D" w:rsidRPr="00B60738" w14:paraId="6914DC67" w14:textId="77777777" w:rsidTr="00BB6986">
        <w:trPr>
          <w:cantSplit/>
          <w:trHeight w:val="510"/>
        </w:trPr>
        <w:tc>
          <w:tcPr>
            <w:tcW w:w="2722" w:type="dxa"/>
            <w:vAlign w:val="center"/>
          </w:tcPr>
          <w:p w14:paraId="7828D861" w14:textId="2EA26998" w:rsidR="00271B4D" w:rsidRPr="00B60738" w:rsidRDefault="00271B4D" w:rsidP="00271B4D">
            <w:pPr>
              <w:keepNext/>
              <w:keepLines/>
            </w:pPr>
            <w:r>
              <w:t xml:space="preserve">Contractmanager </w:t>
            </w:r>
            <w:r w:rsidR="00F3165F">
              <w:fldChar w:fldCharType="begin"/>
            </w:r>
            <w:r w:rsidR="00F3165F">
              <w:instrText xml:space="preserve"> DOCPROPERTY  ROK  \* MERGEFORMAT </w:instrText>
            </w:r>
            <w:r w:rsidR="00F3165F">
              <w:fldChar w:fldCharType="separate"/>
            </w:r>
            <w:r w:rsidR="00BB6986">
              <w:t>CCM</w:t>
            </w:r>
            <w:r w:rsidR="00F3165F">
              <w:fldChar w:fldCharType="end"/>
            </w:r>
            <w:r w:rsidR="00BB6986" w:rsidRPr="00B60738">
              <w:t xml:space="preserve"> </w:t>
            </w:r>
          </w:p>
        </w:tc>
        <w:tc>
          <w:tcPr>
            <w:tcW w:w="1163" w:type="dxa"/>
            <w:vAlign w:val="center"/>
          </w:tcPr>
          <w:p w14:paraId="52020449" w14:textId="77777777" w:rsidR="00271B4D" w:rsidRPr="00B60738" w:rsidRDefault="00271B4D" w:rsidP="00271B4D">
            <w:pPr>
              <w:keepNext/>
              <w:keepLines/>
            </w:pPr>
          </w:p>
        </w:tc>
        <w:tc>
          <w:tcPr>
            <w:tcW w:w="1830" w:type="dxa"/>
            <w:vAlign w:val="center"/>
          </w:tcPr>
          <w:p w14:paraId="326B58E2" w14:textId="77777777" w:rsidR="00271B4D" w:rsidRPr="00B60738" w:rsidRDefault="00271B4D" w:rsidP="00271B4D">
            <w:pPr>
              <w:keepNext/>
              <w:keepLines/>
            </w:pPr>
          </w:p>
        </w:tc>
        <w:tc>
          <w:tcPr>
            <w:tcW w:w="2536" w:type="dxa"/>
            <w:vAlign w:val="center"/>
          </w:tcPr>
          <w:p w14:paraId="5B3DB350" w14:textId="77777777" w:rsidR="00271B4D" w:rsidRPr="00B60738" w:rsidRDefault="00271B4D" w:rsidP="00271B4D">
            <w:pPr>
              <w:keepNext/>
              <w:keepLines/>
            </w:pPr>
          </w:p>
        </w:tc>
      </w:tr>
      <w:tr w:rsidR="00271B4D" w:rsidRPr="00B60738" w14:paraId="4AA7CDBB" w14:textId="77777777" w:rsidTr="00BB6986">
        <w:trPr>
          <w:cantSplit/>
          <w:trHeight w:val="510"/>
        </w:trPr>
        <w:tc>
          <w:tcPr>
            <w:tcW w:w="2722" w:type="dxa"/>
            <w:vAlign w:val="center"/>
          </w:tcPr>
          <w:p w14:paraId="60583B2D" w14:textId="77BB9D8A" w:rsidR="00271B4D" w:rsidRPr="00B60738" w:rsidRDefault="00BB6986" w:rsidP="00271B4D">
            <w:pPr>
              <w:keepNext/>
              <w:keepLines/>
            </w:pPr>
            <w:r>
              <w:t>Contractmanager CCM</w:t>
            </w:r>
          </w:p>
        </w:tc>
        <w:tc>
          <w:tcPr>
            <w:tcW w:w="1163" w:type="dxa"/>
            <w:vAlign w:val="center"/>
          </w:tcPr>
          <w:p w14:paraId="33E30C6F" w14:textId="77777777" w:rsidR="00271B4D" w:rsidRPr="00B60738" w:rsidRDefault="00271B4D" w:rsidP="00271B4D">
            <w:pPr>
              <w:keepNext/>
              <w:keepLines/>
            </w:pPr>
          </w:p>
        </w:tc>
        <w:tc>
          <w:tcPr>
            <w:tcW w:w="1830" w:type="dxa"/>
            <w:vAlign w:val="center"/>
          </w:tcPr>
          <w:p w14:paraId="2860C50F" w14:textId="77777777" w:rsidR="00271B4D" w:rsidRPr="00B60738" w:rsidRDefault="00271B4D" w:rsidP="00271B4D">
            <w:pPr>
              <w:keepNext/>
              <w:keepLines/>
            </w:pPr>
          </w:p>
        </w:tc>
        <w:tc>
          <w:tcPr>
            <w:tcW w:w="2536" w:type="dxa"/>
            <w:vAlign w:val="center"/>
          </w:tcPr>
          <w:p w14:paraId="237495E9" w14:textId="77777777" w:rsidR="00271B4D" w:rsidRPr="00B60738" w:rsidRDefault="00271B4D" w:rsidP="00271B4D">
            <w:pPr>
              <w:keepNext/>
              <w:keepLines/>
            </w:pPr>
          </w:p>
        </w:tc>
      </w:tr>
      <w:tr w:rsidR="00271B4D" w:rsidRPr="00B60738" w14:paraId="16FC7F55" w14:textId="77777777" w:rsidTr="00BB6986">
        <w:trPr>
          <w:cantSplit/>
          <w:trHeight w:val="510"/>
        </w:trPr>
        <w:tc>
          <w:tcPr>
            <w:tcW w:w="2722" w:type="dxa"/>
            <w:vAlign w:val="center"/>
          </w:tcPr>
          <w:p w14:paraId="228C60B8" w14:textId="77777777" w:rsidR="00271B4D" w:rsidRPr="00B60738" w:rsidRDefault="00271B4D" w:rsidP="00271B4D">
            <w:r>
              <w:t>Categoriemanager IWR</w:t>
            </w:r>
          </w:p>
        </w:tc>
        <w:tc>
          <w:tcPr>
            <w:tcW w:w="1163" w:type="dxa"/>
            <w:vAlign w:val="center"/>
          </w:tcPr>
          <w:p w14:paraId="7E6727E4" w14:textId="77777777" w:rsidR="00271B4D" w:rsidRPr="00B60738" w:rsidRDefault="00271B4D" w:rsidP="00271B4D"/>
        </w:tc>
        <w:tc>
          <w:tcPr>
            <w:tcW w:w="1830" w:type="dxa"/>
            <w:vAlign w:val="center"/>
          </w:tcPr>
          <w:p w14:paraId="567246BE" w14:textId="77777777" w:rsidR="00271B4D" w:rsidRPr="00B60738" w:rsidRDefault="00271B4D" w:rsidP="00271B4D"/>
        </w:tc>
        <w:tc>
          <w:tcPr>
            <w:tcW w:w="2536" w:type="dxa"/>
            <w:vAlign w:val="center"/>
          </w:tcPr>
          <w:p w14:paraId="7910DD08" w14:textId="77777777" w:rsidR="00271B4D" w:rsidRPr="00B60738" w:rsidRDefault="00271B4D" w:rsidP="00271B4D"/>
        </w:tc>
      </w:tr>
      <w:tr w:rsidR="00271B4D" w:rsidRPr="00B60738" w14:paraId="1A460A4C" w14:textId="77777777" w:rsidTr="00BB6986">
        <w:trPr>
          <w:cantSplit/>
          <w:trHeight w:val="510"/>
        </w:trPr>
        <w:tc>
          <w:tcPr>
            <w:tcW w:w="2722" w:type="dxa"/>
            <w:vAlign w:val="center"/>
          </w:tcPr>
          <w:p w14:paraId="6FADAA6E" w14:textId="77777777" w:rsidR="00271B4D" w:rsidRPr="00B60738" w:rsidRDefault="00271B4D" w:rsidP="00271B4D">
            <w:pPr>
              <w:keepNext/>
              <w:keepLines/>
            </w:pPr>
            <w:proofErr w:type="spellStart"/>
            <w:r>
              <w:t>Plv</w:t>
            </w:r>
            <w:proofErr w:type="spellEnd"/>
            <w:r>
              <w:t xml:space="preserve"> Categoriemanager IWR</w:t>
            </w:r>
          </w:p>
        </w:tc>
        <w:tc>
          <w:tcPr>
            <w:tcW w:w="1163" w:type="dxa"/>
            <w:vAlign w:val="center"/>
          </w:tcPr>
          <w:p w14:paraId="747033E5" w14:textId="77777777" w:rsidR="00271B4D" w:rsidRPr="00B60738" w:rsidRDefault="00271B4D" w:rsidP="00271B4D"/>
        </w:tc>
        <w:tc>
          <w:tcPr>
            <w:tcW w:w="1830" w:type="dxa"/>
            <w:vAlign w:val="center"/>
          </w:tcPr>
          <w:p w14:paraId="0F83D4CD" w14:textId="77777777" w:rsidR="00271B4D" w:rsidRPr="00B60738" w:rsidRDefault="00271B4D" w:rsidP="00271B4D"/>
        </w:tc>
        <w:tc>
          <w:tcPr>
            <w:tcW w:w="2536" w:type="dxa"/>
            <w:vAlign w:val="center"/>
          </w:tcPr>
          <w:p w14:paraId="4F8772A5" w14:textId="77777777" w:rsidR="00271B4D" w:rsidRPr="00B60738" w:rsidRDefault="00271B4D" w:rsidP="00271B4D"/>
        </w:tc>
      </w:tr>
      <w:tr w:rsidR="00271B4D" w:rsidRPr="00B60738" w14:paraId="172C6C8A" w14:textId="77777777" w:rsidTr="00BB6986">
        <w:trPr>
          <w:cantSplit/>
          <w:trHeight w:val="510"/>
        </w:trPr>
        <w:tc>
          <w:tcPr>
            <w:tcW w:w="2722" w:type="dxa"/>
            <w:vAlign w:val="center"/>
          </w:tcPr>
          <w:p w14:paraId="0C05BDBC" w14:textId="77777777" w:rsidR="00271B4D" w:rsidRPr="00B60738" w:rsidRDefault="00271B4D" w:rsidP="00271B4D">
            <w:pPr>
              <w:keepNext/>
              <w:keepLines/>
            </w:pPr>
            <w:r>
              <w:t>Manager Contractbeheer</w:t>
            </w:r>
          </w:p>
        </w:tc>
        <w:tc>
          <w:tcPr>
            <w:tcW w:w="1163" w:type="dxa"/>
            <w:vAlign w:val="center"/>
          </w:tcPr>
          <w:p w14:paraId="534C8AA5" w14:textId="77777777" w:rsidR="00271B4D" w:rsidRPr="00B60738" w:rsidRDefault="00271B4D" w:rsidP="00271B4D"/>
        </w:tc>
        <w:tc>
          <w:tcPr>
            <w:tcW w:w="1830" w:type="dxa"/>
            <w:vAlign w:val="center"/>
          </w:tcPr>
          <w:p w14:paraId="3A6FC25E" w14:textId="77777777" w:rsidR="00271B4D" w:rsidRPr="00B60738" w:rsidRDefault="00271B4D" w:rsidP="00271B4D"/>
        </w:tc>
        <w:tc>
          <w:tcPr>
            <w:tcW w:w="2536" w:type="dxa"/>
            <w:vAlign w:val="center"/>
          </w:tcPr>
          <w:p w14:paraId="6C807599" w14:textId="77777777" w:rsidR="00271B4D" w:rsidRPr="00B60738" w:rsidRDefault="00271B4D" w:rsidP="00271B4D"/>
        </w:tc>
      </w:tr>
      <w:tr w:rsidR="00271B4D" w:rsidRPr="00B60738" w14:paraId="53200122" w14:textId="77777777" w:rsidTr="00BB6986">
        <w:trPr>
          <w:cantSplit/>
          <w:trHeight w:val="510"/>
        </w:trPr>
        <w:tc>
          <w:tcPr>
            <w:tcW w:w="2722" w:type="dxa"/>
            <w:vAlign w:val="center"/>
          </w:tcPr>
          <w:p w14:paraId="1E4CAAA6" w14:textId="60630405" w:rsidR="00271B4D" w:rsidRPr="00B60738" w:rsidRDefault="00BB6986" w:rsidP="00271B4D">
            <w:proofErr w:type="spellStart"/>
            <w:r>
              <w:t>Sustainability</w:t>
            </w:r>
            <w:proofErr w:type="spellEnd"/>
            <w:r>
              <w:t xml:space="preserve"> Manager</w:t>
            </w:r>
          </w:p>
        </w:tc>
        <w:tc>
          <w:tcPr>
            <w:tcW w:w="1163" w:type="dxa"/>
            <w:vAlign w:val="center"/>
          </w:tcPr>
          <w:p w14:paraId="7E3B64D6" w14:textId="77777777" w:rsidR="00271B4D" w:rsidRPr="00B60738" w:rsidRDefault="00271B4D" w:rsidP="00271B4D"/>
        </w:tc>
        <w:tc>
          <w:tcPr>
            <w:tcW w:w="1830" w:type="dxa"/>
            <w:vAlign w:val="center"/>
          </w:tcPr>
          <w:p w14:paraId="47987155" w14:textId="77777777" w:rsidR="00271B4D" w:rsidRPr="00B60738" w:rsidRDefault="00271B4D" w:rsidP="00271B4D"/>
        </w:tc>
        <w:tc>
          <w:tcPr>
            <w:tcW w:w="2536" w:type="dxa"/>
            <w:vAlign w:val="center"/>
          </w:tcPr>
          <w:p w14:paraId="3E40B301" w14:textId="77777777" w:rsidR="00271B4D" w:rsidRPr="00B60738" w:rsidRDefault="00271B4D" w:rsidP="00271B4D"/>
        </w:tc>
      </w:tr>
      <w:tr w:rsidR="00271B4D" w:rsidRPr="00B60738" w14:paraId="0849A4BA" w14:textId="77777777" w:rsidTr="00BB6986">
        <w:trPr>
          <w:cantSplit/>
          <w:trHeight w:val="510"/>
        </w:trPr>
        <w:tc>
          <w:tcPr>
            <w:tcW w:w="2722" w:type="dxa"/>
            <w:vAlign w:val="center"/>
          </w:tcPr>
          <w:p w14:paraId="0DD8520B" w14:textId="77777777" w:rsidR="00271B4D" w:rsidRPr="00B60738" w:rsidRDefault="00271B4D" w:rsidP="00271B4D"/>
        </w:tc>
        <w:tc>
          <w:tcPr>
            <w:tcW w:w="1163" w:type="dxa"/>
            <w:vAlign w:val="center"/>
          </w:tcPr>
          <w:p w14:paraId="3ED0178F" w14:textId="77777777" w:rsidR="00271B4D" w:rsidRPr="00B60738" w:rsidRDefault="00271B4D" w:rsidP="00271B4D"/>
        </w:tc>
        <w:tc>
          <w:tcPr>
            <w:tcW w:w="1830" w:type="dxa"/>
            <w:vAlign w:val="center"/>
          </w:tcPr>
          <w:p w14:paraId="50249F31" w14:textId="77777777" w:rsidR="00271B4D" w:rsidRPr="00B60738" w:rsidRDefault="00271B4D" w:rsidP="00271B4D"/>
        </w:tc>
        <w:tc>
          <w:tcPr>
            <w:tcW w:w="2536" w:type="dxa"/>
            <w:vAlign w:val="center"/>
          </w:tcPr>
          <w:p w14:paraId="27FBF744" w14:textId="77777777" w:rsidR="00271B4D" w:rsidRPr="00B60738" w:rsidRDefault="00271B4D" w:rsidP="00271B4D"/>
        </w:tc>
      </w:tr>
      <w:tr w:rsidR="00271B4D" w:rsidRPr="00B60738" w14:paraId="673D71AA" w14:textId="77777777" w:rsidTr="00BB6986">
        <w:trPr>
          <w:cantSplit/>
          <w:trHeight w:val="510"/>
        </w:trPr>
        <w:tc>
          <w:tcPr>
            <w:tcW w:w="2722" w:type="dxa"/>
            <w:vAlign w:val="center"/>
          </w:tcPr>
          <w:p w14:paraId="0C412FD1" w14:textId="77777777" w:rsidR="00271B4D" w:rsidRPr="00B60738" w:rsidRDefault="00271B4D" w:rsidP="00271B4D"/>
        </w:tc>
        <w:tc>
          <w:tcPr>
            <w:tcW w:w="1163" w:type="dxa"/>
            <w:vAlign w:val="center"/>
          </w:tcPr>
          <w:p w14:paraId="3BD419E7" w14:textId="77777777" w:rsidR="00271B4D" w:rsidRPr="00B60738" w:rsidRDefault="00271B4D" w:rsidP="00271B4D"/>
        </w:tc>
        <w:tc>
          <w:tcPr>
            <w:tcW w:w="1830" w:type="dxa"/>
            <w:vAlign w:val="center"/>
          </w:tcPr>
          <w:p w14:paraId="52F27681" w14:textId="77777777" w:rsidR="00271B4D" w:rsidRPr="00B60738" w:rsidRDefault="00271B4D" w:rsidP="00271B4D"/>
        </w:tc>
        <w:tc>
          <w:tcPr>
            <w:tcW w:w="2536" w:type="dxa"/>
            <w:vAlign w:val="center"/>
          </w:tcPr>
          <w:p w14:paraId="3AB9068F" w14:textId="77777777" w:rsidR="00271B4D" w:rsidRPr="00B60738" w:rsidRDefault="00271B4D" w:rsidP="00271B4D"/>
        </w:tc>
      </w:tr>
      <w:tr w:rsidR="00271B4D" w:rsidRPr="00B60738" w14:paraId="5F15F928" w14:textId="77777777" w:rsidTr="00BB6986">
        <w:trPr>
          <w:cantSplit/>
          <w:trHeight w:val="510"/>
        </w:trPr>
        <w:tc>
          <w:tcPr>
            <w:tcW w:w="2722" w:type="dxa"/>
            <w:vAlign w:val="center"/>
          </w:tcPr>
          <w:p w14:paraId="3B3E7F2B" w14:textId="77777777" w:rsidR="00271B4D" w:rsidRPr="00B60738" w:rsidRDefault="00271B4D" w:rsidP="00271B4D"/>
        </w:tc>
        <w:tc>
          <w:tcPr>
            <w:tcW w:w="1163" w:type="dxa"/>
            <w:vAlign w:val="center"/>
          </w:tcPr>
          <w:p w14:paraId="67A16A7D" w14:textId="77777777" w:rsidR="00271B4D" w:rsidRPr="00B60738" w:rsidRDefault="00271B4D" w:rsidP="00271B4D"/>
        </w:tc>
        <w:tc>
          <w:tcPr>
            <w:tcW w:w="1830" w:type="dxa"/>
            <w:vAlign w:val="center"/>
          </w:tcPr>
          <w:p w14:paraId="367F1D65" w14:textId="77777777" w:rsidR="00271B4D" w:rsidRPr="00B60738" w:rsidRDefault="00271B4D" w:rsidP="00271B4D"/>
        </w:tc>
        <w:tc>
          <w:tcPr>
            <w:tcW w:w="2536" w:type="dxa"/>
            <w:vAlign w:val="center"/>
          </w:tcPr>
          <w:p w14:paraId="45977951" w14:textId="77777777" w:rsidR="00271B4D" w:rsidRPr="00B60738" w:rsidRDefault="00271B4D" w:rsidP="00271B4D"/>
        </w:tc>
      </w:tr>
    </w:tbl>
    <w:p w14:paraId="6904607A" w14:textId="77777777" w:rsidR="00271B4D" w:rsidRDefault="00271B4D" w:rsidP="00271B4D">
      <w:pPr>
        <w:rPr>
          <w:color w:val="FFFFFF"/>
          <w:highlight w:val="red"/>
        </w:rPr>
      </w:pPr>
    </w:p>
    <w:p w14:paraId="67F60634" w14:textId="77777777" w:rsidR="00271B4D" w:rsidRDefault="00271B4D" w:rsidP="00271B4D">
      <w:pPr>
        <w:rPr>
          <w:color w:val="FFFFFF"/>
        </w:rPr>
      </w:pPr>
      <w:r w:rsidRPr="00B60738">
        <w:rPr>
          <w:color w:val="FFFFFF"/>
          <w:highlight w:val="red"/>
        </w:rPr>
        <w:t xml:space="preserve">&lt;Bovenstaande opsomming van contactpersonen is een voorbeeld. </w:t>
      </w:r>
      <w:r>
        <w:rPr>
          <w:color w:val="FFFFFF"/>
          <w:highlight w:val="red"/>
        </w:rPr>
        <w:t>CCM</w:t>
      </w:r>
      <w:r w:rsidRPr="00B60738">
        <w:rPr>
          <w:color w:val="FFFFFF"/>
          <w:highlight w:val="red"/>
        </w:rPr>
        <w:t xml:space="preserve"> bepaalt de definitieve invulling.&gt;</w:t>
      </w:r>
    </w:p>
    <w:p w14:paraId="6458E995" w14:textId="77777777" w:rsidR="00271B4D" w:rsidRPr="00BF2B25" w:rsidRDefault="00271B4D" w:rsidP="00271B4D">
      <w:pPr>
        <w:spacing w:after="200" w:line="276" w:lineRule="auto"/>
      </w:pPr>
    </w:p>
    <w:p w14:paraId="0310324C" w14:textId="4205DA29" w:rsidR="00737E2E" w:rsidRDefault="00737E2E" w:rsidP="00737E2E">
      <w:pPr>
        <w:spacing w:after="200" w:line="276" w:lineRule="auto"/>
        <w:rPr>
          <w:b/>
          <w:sz w:val="28"/>
          <w:szCs w:val="28"/>
        </w:rPr>
      </w:pPr>
    </w:p>
    <w:sectPr w:rsidR="00737E2E" w:rsidSect="0021254B">
      <w:headerReference w:type="even" r:id="rId16"/>
      <w:headerReference w:type="default" r:id="rId17"/>
      <w:footerReference w:type="default" r:id="rId18"/>
      <w:headerReference w:type="first" r:id="rId19"/>
      <w:footerReference w:type="first" r:id="rId20"/>
      <w:type w:val="continuous"/>
      <w:pgSz w:w="11906" w:h="16838" w:code="9"/>
      <w:pgMar w:top="2398" w:right="2818" w:bottom="1077" w:left="1559" w:header="2398" w:footer="56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03747" w14:textId="77777777" w:rsidR="00BB6986" w:rsidRDefault="00BB6986">
      <w:r>
        <w:separator/>
      </w:r>
    </w:p>
    <w:p w14:paraId="21F56E25" w14:textId="77777777" w:rsidR="00BB6986" w:rsidRDefault="00BB6986"/>
    <w:p w14:paraId="5F8F42A1" w14:textId="77777777" w:rsidR="00BB6986" w:rsidRDefault="00BB6986"/>
  </w:endnote>
  <w:endnote w:type="continuationSeparator" w:id="0">
    <w:p w14:paraId="7E014A60" w14:textId="77777777" w:rsidR="00BB6986" w:rsidRDefault="00BB6986">
      <w:r>
        <w:continuationSeparator/>
      </w:r>
    </w:p>
    <w:p w14:paraId="128F314D" w14:textId="77777777" w:rsidR="00BB6986" w:rsidRDefault="00BB6986"/>
    <w:p w14:paraId="1A630428" w14:textId="77777777" w:rsidR="00BB6986" w:rsidRDefault="00BB69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grofont">
    <w:panose1 w:val="020B0503040100020103"/>
    <w:charset w:val="00"/>
    <w:family w:val="swiss"/>
    <w:pitch w:val="variable"/>
    <w:sig w:usb0="800000A7" w:usb1="00000040" w:usb2="00000000" w:usb3="00000000" w:csb0="00000001"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EU Albertin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6CA2" w14:textId="77777777" w:rsidR="00BB6986" w:rsidRDefault="00BB6986">
    <w:pPr>
      <w:pStyle w:val="Voettekst"/>
    </w:pPr>
  </w:p>
  <w:p w14:paraId="7D5E55CB" w14:textId="77777777" w:rsidR="00BB6986" w:rsidRDefault="00BB6986"/>
  <w:tbl>
    <w:tblPr>
      <w:tblW w:w="9900" w:type="dxa"/>
      <w:tblLayout w:type="fixed"/>
      <w:tblCellMar>
        <w:left w:w="0" w:type="dxa"/>
        <w:right w:w="0" w:type="dxa"/>
      </w:tblCellMar>
      <w:tblLook w:val="0000" w:firstRow="0" w:lastRow="0" w:firstColumn="0" w:lastColumn="0" w:noHBand="0" w:noVBand="0"/>
    </w:tblPr>
    <w:tblGrid>
      <w:gridCol w:w="7752"/>
      <w:gridCol w:w="2148"/>
    </w:tblGrid>
    <w:tr w:rsidR="00BB6986" w14:paraId="03EB4026" w14:textId="77777777">
      <w:trPr>
        <w:trHeight w:hRule="exact" w:val="240"/>
      </w:trPr>
      <w:tc>
        <w:tcPr>
          <w:tcW w:w="7752" w:type="dxa"/>
          <w:shd w:val="clear" w:color="auto" w:fill="auto"/>
        </w:tcPr>
        <w:p w14:paraId="270E4FDF" w14:textId="77777777" w:rsidR="00BB6986" w:rsidRDefault="00BB6986" w:rsidP="002B153C">
          <w:r>
            <w:t>VERTROUWELIJK</w:t>
          </w:r>
        </w:p>
      </w:tc>
      <w:tc>
        <w:tcPr>
          <w:tcW w:w="2148" w:type="dxa"/>
        </w:tcPr>
        <w:p w14:paraId="6B1AF30E" w14:textId="77777777" w:rsidR="00BB6986" w:rsidRDefault="00BB6986"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r w:rsidR="00F3165F">
            <w:fldChar w:fldCharType="begin"/>
          </w:r>
          <w:r w:rsidR="00F3165F">
            <w:instrText xml:space="preserve"> NUMPAGES   \* MERGEFORMAT </w:instrText>
          </w:r>
          <w:r w:rsidR="00F3165F">
            <w:fldChar w:fldCharType="separate"/>
          </w:r>
          <w:r>
            <w:t>10</w:t>
          </w:r>
          <w:r w:rsidR="00F3165F">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15A0" w14:textId="77777777" w:rsidR="00BB6986" w:rsidRPr="00BC3B53" w:rsidRDefault="00BB6986" w:rsidP="008C356D">
    <w:pPr>
      <w:pStyle w:val="Voettekst"/>
      <w:spacing w:line="240" w:lineRule="auto"/>
      <w:rPr>
        <w:sz w:val="2"/>
        <w:szCs w:val="2"/>
      </w:rPr>
    </w:pPr>
  </w:p>
  <w:p w14:paraId="77A859FD" w14:textId="77777777" w:rsidR="00BB6986" w:rsidRPr="00BC3B53" w:rsidRDefault="00BB6986"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E7FC" w14:textId="77777777" w:rsidR="00BB6986" w:rsidRPr="00BC3B53" w:rsidRDefault="00BB6986" w:rsidP="008C356D">
    <w:pPr>
      <w:pStyle w:val="Voettekst"/>
      <w:spacing w:line="240" w:lineRule="auto"/>
      <w:rPr>
        <w:sz w:val="2"/>
        <w:szCs w:val="2"/>
      </w:rPr>
    </w:pPr>
  </w:p>
  <w:p w14:paraId="6BEE5A87" w14:textId="77777777" w:rsidR="00BB6986" w:rsidRPr="00BC3B53" w:rsidRDefault="00BB6986"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E9A94" w14:textId="77777777" w:rsidR="006B589D" w:rsidRDefault="00BB6986" w:rsidP="00271B4D">
    <w:pPr>
      <w:tabs>
        <w:tab w:val="right" w:pos="9072"/>
      </w:tabs>
      <w:rPr>
        <w:rStyle w:val="Paginanummer"/>
        <w:rFonts w:cs="Verdana"/>
        <w:sz w:val="16"/>
        <w:szCs w:val="16"/>
      </w:rPr>
    </w:pPr>
    <w:bookmarkStart w:id="299" w:name="_Hlk67312731"/>
    <w:bookmarkStart w:id="300" w:name="_Hlk67316066"/>
    <w:r>
      <w:rPr>
        <w:rStyle w:val="Paginanummer"/>
        <w:rFonts w:cs="Verdana"/>
        <w:sz w:val="16"/>
        <w:szCs w:val="16"/>
      </w:rPr>
      <w:tab/>
    </w:r>
    <w:r w:rsidR="0021254B">
      <w:rPr>
        <w:rStyle w:val="Paginanummer"/>
        <w:rFonts w:cs="Verdana"/>
        <w:sz w:val="16"/>
        <w:szCs w:val="16"/>
      </w:rPr>
      <w:tab/>
    </w:r>
    <w:r w:rsidR="0021254B">
      <w:rPr>
        <w:rStyle w:val="Paginanummer"/>
        <w:rFonts w:cs="Verdana"/>
        <w:sz w:val="16"/>
        <w:szCs w:val="16"/>
      </w:rPr>
      <w:tab/>
    </w:r>
    <w:r w:rsidR="0021254B">
      <w:rPr>
        <w:rStyle w:val="Paginanummer"/>
        <w:rFonts w:cs="Verdana"/>
        <w:sz w:val="16"/>
        <w:szCs w:val="16"/>
      </w:rPr>
      <w:tab/>
    </w:r>
  </w:p>
  <w:p w14:paraId="0DEFCB2E" w14:textId="2CBD9D77" w:rsidR="00BB6986" w:rsidRDefault="006B589D" w:rsidP="00271B4D">
    <w:pPr>
      <w:tabs>
        <w:tab w:val="right" w:pos="9072"/>
      </w:tabs>
      <w:rPr>
        <w:rStyle w:val="Paginanummer"/>
        <w:rFonts w:cs="Verdana"/>
        <w:sz w:val="16"/>
        <w:szCs w:val="16"/>
      </w:rPr>
    </w:pPr>
    <w:r>
      <w:rPr>
        <w:rStyle w:val="Paginanummer"/>
        <w:rFonts w:cs="Verdana"/>
        <w:sz w:val="16"/>
        <w:szCs w:val="16"/>
      </w:rPr>
      <w:t>Paraaf Hoofdo</w:t>
    </w:r>
    <w:r w:rsidRPr="00C33B4D">
      <w:rPr>
        <w:rStyle w:val="Paginanummer"/>
        <w:rFonts w:cs="Verdana"/>
        <w:sz w:val="16"/>
        <w:szCs w:val="16"/>
      </w:rPr>
      <w:t>pdrachtgever</w:t>
    </w:r>
    <w:r>
      <w:rPr>
        <w:rStyle w:val="Paginanummer"/>
        <w:rFonts w:cs="Verdana"/>
        <w:sz w:val="16"/>
        <w:szCs w:val="16"/>
      </w:rPr>
      <w:t>:</w:t>
    </w:r>
    <w:r w:rsidR="0021254B">
      <w:rPr>
        <w:rStyle w:val="Paginanummer"/>
        <w:rFonts w:cs="Verdana"/>
        <w:sz w:val="16"/>
        <w:szCs w:val="16"/>
      </w:rPr>
      <w:tab/>
    </w:r>
    <w:r w:rsidR="00BB6986" w:rsidRPr="00C33B4D">
      <w:rPr>
        <w:rStyle w:val="Paginanummer"/>
        <w:rFonts w:cs="Verdana"/>
        <w:sz w:val="16"/>
        <w:szCs w:val="16"/>
      </w:rPr>
      <w:t xml:space="preserve">Paraaf </w:t>
    </w:r>
    <w:r w:rsidR="00BB6986">
      <w:rPr>
        <w:rStyle w:val="Paginanummer"/>
        <w:rFonts w:cs="Verdana"/>
        <w:sz w:val="16"/>
        <w:szCs w:val="16"/>
      </w:rPr>
      <w:t>Opdrachtnemer</w:t>
    </w:r>
    <w:r w:rsidR="00BB6986" w:rsidRPr="00C33B4D">
      <w:rPr>
        <w:rStyle w:val="Paginanummer"/>
        <w:rFonts w:cs="Verdana"/>
        <w:sz w:val="16"/>
        <w:szCs w:val="16"/>
      </w:rPr>
      <w:t>:</w:t>
    </w:r>
    <w:bookmarkEnd w:id="299"/>
  </w:p>
  <w:p w14:paraId="32EE2850" w14:textId="77777777" w:rsidR="00BB6986" w:rsidRPr="00C33B4D" w:rsidRDefault="00BB6986" w:rsidP="00271B4D">
    <w:pPr>
      <w:tabs>
        <w:tab w:val="right" w:pos="9072"/>
      </w:tabs>
      <w:rPr>
        <w:rStyle w:val="Paginanummer"/>
        <w:rFonts w:cs="Verdana"/>
        <w:sz w:val="16"/>
        <w:szCs w:val="16"/>
      </w:rPr>
    </w:pPr>
  </w:p>
  <w:p w14:paraId="157B4283" w14:textId="498E0055" w:rsidR="00ED5DEB" w:rsidRPr="00ED5DEB" w:rsidRDefault="00BB6986" w:rsidP="00ED5DEB">
    <w:pPr>
      <w:rPr>
        <w:rStyle w:val="Paginanummer"/>
        <w:rFonts w:cs="Verdana"/>
        <w:sz w:val="16"/>
        <w:szCs w:val="16"/>
      </w:rPr>
    </w:pPr>
    <w:r w:rsidRPr="00271B4D">
      <w:rPr>
        <w:rStyle w:val="Paginanummer"/>
        <w:rFonts w:cs="Verdana"/>
        <w:sz w:val="16"/>
        <w:szCs w:val="16"/>
      </w:rPr>
      <w:t>Bijlage I</w:t>
    </w:r>
    <w:r>
      <w:rPr>
        <w:rStyle w:val="Paginanummer"/>
        <w:rFonts w:cs="Verdana"/>
        <w:sz w:val="16"/>
        <w:szCs w:val="16"/>
      </w:rPr>
      <w:t>V</w:t>
    </w:r>
    <w:r w:rsidRPr="00271B4D">
      <w:rPr>
        <w:rStyle w:val="Paginanummer"/>
        <w:rFonts w:cs="Verdana"/>
        <w:sz w:val="16"/>
        <w:szCs w:val="16"/>
      </w:rPr>
      <w:t xml:space="preserve">  Template DAP </w:t>
    </w:r>
    <w:r w:rsidR="00316318" w:rsidRPr="00A62B98">
      <w:rPr>
        <w:rStyle w:val="Paginanummer"/>
        <w:sz w:val="16"/>
        <w:szCs w:val="16"/>
      </w:rPr>
      <w:t>IWR202</w:t>
    </w:r>
    <w:r w:rsidR="00316318">
      <w:rPr>
        <w:rStyle w:val="Paginanummer"/>
        <w:sz w:val="16"/>
        <w:szCs w:val="16"/>
      </w:rPr>
      <w:t xml:space="preserve">3 </w:t>
    </w:r>
    <w:proofErr w:type="spellStart"/>
    <w:r w:rsidR="00F3165F">
      <w:rPr>
        <w:rStyle w:val="Paginanummer"/>
        <w:sz w:val="16"/>
        <w:szCs w:val="16"/>
      </w:rPr>
      <w:t>WpHW</w:t>
    </w:r>
    <w:proofErr w:type="spellEnd"/>
    <w:r w:rsidR="00F3165F">
      <w:rPr>
        <w:rStyle w:val="Paginanummer"/>
        <w:sz w:val="16"/>
        <w:szCs w:val="16"/>
      </w:rPr>
      <w:t xml:space="preserve">, iOS, </w:t>
    </w:r>
    <w:proofErr w:type="spellStart"/>
    <w:r w:rsidR="00F3165F">
      <w:rPr>
        <w:rStyle w:val="Paginanummer"/>
        <w:sz w:val="16"/>
        <w:szCs w:val="16"/>
      </w:rPr>
      <w:t>iPadOS</w:t>
    </w:r>
    <w:proofErr w:type="spellEnd"/>
    <w:r w:rsidR="00F3165F">
      <w:rPr>
        <w:rStyle w:val="Paginanummer"/>
        <w:sz w:val="16"/>
        <w:szCs w:val="16"/>
      </w:rPr>
      <w:t xml:space="preserve">, </w:t>
    </w:r>
    <w:proofErr w:type="spellStart"/>
    <w:r w:rsidR="00F3165F">
      <w:rPr>
        <w:rStyle w:val="Paginanummer"/>
        <w:sz w:val="16"/>
        <w:szCs w:val="16"/>
      </w:rPr>
      <w:t>MacOs</w:t>
    </w:r>
    <w:proofErr w:type="spellEnd"/>
  </w:p>
  <w:bookmarkEnd w:id="300"/>
  <w:p w14:paraId="1297FF19" w14:textId="2C92B255" w:rsidR="00BB6986" w:rsidRPr="003F724A" w:rsidRDefault="00BB6986" w:rsidP="00271B4D">
    <w:pPr>
      <w:rPr>
        <w:rFonts w:cs="Verdana"/>
        <w:sz w:val="16"/>
        <w:szCs w:val="16"/>
      </w:rPr>
    </w:pPr>
    <w:r w:rsidRPr="006F47CA">
      <w:rPr>
        <w:rStyle w:val="Paginanummer"/>
        <w:rFonts w:cs="Verdana"/>
        <w:sz w:val="16"/>
        <w:szCs w:val="16"/>
      </w:rPr>
      <w:ptab w:relativeTo="margin" w:alignment="right" w:leader="none"/>
    </w:r>
    <w:r w:rsidRPr="006F47CA">
      <w:rPr>
        <w:rStyle w:val="Paginanummer"/>
        <w:rFonts w:cs="Verdana"/>
        <w:sz w:val="16"/>
        <w:szCs w:val="16"/>
      </w:rPr>
      <w:t xml:space="preserve"> Pagina</w:t>
    </w:r>
    <w:r w:rsidRPr="0086422A">
      <w:rPr>
        <w:rStyle w:val="Paginanummer"/>
        <w:rFonts w:cs="Verdana"/>
        <w:sz w:val="16"/>
        <w:szCs w:val="16"/>
      </w:rPr>
      <w:t xml:space="preserve"> </w:t>
    </w:r>
    <w:r w:rsidRPr="0086422A">
      <w:rPr>
        <w:rStyle w:val="Paginanummer"/>
        <w:rFonts w:cs="Verdana"/>
        <w:sz w:val="16"/>
        <w:szCs w:val="16"/>
      </w:rPr>
      <w:fldChar w:fldCharType="begin"/>
    </w:r>
    <w:r w:rsidRPr="0086422A">
      <w:rPr>
        <w:rStyle w:val="Paginanummer"/>
        <w:rFonts w:cs="Verdana"/>
        <w:sz w:val="16"/>
        <w:szCs w:val="16"/>
      </w:rPr>
      <w:instrText xml:space="preserve"> PAGE </w:instrText>
    </w:r>
    <w:r w:rsidRPr="0086422A">
      <w:rPr>
        <w:rStyle w:val="Paginanummer"/>
        <w:rFonts w:cs="Verdana"/>
        <w:sz w:val="16"/>
        <w:szCs w:val="16"/>
      </w:rPr>
      <w:fldChar w:fldCharType="separate"/>
    </w:r>
    <w:r>
      <w:rPr>
        <w:rStyle w:val="Paginanummer"/>
        <w:rFonts w:cs="Verdana"/>
        <w:sz w:val="16"/>
        <w:szCs w:val="16"/>
      </w:rPr>
      <w:t>1</w:t>
    </w:r>
    <w:r w:rsidRPr="0086422A">
      <w:rPr>
        <w:rStyle w:val="Paginanummer"/>
        <w:rFonts w:cs="Verdana"/>
        <w:sz w:val="16"/>
        <w:szCs w:val="16"/>
      </w:rPr>
      <w:fldChar w:fldCharType="end"/>
    </w:r>
    <w:r w:rsidRPr="0086422A">
      <w:rPr>
        <w:rStyle w:val="Paginanummer"/>
        <w:rFonts w:cs="Verdana"/>
        <w:sz w:val="16"/>
        <w:szCs w:val="16"/>
      </w:rPr>
      <w:t xml:space="preserve"> van </w:t>
    </w:r>
    <w:r w:rsidRPr="0086422A">
      <w:rPr>
        <w:rStyle w:val="Paginanummer"/>
        <w:rFonts w:cs="Verdana"/>
        <w:sz w:val="16"/>
        <w:szCs w:val="16"/>
      </w:rPr>
      <w:fldChar w:fldCharType="begin"/>
    </w:r>
    <w:r w:rsidRPr="0086422A">
      <w:rPr>
        <w:rStyle w:val="Paginanummer"/>
        <w:rFonts w:cs="Verdana"/>
        <w:sz w:val="16"/>
        <w:szCs w:val="16"/>
      </w:rPr>
      <w:instrText xml:space="preserve"> NUMPAGES </w:instrText>
    </w:r>
    <w:r w:rsidRPr="0086422A">
      <w:rPr>
        <w:rStyle w:val="Paginanummer"/>
        <w:rFonts w:cs="Verdana"/>
        <w:sz w:val="16"/>
        <w:szCs w:val="16"/>
      </w:rPr>
      <w:fldChar w:fldCharType="separate"/>
    </w:r>
    <w:r>
      <w:rPr>
        <w:rStyle w:val="Paginanummer"/>
        <w:rFonts w:cs="Verdana"/>
        <w:sz w:val="16"/>
        <w:szCs w:val="16"/>
      </w:rPr>
      <w:t>23</w:t>
    </w:r>
    <w:r w:rsidRPr="0086422A">
      <w:rPr>
        <w:rStyle w:val="Paginanummer"/>
        <w:rFonts w:cs="Verdana"/>
        <w:sz w:val="16"/>
        <w:szCs w:val="16"/>
      </w:rPr>
      <w:fldChar w:fldCharType="end"/>
    </w:r>
  </w:p>
  <w:p w14:paraId="6C222DFB" w14:textId="77777777" w:rsidR="00BB6986" w:rsidRDefault="00BB6986" w:rsidP="00271B4D">
    <w:pPr>
      <w:pStyle w:val="Voettekst"/>
    </w:pPr>
  </w:p>
  <w:p w14:paraId="764AF675" w14:textId="77777777" w:rsidR="00BB6986" w:rsidRDefault="00BB6986" w:rsidP="00271B4D">
    <w:pPr>
      <w:pStyle w:val="Voettekst"/>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9939B" w14:textId="2AAF8EE3" w:rsidR="00BB6986" w:rsidRPr="003F724A" w:rsidRDefault="006B589D" w:rsidP="00271B4D">
    <w:pPr>
      <w:rPr>
        <w:rFonts w:cs="Verdana"/>
        <w:sz w:val="16"/>
        <w:szCs w:val="16"/>
      </w:rPr>
    </w:pPr>
    <w:r>
      <w:rPr>
        <w:rStyle w:val="Paginanummer"/>
        <w:rFonts w:cs="Verdana"/>
        <w:sz w:val="16"/>
        <w:szCs w:val="16"/>
      </w:rPr>
      <w:t>D</w:t>
    </w:r>
    <w:r w:rsidRPr="00271B4D">
      <w:rPr>
        <w:rStyle w:val="Paginanummer"/>
        <w:rFonts w:cs="Verdana"/>
        <w:sz w:val="16"/>
        <w:szCs w:val="16"/>
      </w:rPr>
      <w:t>CM - {naam opdrachtnemer}</w:t>
    </w:r>
    <w:r>
      <w:rPr>
        <w:rStyle w:val="Paginanummer"/>
        <w:rFonts w:cs="Verdana"/>
        <w:sz w:val="16"/>
        <w:szCs w:val="16"/>
      </w:rPr>
      <w:tab/>
    </w:r>
    <w:r w:rsidR="00BB6986" w:rsidRPr="006F47CA">
      <w:rPr>
        <w:rStyle w:val="Paginanummer"/>
        <w:rFonts w:cs="Verdana"/>
        <w:sz w:val="16"/>
        <w:szCs w:val="16"/>
      </w:rPr>
      <w:ptab w:relativeTo="margin" w:alignment="right" w:leader="none"/>
    </w:r>
    <w:r w:rsidR="00BB6986" w:rsidRPr="006F47CA">
      <w:rPr>
        <w:rStyle w:val="Paginanummer"/>
        <w:rFonts w:cs="Verdana"/>
        <w:sz w:val="16"/>
        <w:szCs w:val="16"/>
      </w:rPr>
      <w:t xml:space="preserve"> Pagina</w:t>
    </w:r>
    <w:r w:rsidR="00BB6986" w:rsidRPr="0086422A">
      <w:rPr>
        <w:rStyle w:val="Paginanummer"/>
        <w:rFonts w:cs="Verdana"/>
        <w:sz w:val="16"/>
        <w:szCs w:val="16"/>
      </w:rPr>
      <w:t xml:space="preserve"> </w:t>
    </w:r>
    <w:r w:rsidR="00BB6986" w:rsidRPr="0086422A">
      <w:rPr>
        <w:rStyle w:val="Paginanummer"/>
        <w:rFonts w:cs="Verdana"/>
        <w:sz w:val="16"/>
        <w:szCs w:val="16"/>
      </w:rPr>
      <w:fldChar w:fldCharType="begin"/>
    </w:r>
    <w:r w:rsidR="00BB6986" w:rsidRPr="0086422A">
      <w:rPr>
        <w:rStyle w:val="Paginanummer"/>
        <w:rFonts w:cs="Verdana"/>
        <w:sz w:val="16"/>
        <w:szCs w:val="16"/>
      </w:rPr>
      <w:instrText xml:space="preserve"> PAGE </w:instrText>
    </w:r>
    <w:r w:rsidR="00BB6986" w:rsidRPr="0086422A">
      <w:rPr>
        <w:rStyle w:val="Paginanummer"/>
        <w:rFonts w:cs="Verdana"/>
        <w:sz w:val="16"/>
        <w:szCs w:val="16"/>
      </w:rPr>
      <w:fldChar w:fldCharType="separate"/>
    </w:r>
    <w:r w:rsidR="00BB6986">
      <w:rPr>
        <w:rStyle w:val="Paginanummer"/>
        <w:rFonts w:cs="Verdana"/>
        <w:noProof/>
        <w:sz w:val="16"/>
        <w:szCs w:val="16"/>
      </w:rPr>
      <w:t>1</w:t>
    </w:r>
    <w:r w:rsidR="00BB6986" w:rsidRPr="0086422A">
      <w:rPr>
        <w:rStyle w:val="Paginanummer"/>
        <w:rFonts w:cs="Verdana"/>
        <w:sz w:val="16"/>
        <w:szCs w:val="16"/>
      </w:rPr>
      <w:fldChar w:fldCharType="end"/>
    </w:r>
    <w:r w:rsidR="00BB6986" w:rsidRPr="0086422A">
      <w:rPr>
        <w:rStyle w:val="Paginanummer"/>
        <w:rFonts w:cs="Verdana"/>
        <w:sz w:val="16"/>
        <w:szCs w:val="16"/>
      </w:rPr>
      <w:t xml:space="preserve"> van </w:t>
    </w:r>
    <w:r w:rsidR="00BB6986" w:rsidRPr="0086422A">
      <w:rPr>
        <w:rStyle w:val="Paginanummer"/>
        <w:rFonts w:cs="Verdana"/>
        <w:sz w:val="16"/>
        <w:szCs w:val="16"/>
      </w:rPr>
      <w:fldChar w:fldCharType="begin"/>
    </w:r>
    <w:r w:rsidR="00BB6986" w:rsidRPr="0086422A">
      <w:rPr>
        <w:rStyle w:val="Paginanummer"/>
        <w:rFonts w:cs="Verdana"/>
        <w:sz w:val="16"/>
        <w:szCs w:val="16"/>
      </w:rPr>
      <w:instrText xml:space="preserve"> NUMPAGES </w:instrText>
    </w:r>
    <w:r w:rsidR="00BB6986" w:rsidRPr="0086422A">
      <w:rPr>
        <w:rStyle w:val="Paginanummer"/>
        <w:rFonts w:cs="Verdana"/>
        <w:sz w:val="16"/>
        <w:szCs w:val="16"/>
      </w:rPr>
      <w:fldChar w:fldCharType="separate"/>
    </w:r>
    <w:r w:rsidR="00BB6986">
      <w:rPr>
        <w:rStyle w:val="Paginanummer"/>
        <w:rFonts w:cs="Verdana"/>
        <w:noProof/>
        <w:sz w:val="16"/>
        <w:szCs w:val="16"/>
      </w:rPr>
      <w:t>23</w:t>
    </w:r>
    <w:r w:rsidR="00BB6986" w:rsidRPr="0086422A">
      <w:rPr>
        <w:rStyle w:val="Paginanummer"/>
        <w:rFonts w:cs="Verdana"/>
        <w:sz w:val="16"/>
        <w:szCs w:val="16"/>
      </w:rPr>
      <w:fldChar w:fldCharType="end"/>
    </w:r>
  </w:p>
  <w:p w14:paraId="17708BC9" w14:textId="77777777" w:rsidR="00BB6986" w:rsidRDefault="00BB6986">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A598" w14:textId="77777777" w:rsidR="00BB6986" w:rsidRPr="00BC3B53" w:rsidRDefault="00BB6986" w:rsidP="008C356D">
    <w:pPr>
      <w:pStyle w:val="Voettekst"/>
      <w:spacing w:line="240" w:lineRule="auto"/>
      <w:rPr>
        <w:sz w:val="2"/>
        <w:szCs w:val="2"/>
      </w:rPr>
    </w:pPr>
  </w:p>
  <w:p w14:paraId="04C3A19D" w14:textId="77777777" w:rsidR="0021254B" w:rsidRDefault="0021254B" w:rsidP="0021254B">
    <w:pPr>
      <w:tabs>
        <w:tab w:val="right" w:pos="9072"/>
      </w:tabs>
      <w:rPr>
        <w:rStyle w:val="Paginanummer"/>
        <w:rFonts w:cs="Verdana"/>
        <w:sz w:val="16"/>
        <w:szCs w:val="16"/>
      </w:rPr>
    </w:pPr>
    <w:r>
      <w:rPr>
        <w:rStyle w:val="Paginanummer"/>
        <w:rFonts w:cs="Verdana"/>
        <w:sz w:val="16"/>
        <w:szCs w:val="16"/>
      </w:rPr>
      <w:t>Hoofdo</w:t>
    </w:r>
    <w:r w:rsidRPr="00C33B4D">
      <w:rPr>
        <w:rStyle w:val="Paginanummer"/>
        <w:rFonts w:cs="Verdana"/>
        <w:sz w:val="16"/>
        <w:szCs w:val="16"/>
      </w:rPr>
      <w:t>pdrachtgever</w:t>
    </w:r>
    <w:r>
      <w:rPr>
        <w:rStyle w:val="Paginanummer"/>
        <w:rFonts w:cs="Verdana"/>
        <w:sz w:val="16"/>
        <w:szCs w:val="16"/>
      </w:rPr>
      <w:t>:</w:t>
    </w:r>
    <w:r>
      <w:rPr>
        <w:rStyle w:val="Paginanummer"/>
        <w:rFonts w:cs="Verdana"/>
        <w:sz w:val="16"/>
        <w:szCs w:val="16"/>
      </w:rPr>
      <w:tab/>
    </w:r>
    <w:r w:rsidRPr="00C33B4D">
      <w:rPr>
        <w:rStyle w:val="Paginanummer"/>
        <w:rFonts w:cs="Verdana"/>
        <w:sz w:val="16"/>
        <w:szCs w:val="16"/>
      </w:rPr>
      <w:t xml:space="preserve">Paraaf </w:t>
    </w:r>
    <w:r>
      <w:rPr>
        <w:rStyle w:val="Paginanummer"/>
        <w:rFonts w:cs="Verdana"/>
        <w:sz w:val="16"/>
        <w:szCs w:val="16"/>
      </w:rPr>
      <w:t>Opdrachtnemer</w:t>
    </w:r>
    <w:r w:rsidRPr="00C33B4D">
      <w:rPr>
        <w:rStyle w:val="Paginanummer"/>
        <w:rFonts w:cs="Verdana"/>
        <w:sz w:val="16"/>
        <w:szCs w:val="16"/>
      </w:rPr>
      <w:t>:</w:t>
    </w:r>
  </w:p>
  <w:p w14:paraId="601BC914" w14:textId="77777777" w:rsidR="0021254B" w:rsidRPr="00C33B4D" w:rsidRDefault="0021254B" w:rsidP="0021254B">
    <w:pPr>
      <w:tabs>
        <w:tab w:val="right" w:pos="9072"/>
      </w:tabs>
      <w:rPr>
        <w:rStyle w:val="Paginanummer"/>
        <w:rFonts w:cs="Verdana"/>
        <w:sz w:val="16"/>
        <w:szCs w:val="16"/>
      </w:rPr>
    </w:pPr>
  </w:p>
  <w:p w14:paraId="7D9B76DE" w14:textId="59C2C157" w:rsidR="00BE2C91" w:rsidRPr="00BE2C91" w:rsidRDefault="0021254B" w:rsidP="00BE2C91">
    <w:pPr>
      <w:rPr>
        <w:rStyle w:val="Paginanummer"/>
        <w:rFonts w:cs="Verdana"/>
        <w:sz w:val="16"/>
        <w:szCs w:val="16"/>
      </w:rPr>
    </w:pPr>
    <w:r w:rsidRPr="00271B4D">
      <w:rPr>
        <w:rStyle w:val="Paginanummer"/>
        <w:rFonts w:cs="Verdana"/>
        <w:sz w:val="16"/>
        <w:szCs w:val="16"/>
      </w:rPr>
      <w:t>Bijlage I</w:t>
    </w:r>
    <w:r>
      <w:rPr>
        <w:rStyle w:val="Paginanummer"/>
        <w:rFonts w:cs="Verdana"/>
        <w:sz w:val="16"/>
        <w:szCs w:val="16"/>
      </w:rPr>
      <w:t>V</w:t>
    </w:r>
    <w:r w:rsidRPr="00271B4D">
      <w:rPr>
        <w:rStyle w:val="Paginanummer"/>
        <w:rFonts w:cs="Verdana"/>
        <w:sz w:val="16"/>
        <w:szCs w:val="16"/>
      </w:rPr>
      <w:t xml:space="preserve"> – Template</w:t>
    </w:r>
    <w:r w:rsidR="00BE2C91" w:rsidRPr="00BE2C91">
      <w:t xml:space="preserve"> </w:t>
    </w:r>
    <w:r w:rsidR="00BE2C91" w:rsidRPr="00BE2C91">
      <w:rPr>
        <w:rStyle w:val="Paginanummer"/>
        <w:rFonts w:cs="Verdana"/>
        <w:sz w:val="16"/>
        <w:szCs w:val="16"/>
      </w:rPr>
      <w:t>IWR202</w:t>
    </w:r>
    <w:r w:rsidR="00F3165F">
      <w:rPr>
        <w:rStyle w:val="Paginanummer"/>
        <w:rFonts w:cs="Verdana"/>
        <w:sz w:val="16"/>
        <w:szCs w:val="16"/>
      </w:rPr>
      <w:t>3</w:t>
    </w:r>
    <w:r w:rsidR="00BE2C91" w:rsidRPr="00BE2C91">
      <w:rPr>
        <w:rStyle w:val="Paginanummer"/>
        <w:rFonts w:cs="Verdana"/>
        <w:sz w:val="16"/>
        <w:szCs w:val="16"/>
      </w:rPr>
      <w:t>|Werkplek-hardware|</w:t>
    </w:r>
    <w:r w:rsidR="00F3165F">
      <w:rPr>
        <w:rStyle w:val="Paginanummer"/>
        <w:rFonts w:cs="Verdana"/>
        <w:sz w:val="16"/>
        <w:szCs w:val="16"/>
      </w:rPr>
      <w:t xml:space="preserve">iOS, </w:t>
    </w:r>
    <w:proofErr w:type="spellStart"/>
    <w:r w:rsidR="00F3165F">
      <w:rPr>
        <w:rStyle w:val="Paginanummer"/>
        <w:rFonts w:cs="Verdana"/>
        <w:sz w:val="16"/>
        <w:szCs w:val="16"/>
      </w:rPr>
      <w:t>iPadOS</w:t>
    </w:r>
    <w:proofErr w:type="spellEnd"/>
    <w:r w:rsidR="00F3165F">
      <w:rPr>
        <w:rStyle w:val="Paginanummer"/>
        <w:rFonts w:cs="Verdana"/>
        <w:sz w:val="16"/>
        <w:szCs w:val="16"/>
      </w:rPr>
      <w:t xml:space="preserve">, </w:t>
    </w:r>
    <w:proofErr w:type="spellStart"/>
    <w:r w:rsidR="00F3165F">
      <w:rPr>
        <w:rStyle w:val="Paginanummer"/>
        <w:rFonts w:cs="Verdana"/>
        <w:sz w:val="16"/>
        <w:szCs w:val="16"/>
      </w:rPr>
      <w:t>MacOS</w:t>
    </w:r>
    <w:proofErr w:type="spellEnd"/>
  </w:p>
  <w:p w14:paraId="3F505921" w14:textId="1F800192" w:rsidR="0021254B" w:rsidRPr="00BC3B53" w:rsidRDefault="0021254B" w:rsidP="0021254B">
    <w:pPr>
      <w:pStyle w:val="Voettekst"/>
      <w:tabs>
        <w:tab w:val="clear" w:pos="4536"/>
        <w:tab w:val="clear" w:pos="9072"/>
        <w:tab w:val="left" w:pos="1680"/>
        <w:tab w:val="left" w:pos="6630"/>
      </w:tabs>
      <w:spacing w:line="240" w:lineRule="auto"/>
      <w:rPr>
        <w:sz w:val="2"/>
        <w:szCs w:val="2"/>
      </w:rPr>
    </w:pPr>
    <w:r w:rsidRPr="00271B4D">
      <w:rPr>
        <w:rStyle w:val="Paginanummer"/>
        <w:rFonts w:cs="Verdana"/>
        <w:sz w:val="16"/>
        <w:szCs w:val="16"/>
      </w:rPr>
      <w:tab/>
    </w:r>
    <w:r>
      <w:rPr>
        <w:rStyle w:val="Paginanummer"/>
        <w:rFonts w:cs="Verdana"/>
        <w:sz w:val="16"/>
        <w:szCs w:val="16"/>
      </w:rPr>
      <w:t>D</w:t>
    </w:r>
    <w:r w:rsidRPr="00271B4D">
      <w:rPr>
        <w:rStyle w:val="Paginanummer"/>
        <w:rFonts w:cs="Verdana"/>
        <w:sz w:val="16"/>
        <w:szCs w:val="16"/>
      </w:rPr>
      <w:t>CM - {naam opdrachtnemer}</w:t>
    </w:r>
    <w:r>
      <w:rPr>
        <w:rStyle w:val="Paginanummer"/>
        <w:rFonts w:cs="Verdana"/>
        <w:sz w:val="16"/>
        <w:szCs w:val="16"/>
      </w:rPr>
      <w:t xml:space="preserve">                                  </w:t>
    </w:r>
    <w:r w:rsidRPr="006F47CA">
      <w:rPr>
        <w:rStyle w:val="Paginanummer"/>
        <w:rFonts w:cs="Verdana"/>
        <w:sz w:val="16"/>
        <w:szCs w:val="16"/>
      </w:rPr>
      <w:t>Pagina</w:t>
    </w:r>
    <w:r w:rsidRPr="0086422A">
      <w:rPr>
        <w:rStyle w:val="Paginanummer"/>
        <w:rFonts w:cs="Verdana"/>
        <w:sz w:val="16"/>
        <w:szCs w:val="16"/>
      </w:rPr>
      <w:t xml:space="preserve"> </w:t>
    </w:r>
    <w:r w:rsidRPr="0086422A">
      <w:rPr>
        <w:rStyle w:val="Paginanummer"/>
        <w:rFonts w:cs="Verdana"/>
        <w:sz w:val="16"/>
        <w:szCs w:val="16"/>
      </w:rPr>
      <w:fldChar w:fldCharType="begin"/>
    </w:r>
    <w:r w:rsidRPr="0086422A">
      <w:rPr>
        <w:rStyle w:val="Paginanummer"/>
        <w:rFonts w:cs="Verdana"/>
        <w:sz w:val="16"/>
        <w:szCs w:val="16"/>
      </w:rPr>
      <w:instrText xml:space="preserve"> PAGE </w:instrText>
    </w:r>
    <w:r w:rsidRPr="0086422A">
      <w:rPr>
        <w:rStyle w:val="Paginanummer"/>
        <w:rFonts w:cs="Verdana"/>
        <w:sz w:val="16"/>
        <w:szCs w:val="16"/>
      </w:rPr>
      <w:fldChar w:fldCharType="separate"/>
    </w:r>
    <w:r>
      <w:rPr>
        <w:rStyle w:val="Paginanummer"/>
        <w:rFonts w:cs="Verdana"/>
        <w:sz w:val="16"/>
        <w:szCs w:val="16"/>
      </w:rPr>
      <w:t>18</w:t>
    </w:r>
    <w:r w:rsidRPr="0086422A">
      <w:rPr>
        <w:rStyle w:val="Paginanummer"/>
        <w:rFonts w:cs="Verdana"/>
        <w:sz w:val="16"/>
        <w:szCs w:val="16"/>
      </w:rPr>
      <w:fldChar w:fldCharType="end"/>
    </w:r>
    <w:r w:rsidRPr="0086422A">
      <w:rPr>
        <w:rStyle w:val="Paginanummer"/>
        <w:rFonts w:cs="Verdana"/>
        <w:sz w:val="16"/>
        <w:szCs w:val="16"/>
      </w:rPr>
      <w:t xml:space="preserve"> van </w:t>
    </w:r>
    <w:r w:rsidRPr="0086422A">
      <w:rPr>
        <w:rStyle w:val="Paginanummer"/>
        <w:rFonts w:cs="Verdana"/>
        <w:sz w:val="16"/>
        <w:szCs w:val="16"/>
      </w:rPr>
      <w:fldChar w:fldCharType="begin"/>
    </w:r>
    <w:r w:rsidRPr="0086422A">
      <w:rPr>
        <w:rStyle w:val="Paginanummer"/>
        <w:rFonts w:cs="Verdana"/>
        <w:sz w:val="16"/>
        <w:szCs w:val="16"/>
      </w:rPr>
      <w:instrText xml:space="preserve"> NUMPAGES </w:instrText>
    </w:r>
    <w:r w:rsidRPr="0086422A">
      <w:rPr>
        <w:rStyle w:val="Paginanummer"/>
        <w:rFonts w:cs="Verdana"/>
        <w:sz w:val="16"/>
        <w:szCs w:val="16"/>
      </w:rPr>
      <w:fldChar w:fldCharType="separate"/>
    </w:r>
    <w:r>
      <w:rPr>
        <w:rStyle w:val="Paginanummer"/>
        <w:rFonts w:cs="Verdana"/>
        <w:sz w:val="16"/>
        <w:szCs w:val="16"/>
      </w:rPr>
      <w:t>21</w:t>
    </w:r>
    <w:r w:rsidRPr="0086422A">
      <w:rPr>
        <w:rStyle w:val="Paginanummer"/>
        <w:rFonts w:cs="Verdana"/>
        <w:sz w:val="16"/>
        <w:szCs w:val="16"/>
      </w:rPr>
      <w:fldChar w:fldCharType="end"/>
    </w:r>
  </w:p>
  <w:p w14:paraId="74EF0AF6" w14:textId="184E0933" w:rsidR="00BB6986" w:rsidRDefault="00BB6986" w:rsidP="00737E2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E3F89" w14:textId="77777777" w:rsidR="00BB6986" w:rsidRPr="00BC3B53" w:rsidRDefault="00BB6986" w:rsidP="008C356D">
    <w:pPr>
      <w:pStyle w:val="Voettekst"/>
      <w:spacing w:line="240" w:lineRule="auto"/>
      <w:rPr>
        <w:sz w:val="2"/>
        <w:szCs w:val="2"/>
      </w:rPr>
    </w:pPr>
  </w:p>
  <w:p w14:paraId="18FA5A9E" w14:textId="5056A1BB" w:rsidR="0021254B" w:rsidRDefault="0021254B" w:rsidP="0021254B">
    <w:pPr>
      <w:tabs>
        <w:tab w:val="right" w:pos="9072"/>
      </w:tabs>
      <w:rPr>
        <w:rStyle w:val="Paginanummer"/>
        <w:rFonts w:cs="Verdana"/>
        <w:sz w:val="16"/>
        <w:szCs w:val="16"/>
      </w:rPr>
    </w:pPr>
    <w:r>
      <w:rPr>
        <w:sz w:val="2"/>
        <w:szCs w:val="2"/>
      </w:rPr>
      <w:tab/>
    </w:r>
  </w:p>
  <w:p w14:paraId="752F37AE" w14:textId="572747CD" w:rsidR="0021254B" w:rsidRDefault="0021254B" w:rsidP="0021254B">
    <w:pPr>
      <w:tabs>
        <w:tab w:val="right" w:pos="9072"/>
      </w:tabs>
      <w:rPr>
        <w:rStyle w:val="Paginanummer"/>
        <w:rFonts w:cs="Verdana"/>
        <w:sz w:val="16"/>
        <w:szCs w:val="16"/>
      </w:rPr>
    </w:pPr>
    <w:bookmarkStart w:id="341" w:name="_Hlk67316154"/>
    <w:r>
      <w:rPr>
        <w:rStyle w:val="Paginanummer"/>
        <w:rFonts w:cs="Verdana"/>
        <w:sz w:val="16"/>
        <w:szCs w:val="16"/>
      </w:rPr>
      <w:t>Hoofdo</w:t>
    </w:r>
    <w:r w:rsidRPr="00C33B4D">
      <w:rPr>
        <w:rStyle w:val="Paginanummer"/>
        <w:rFonts w:cs="Verdana"/>
        <w:sz w:val="16"/>
        <w:szCs w:val="16"/>
      </w:rPr>
      <w:t>pdrachtgever</w:t>
    </w:r>
    <w:r>
      <w:rPr>
        <w:rStyle w:val="Paginanummer"/>
        <w:rFonts w:cs="Verdana"/>
        <w:sz w:val="16"/>
        <w:szCs w:val="16"/>
      </w:rPr>
      <w:t>:</w:t>
    </w:r>
    <w:r>
      <w:rPr>
        <w:rStyle w:val="Paginanummer"/>
        <w:rFonts w:cs="Verdana"/>
        <w:sz w:val="16"/>
        <w:szCs w:val="16"/>
      </w:rPr>
      <w:tab/>
    </w:r>
    <w:r w:rsidRPr="00C33B4D">
      <w:rPr>
        <w:rStyle w:val="Paginanummer"/>
        <w:rFonts w:cs="Verdana"/>
        <w:sz w:val="16"/>
        <w:szCs w:val="16"/>
      </w:rPr>
      <w:t xml:space="preserve">Paraaf </w:t>
    </w:r>
    <w:r>
      <w:rPr>
        <w:rStyle w:val="Paginanummer"/>
        <w:rFonts w:cs="Verdana"/>
        <w:sz w:val="16"/>
        <w:szCs w:val="16"/>
      </w:rPr>
      <w:t>Opdrachtnemer</w:t>
    </w:r>
    <w:r w:rsidRPr="00C33B4D">
      <w:rPr>
        <w:rStyle w:val="Paginanummer"/>
        <w:rFonts w:cs="Verdana"/>
        <w:sz w:val="16"/>
        <w:szCs w:val="16"/>
      </w:rPr>
      <w:t>:</w:t>
    </w:r>
  </w:p>
  <w:p w14:paraId="2F77FE28" w14:textId="77777777" w:rsidR="0021254B" w:rsidRPr="00C33B4D" w:rsidRDefault="0021254B" w:rsidP="0021254B">
    <w:pPr>
      <w:tabs>
        <w:tab w:val="right" w:pos="9072"/>
      </w:tabs>
      <w:rPr>
        <w:rStyle w:val="Paginanummer"/>
        <w:rFonts w:cs="Verdana"/>
        <w:sz w:val="16"/>
        <w:szCs w:val="16"/>
      </w:rPr>
    </w:pPr>
  </w:p>
  <w:p w14:paraId="63883279" w14:textId="2C095DD4" w:rsidR="00BB6986" w:rsidRPr="00BC3B53" w:rsidRDefault="0021254B" w:rsidP="0021254B">
    <w:pPr>
      <w:pStyle w:val="Voettekst"/>
      <w:tabs>
        <w:tab w:val="clear" w:pos="4536"/>
        <w:tab w:val="clear" w:pos="9072"/>
        <w:tab w:val="left" w:pos="1680"/>
      </w:tabs>
      <w:spacing w:line="240" w:lineRule="auto"/>
      <w:rPr>
        <w:sz w:val="2"/>
        <w:szCs w:val="2"/>
      </w:rPr>
    </w:pPr>
    <w:r w:rsidRPr="00271B4D">
      <w:rPr>
        <w:rStyle w:val="Paginanummer"/>
        <w:rFonts w:cs="Verdana"/>
        <w:sz w:val="16"/>
        <w:szCs w:val="16"/>
      </w:rPr>
      <w:tab/>
    </w:r>
    <w:r>
      <w:rPr>
        <w:rStyle w:val="Paginanummer"/>
        <w:rFonts w:cs="Verdana"/>
        <w:sz w:val="16"/>
        <w:szCs w:val="16"/>
      </w:rPr>
      <w:t>D</w:t>
    </w:r>
    <w:r w:rsidRPr="00271B4D">
      <w:rPr>
        <w:rStyle w:val="Paginanummer"/>
        <w:rFonts w:cs="Verdana"/>
        <w:sz w:val="16"/>
        <w:szCs w:val="16"/>
      </w:rPr>
      <w:t>CM - {naam opdrachtnemer}</w:t>
    </w:r>
    <w:r>
      <w:rPr>
        <w:rStyle w:val="Paginanummer"/>
        <w:rFonts w:cs="Verdana"/>
        <w:sz w:val="16"/>
        <w:szCs w:val="16"/>
      </w:rPr>
      <w:tab/>
    </w:r>
    <w:r>
      <w:rPr>
        <w:rStyle w:val="Paginanummer"/>
        <w:rFonts w:cs="Verdana"/>
        <w:sz w:val="16"/>
        <w:szCs w:val="16"/>
      </w:rPr>
      <w:tab/>
    </w:r>
    <w:r>
      <w:rPr>
        <w:rStyle w:val="Paginanummer"/>
        <w:rFonts w:cs="Verdana"/>
        <w:sz w:val="16"/>
        <w:szCs w:val="16"/>
      </w:rPr>
      <w:tab/>
    </w:r>
    <w:r>
      <w:rPr>
        <w:rStyle w:val="Paginanummer"/>
        <w:rFonts w:cs="Verdana"/>
        <w:sz w:val="16"/>
        <w:szCs w:val="16"/>
      </w:rPr>
      <w:tab/>
    </w:r>
    <w:r>
      <w:rPr>
        <w:rStyle w:val="Paginanummer"/>
        <w:rFonts w:cs="Verdana"/>
        <w:sz w:val="16"/>
        <w:szCs w:val="16"/>
      </w:rPr>
      <w:tab/>
    </w:r>
    <w:r>
      <w:rPr>
        <w:rStyle w:val="Paginanummer"/>
        <w:rFonts w:cs="Verdana"/>
        <w:sz w:val="16"/>
        <w:szCs w:val="16"/>
      </w:rPr>
      <w:tab/>
    </w:r>
    <w:r>
      <w:rPr>
        <w:rStyle w:val="Paginanummer"/>
        <w:rFonts w:cs="Verdana"/>
        <w:sz w:val="16"/>
        <w:szCs w:val="16"/>
      </w:rPr>
      <w:tab/>
    </w:r>
    <w:r>
      <w:rPr>
        <w:rStyle w:val="Paginanummer"/>
        <w:rFonts w:cs="Verdana"/>
        <w:sz w:val="16"/>
        <w:szCs w:val="16"/>
      </w:rPr>
      <w:tab/>
    </w:r>
    <w:r w:rsidRPr="0021254B">
      <w:rPr>
        <w:rStyle w:val="Paginanummer"/>
        <w:rFonts w:cs="Verdana"/>
        <w:sz w:val="16"/>
        <w:szCs w:val="16"/>
      </w:rPr>
      <w:t xml:space="preserve"> </w:t>
    </w:r>
    <w:r w:rsidRPr="006F47CA">
      <w:rPr>
        <w:rStyle w:val="Paginanummer"/>
        <w:rFonts w:cs="Verdana"/>
        <w:sz w:val="16"/>
        <w:szCs w:val="16"/>
      </w:rPr>
      <w:t>Pagina</w:t>
    </w:r>
    <w:r w:rsidRPr="0086422A">
      <w:rPr>
        <w:rStyle w:val="Paginanummer"/>
        <w:rFonts w:cs="Verdana"/>
        <w:sz w:val="16"/>
        <w:szCs w:val="16"/>
      </w:rPr>
      <w:t xml:space="preserve"> </w:t>
    </w:r>
    <w:r w:rsidRPr="0086422A">
      <w:rPr>
        <w:rStyle w:val="Paginanummer"/>
        <w:rFonts w:cs="Verdana"/>
        <w:sz w:val="16"/>
        <w:szCs w:val="16"/>
      </w:rPr>
      <w:fldChar w:fldCharType="begin"/>
    </w:r>
    <w:r w:rsidRPr="0086422A">
      <w:rPr>
        <w:rStyle w:val="Paginanummer"/>
        <w:rFonts w:cs="Verdana"/>
        <w:sz w:val="16"/>
        <w:szCs w:val="16"/>
      </w:rPr>
      <w:instrText xml:space="preserve"> PAGE </w:instrText>
    </w:r>
    <w:r w:rsidRPr="0086422A">
      <w:rPr>
        <w:rStyle w:val="Paginanummer"/>
        <w:rFonts w:cs="Verdana"/>
        <w:sz w:val="16"/>
        <w:szCs w:val="16"/>
      </w:rPr>
      <w:fldChar w:fldCharType="separate"/>
    </w:r>
    <w:r>
      <w:rPr>
        <w:rStyle w:val="Paginanummer"/>
        <w:rFonts w:cs="Verdana"/>
        <w:sz w:val="16"/>
        <w:szCs w:val="16"/>
      </w:rPr>
      <w:t>18</w:t>
    </w:r>
    <w:r w:rsidRPr="0086422A">
      <w:rPr>
        <w:rStyle w:val="Paginanummer"/>
        <w:rFonts w:cs="Verdana"/>
        <w:sz w:val="16"/>
        <w:szCs w:val="16"/>
      </w:rPr>
      <w:fldChar w:fldCharType="end"/>
    </w:r>
    <w:r w:rsidRPr="0086422A">
      <w:rPr>
        <w:rStyle w:val="Paginanummer"/>
        <w:rFonts w:cs="Verdana"/>
        <w:sz w:val="16"/>
        <w:szCs w:val="16"/>
      </w:rPr>
      <w:t xml:space="preserve"> van </w:t>
    </w:r>
    <w:r w:rsidRPr="0086422A">
      <w:rPr>
        <w:rStyle w:val="Paginanummer"/>
        <w:rFonts w:cs="Verdana"/>
        <w:sz w:val="16"/>
        <w:szCs w:val="16"/>
      </w:rPr>
      <w:fldChar w:fldCharType="begin"/>
    </w:r>
    <w:r w:rsidRPr="0086422A">
      <w:rPr>
        <w:rStyle w:val="Paginanummer"/>
        <w:rFonts w:cs="Verdana"/>
        <w:sz w:val="16"/>
        <w:szCs w:val="16"/>
      </w:rPr>
      <w:instrText xml:space="preserve"> NUMPAGES </w:instrText>
    </w:r>
    <w:r w:rsidRPr="0086422A">
      <w:rPr>
        <w:rStyle w:val="Paginanummer"/>
        <w:rFonts w:cs="Verdana"/>
        <w:sz w:val="16"/>
        <w:szCs w:val="16"/>
      </w:rPr>
      <w:fldChar w:fldCharType="separate"/>
    </w:r>
    <w:r>
      <w:rPr>
        <w:rStyle w:val="Paginanummer"/>
        <w:rFonts w:cs="Verdana"/>
        <w:sz w:val="16"/>
        <w:szCs w:val="16"/>
      </w:rPr>
      <w:t>21</w:t>
    </w:r>
    <w:r w:rsidRPr="0086422A">
      <w:rPr>
        <w:rStyle w:val="Paginanummer"/>
        <w:rFonts w:cs="Verdana"/>
        <w:sz w:val="16"/>
        <w:szCs w:val="16"/>
      </w:rPr>
      <w:fldChar w:fldCharType="end"/>
    </w:r>
  </w:p>
  <w:bookmarkEnd w:id="341"/>
  <w:p w14:paraId="7B0545A3" w14:textId="77777777" w:rsidR="00BB6986" w:rsidRDefault="00BB69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4DBA8" w14:textId="77777777" w:rsidR="00BB6986" w:rsidRDefault="00BB6986">
      <w:r>
        <w:separator/>
      </w:r>
    </w:p>
    <w:p w14:paraId="3C7BBD48" w14:textId="77777777" w:rsidR="00BB6986" w:rsidRDefault="00BB6986"/>
    <w:p w14:paraId="721959BB" w14:textId="77777777" w:rsidR="00BB6986" w:rsidRDefault="00BB6986"/>
  </w:footnote>
  <w:footnote w:type="continuationSeparator" w:id="0">
    <w:p w14:paraId="418D9580" w14:textId="77777777" w:rsidR="00BB6986" w:rsidRDefault="00BB6986">
      <w:r>
        <w:continuationSeparator/>
      </w:r>
    </w:p>
    <w:p w14:paraId="6FAD370C" w14:textId="77777777" w:rsidR="00BB6986" w:rsidRDefault="00BB6986"/>
    <w:p w14:paraId="6325C89C" w14:textId="77777777" w:rsidR="00BB6986" w:rsidRDefault="00BB69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3494" w14:textId="77777777" w:rsidR="00BB6986" w:rsidRDefault="00BB6986">
    <w:pPr>
      <w:pStyle w:val="Koptekst"/>
    </w:pPr>
  </w:p>
  <w:p w14:paraId="12DD00D0" w14:textId="77777777" w:rsidR="00BB6986" w:rsidRDefault="00BB69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C75E" w14:textId="77777777" w:rsidR="00BB6986" w:rsidRDefault="00BB6986" w:rsidP="003F1F6B">
    <w:pPr>
      <w:framePr w:w="2350" w:h="12750" w:hRule="exact" w:hSpace="180" w:wrap="around" w:vAnchor="page" w:hAnchor="text" w:x="7610" w:y="2967"/>
    </w:pPr>
  </w:p>
  <w:p w14:paraId="43396ACB" w14:textId="77777777" w:rsidR="00BB6986" w:rsidRPr="00217880" w:rsidRDefault="00BB6986"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BB6986" w14:paraId="64A9244B" w14:textId="77777777">
      <w:trPr>
        <w:trHeight w:val="2636"/>
      </w:trPr>
      <w:tc>
        <w:tcPr>
          <w:tcW w:w="720" w:type="dxa"/>
          <w:shd w:val="clear" w:color="auto" w:fill="auto"/>
        </w:tcPr>
        <w:p w14:paraId="2BB6D552" w14:textId="77777777" w:rsidR="00BB6986" w:rsidRDefault="00AB1E42" w:rsidP="00812DD8">
          <w:pPr>
            <w:framePr w:w="6340" w:h="2750" w:hRule="exact" w:hSpace="180" w:wrap="around" w:vAnchor="page" w:hAnchor="text" w:x="3873" w:y="-70"/>
            <w:spacing w:line="240" w:lineRule="auto"/>
          </w:pPr>
          <w:r>
            <w:rPr>
              <w:noProof/>
            </w:rPr>
            <w:drawing>
              <wp:inline distT="0" distB="0" distL="0" distR="0" wp14:anchorId="73A65EA1" wp14:editId="5089341C">
                <wp:extent cx="466725" cy="1581150"/>
                <wp:effectExtent l="0" t="0" r="9525" b="0"/>
                <wp:docPr id="1" name="Afbeelding 1"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2022732C" w14:textId="77777777" w:rsidR="00BB6986" w:rsidRDefault="00BB6986" w:rsidP="00D0609E">
          <w:pPr>
            <w:framePr w:w="6340" w:h="2750" w:hRule="exact" w:hSpace="180" w:wrap="around" w:vAnchor="page" w:hAnchor="text" w:x="3873" w:y="-70"/>
            <w:spacing w:line="240" w:lineRule="auto"/>
          </w:pPr>
        </w:p>
      </w:tc>
    </w:tr>
  </w:tbl>
  <w:p w14:paraId="47E22BC2" w14:textId="77777777" w:rsidR="00BB6986" w:rsidRDefault="00BB6986" w:rsidP="00D0609E">
    <w:pPr>
      <w:framePr w:w="6340" w:h="2750" w:hRule="exact" w:hSpace="180" w:wrap="around" w:vAnchor="page" w:hAnchor="text" w:x="3873" w:y="-70"/>
    </w:pPr>
  </w:p>
  <w:p w14:paraId="4AB59B80" w14:textId="77777777" w:rsidR="00BB6986" w:rsidRDefault="00BB6986" w:rsidP="00EE4C2D">
    <w:pPr>
      <w:pStyle w:val="Koptekst"/>
    </w:pPr>
  </w:p>
  <w:p w14:paraId="341B582A" w14:textId="77777777" w:rsidR="00BB6986" w:rsidRPr="00F0379C" w:rsidRDefault="00BB6986"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94AB" w14:textId="77777777" w:rsidR="00BB6986" w:rsidRDefault="00BB698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727A" w14:textId="77777777" w:rsidR="00BB6986" w:rsidRDefault="00BB6986" w:rsidP="008C356D">
    <w:pPr>
      <w:pStyle w:val="Koptekst"/>
      <w:rPr>
        <w:rFonts w:cs="Verdana-Bold"/>
        <w:b/>
        <w:bCs/>
        <w:smallCaps/>
        <w:szCs w:val="18"/>
      </w:rPr>
    </w:pPr>
  </w:p>
  <w:p w14:paraId="3DC39A65" w14:textId="77777777" w:rsidR="00BB6986" w:rsidRDefault="00BB6986" w:rsidP="008C356D"/>
  <w:p w14:paraId="1406F9FF" w14:textId="77777777" w:rsidR="00BB6986" w:rsidRPr="00740712" w:rsidRDefault="00BB6986" w:rsidP="008C356D"/>
  <w:p w14:paraId="6AB1754A" w14:textId="77777777" w:rsidR="00BB6986" w:rsidRPr="00217880" w:rsidRDefault="00BB6986" w:rsidP="008C356D">
    <w:pPr>
      <w:spacing w:line="0" w:lineRule="atLeast"/>
      <w:rPr>
        <w:sz w:val="2"/>
        <w:szCs w:val="2"/>
      </w:rPr>
    </w:pPr>
  </w:p>
  <w:p w14:paraId="34ED86ED" w14:textId="77777777" w:rsidR="00BB6986" w:rsidRPr="00217880" w:rsidRDefault="00BB6986" w:rsidP="004F44C2">
    <w:pPr>
      <w:spacing w:line="0" w:lineRule="atLeast"/>
      <w:rPr>
        <w:sz w:val="2"/>
        <w:szCs w:val="2"/>
      </w:rPr>
    </w:pPr>
  </w:p>
  <w:p w14:paraId="175E1348" w14:textId="77777777" w:rsidR="00BB6986" w:rsidRDefault="00BB698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37"/>
      <w:gridCol w:w="5156"/>
    </w:tblGrid>
    <w:tr w:rsidR="00BB6986" w14:paraId="784DC1DD" w14:textId="77777777">
      <w:trPr>
        <w:trHeight w:val="2636"/>
      </w:trPr>
      <w:tc>
        <w:tcPr>
          <w:tcW w:w="737" w:type="dxa"/>
          <w:shd w:val="clear" w:color="auto" w:fill="auto"/>
        </w:tcPr>
        <w:p w14:paraId="20617558" w14:textId="77777777" w:rsidR="00BB6986" w:rsidRDefault="00BB6986" w:rsidP="00D0609E">
          <w:pPr>
            <w:framePr w:w="6340" w:h="2750" w:hRule="exact" w:hSpace="180" w:wrap="around" w:vAnchor="page" w:hAnchor="text" w:x="3873" w:y="-140"/>
            <w:spacing w:line="240" w:lineRule="auto"/>
          </w:pPr>
        </w:p>
      </w:tc>
      <w:tc>
        <w:tcPr>
          <w:tcW w:w="5156" w:type="dxa"/>
          <w:shd w:val="clear" w:color="auto" w:fill="auto"/>
        </w:tcPr>
        <w:p w14:paraId="55DF730E" w14:textId="77777777" w:rsidR="00BB6986" w:rsidRDefault="00BB6986" w:rsidP="00D0609E">
          <w:pPr>
            <w:framePr w:w="6340" w:h="2750" w:hRule="exact" w:hSpace="180" w:wrap="around" w:vAnchor="page" w:hAnchor="text" w:x="3873" w:y="-140"/>
            <w:spacing w:line="240" w:lineRule="auto"/>
          </w:pPr>
          <w:r>
            <w:rPr>
              <w:noProof/>
            </w:rPr>
            <w:drawing>
              <wp:inline distT="0" distB="0" distL="0" distR="0" wp14:anchorId="3AA0E61F" wp14:editId="49A905D5">
                <wp:extent cx="2514600" cy="1571625"/>
                <wp:effectExtent l="0" t="0" r="0" b="952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14:paraId="5A133D0F" w14:textId="77777777" w:rsidR="00BB6986" w:rsidRDefault="00BB6986" w:rsidP="00D0609E">
    <w:pPr>
      <w:framePr w:w="6340" w:h="2750" w:hRule="exact" w:hSpace="180" w:wrap="around" w:vAnchor="page" w:hAnchor="text" w:x="3873" w:y="-140"/>
    </w:pPr>
  </w:p>
  <w:p w14:paraId="2F1A595E" w14:textId="77777777" w:rsidR="00BB6986" w:rsidRDefault="00BB6986" w:rsidP="009B0138">
    <w:pPr>
      <w:pStyle w:val="Koptekst"/>
    </w:pPr>
  </w:p>
  <w:p w14:paraId="20E33AB9" w14:textId="77777777" w:rsidR="00BB6986" w:rsidRPr="00BC4AE3" w:rsidRDefault="00BB6986" w:rsidP="00BC4AE3">
    <w:pPr>
      <w:pStyle w:val="Koptekst"/>
    </w:pPr>
  </w:p>
  <w:p w14:paraId="4850A14D" w14:textId="77777777" w:rsidR="00BB6986" w:rsidRDefault="00BB69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33D0A"/>
    <w:multiLevelType w:val="hybridMultilevel"/>
    <w:tmpl w:val="EF0C3178"/>
    <w:lvl w:ilvl="0" w:tplc="24C85F3E">
      <w:start w:val="1"/>
      <w:numFmt w:val="bullet"/>
      <w:lvlText w:val=""/>
      <w:lvlJc w:val="left"/>
      <w:pPr>
        <w:tabs>
          <w:tab w:val="num" w:pos="369"/>
        </w:tabs>
        <w:ind w:left="369" w:hanging="369"/>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297010"/>
    <w:multiLevelType w:val="hybridMultilevel"/>
    <w:tmpl w:val="B3DE00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08594F"/>
    <w:multiLevelType w:val="hybridMultilevel"/>
    <w:tmpl w:val="5C8E3C32"/>
    <w:lvl w:ilvl="0" w:tplc="24C85F3E">
      <w:start w:val="1"/>
      <w:numFmt w:val="bullet"/>
      <w:lvlText w:val=""/>
      <w:lvlJc w:val="left"/>
      <w:pPr>
        <w:tabs>
          <w:tab w:val="num" w:pos="738"/>
        </w:tabs>
        <w:ind w:left="738" w:hanging="369"/>
      </w:pPr>
      <w:rPr>
        <w:rFonts w:ascii="Symbol" w:hAnsi="Symbol" w:hint="default"/>
        <w:color w:val="auto"/>
      </w:rPr>
    </w:lvl>
    <w:lvl w:ilvl="1" w:tplc="04130003" w:tentative="1">
      <w:start w:val="1"/>
      <w:numFmt w:val="bullet"/>
      <w:lvlText w:val="o"/>
      <w:lvlJc w:val="left"/>
      <w:pPr>
        <w:tabs>
          <w:tab w:val="num" w:pos="1809"/>
        </w:tabs>
        <w:ind w:left="1809" w:hanging="360"/>
      </w:pPr>
      <w:rPr>
        <w:rFonts w:ascii="Courier New" w:hAnsi="Courier New" w:cs="Courier New" w:hint="default"/>
      </w:rPr>
    </w:lvl>
    <w:lvl w:ilvl="2" w:tplc="04130005" w:tentative="1">
      <w:start w:val="1"/>
      <w:numFmt w:val="bullet"/>
      <w:lvlText w:val=""/>
      <w:lvlJc w:val="left"/>
      <w:pPr>
        <w:tabs>
          <w:tab w:val="num" w:pos="2529"/>
        </w:tabs>
        <w:ind w:left="2529" w:hanging="360"/>
      </w:pPr>
      <w:rPr>
        <w:rFonts w:ascii="Wingdings" w:hAnsi="Wingdings" w:hint="default"/>
      </w:rPr>
    </w:lvl>
    <w:lvl w:ilvl="3" w:tplc="04130001" w:tentative="1">
      <w:start w:val="1"/>
      <w:numFmt w:val="bullet"/>
      <w:lvlText w:val=""/>
      <w:lvlJc w:val="left"/>
      <w:pPr>
        <w:tabs>
          <w:tab w:val="num" w:pos="3249"/>
        </w:tabs>
        <w:ind w:left="3249" w:hanging="360"/>
      </w:pPr>
      <w:rPr>
        <w:rFonts w:ascii="Symbol" w:hAnsi="Symbol" w:hint="default"/>
      </w:rPr>
    </w:lvl>
    <w:lvl w:ilvl="4" w:tplc="04130003" w:tentative="1">
      <w:start w:val="1"/>
      <w:numFmt w:val="bullet"/>
      <w:lvlText w:val="o"/>
      <w:lvlJc w:val="left"/>
      <w:pPr>
        <w:tabs>
          <w:tab w:val="num" w:pos="3969"/>
        </w:tabs>
        <w:ind w:left="3969" w:hanging="360"/>
      </w:pPr>
      <w:rPr>
        <w:rFonts w:ascii="Courier New" w:hAnsi="Courier New" w:cs="Courier New" w:hint="default"/>
      </w:rPr>
    </w:lvl>
    <w:lvl w:ilvl="5" w:tplc="04130005" w:tentative="1">
      <w:start w:val="1"/>
      <w:numFmt w:val="bullet"/>
      <w:lvlText w:val=""/>
      <w:lvlJc w:val="left"/>
      <w:pPr>
        <w:tabs>
          <w:tab w:val="num" w:pos="4689"/>
        </w:tabs>
        <w:ind w:left="4689" w:hanging="360"/>
      </w:pPr>
      <w:rPr>
        <w:rFonts w:ascii="Wingdings" w:hAnsi="Wingdings" w:hint="default"/>
      </w:rPr>
    </w:lvl>
    <w:lvl w:ilvl="6" w:tplc="04130001" w:tentative="1">
      <w:start w:val="1"/>
      <w:numFmt w:val="bullet"/>
      <w:lvlText w:val=""/>
      <w:lvlJc w:val="left"/>
      <w:pPr>
        <w:tabs>
          <w:tab w:val="num" w:pos="5409"/>
        </w:tabs>
        <w:ind w:left="5409" w:hanging="360"/>
      </w:pPr>
      <w:rPr>
        <w:rFonts w:ascii="Symbol" w:hAnsi="Symbol" w:hint="default"/>
      </w:rPr>
    </w:lvl>
    <w:lvl w:ilvl="7" w:tplc="04130003" w:tentative="1">
      <w:start w:val="1"/>
      <w:numFmt w:val="bullet"/>
      <w:lvlText w:val="o"/>
      <w:lvlJc w:val="left"/>
      <w:pPr>
        <w:tabs>
          <w:tab w:val="num" w:pos="6129"/>
        </w:tabs>
        <w:ind w:left="6129" w:hanging="360"/>
      </w:pPr>
      <w:rPr>
        <w:rFonts w:ascii="Courier New" w:hAnsi="Courier New" w:cs="Courier New" w:hint="default"/>
      </w:rPr>
    </w:lvl>
    <w:lvl w:ilvl="8" w:tplc="04130005" w:tentative="1">
      <w:start w:val="1"/>
      <w:numFmt w:val="bullet"/>
      <w:lvlText w:val=""/>
      <w:lvlJc w:val="left"/>
      <w:pPr>
        <w:tabs>
          <w:tab w:val="num" w:pos="6849"/>
        </w:tabs>
        <w:ind w:left="6849" w:hanging="360"/>
      </w:pPr>
      <w:rPr>
        <w:rFonts w:ascii="Wingdings" w:hAnsi="Wingdings" w:hint="default"/>
      </w:rPr>
    </w:lvl>
  </w:abstractNum>
  <w:abstractNum w:abstractNumId="5"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6"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7B315D"/>
    <w:multiLevelType w:val="hybridMultilevel"/>
    <w:tmpl w:val="5D2A6C50"/>
    <w:lvl w:ilvl="0" w:tplc="CB84461E">
      <w:start w:val="1"/>
      <w:numFmt w:val="lowerLetter"/>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25E86DD0"/>
    <w:multiLevelType w:val="hybridMultilevel"/>
    <w:tmpl w:val="6C4642A6"/>
    <w:lvl w:ilvl="0" w:tplc="86D4D388">
      <w:start w:val="1"/>
      <w:numFmt w:val="decimal"/>
      <w:lvlText w:val="%1."/>
      <w:lvlJc w:val="left"/>
      <w:pPr>
        <w:tabs>
          <w:tab w:val="num" w:pos="705"/>
        </w:tabs>
        <w:ind w:left="705" w:hanging="705"/>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0" w15:restartNumberingAfterBreak="0">
    <w:nsid w:val="382D5C04"/>
    <w:multiLevelType w:val="multilevel"/>
    <w:tmpl w:val="31A856DA"/>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1"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2" w15:restartNumberingAfterBreak="0">
    <w:nsid w:val="486A5C67"/>
    <w:multiLevelType w:val="hybridMultilevel"/>
    <w:tmpl w:val="497EEDEC"/>
    <w:lvl w:ilvl="0" w:tplc="24C85F3E">
      <w:start w:val="1"/>
      <w:numFmt w:val="bullet"/>
      <w:lvlText w:val=""/>
      <w:lvlJc w:val="left"/>
      <w:pPr>
        <w:tabs>
          <w:tab w:val="num" w:pos="369"/>
        </w:tabs>
        <w:ind w:left="369" w:hanging="369"/>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0449DB"/>
    <w:multiLevelType w:val="hybridMultilevel"/>
    <w:tmpl w:val="27C2BA4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6F42F4"/>
    <w:multiLevelType w:val="hybridMultilevel"/>
    <w:tmpl w:val="030645A4"/>
    <w:lvl w:ilvl="0" w:tplc="86D4D388">
      <w:start w:val="1"/>
      <w:numFmt w:val="decimal"/>
      <w:lvlText w:val="%1."/>
      <w:lvlJc w:val="left"/>
      <w:pPr>
        <w:tabs>
          <w:tab w:val="num" w:pos="705"/>
        </w:tabs>
        <w:ind w:left="705" w:hanging="705"/>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5" w15:restartNumberingAfterBreak="0">
    <w:nsid w:val="66134345"/>
    <w:multiLevelType w:val="hybridMultilevel"/>
    <w:tmpl w:val="FE5CB3D2"/>
    <w:lvl w:ilvl="0" w:tplc="24C85F3E">
      <w:start w:val="1"/>
      <w:numFmt w:val="bullet"/>
      <w:lvlText w:val=""/>
      <w:lvlJc w:val="left"/>
      <w:pPr>
        <w:tabs>
          <w:tab w:val="num" w:pos="369"/>
        </w:tabs>
        <w:ind w:left="369" w:hanging="369"/>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535968830">
    <w:abstractNumId w:val="3"/>
  </w:num>
  <w:num w:numId="2" w16cid:durableId="1714185908">
    <w:abstractNumId w:val="6"/>
  </w:num>
  <w:num w:numId="3" w16cid:durableId="1559053837">
    <w:abstractNumId w:val="5"/>
  </w:num>
  <w:num w:numId="4" w16cid:durableId="596526903">
    <w:abstractNumId w:val="2"/>
  </w:num>
  <w:num w:numId="5" w16cid:durableId="667827687">
    <w:abstractNumId w:val="10"/>
  </w:num>
  <w:num w:numId="6" w16cid:durableId="1221282874">
    <w:abstractNumId w:val="11"/>
  </w:num>
  <w:num w:numId="7" w16cid:durableId="510603794">
    <w:abstractNumId w:val="16"/>
  </w:num>
  <w:num w:numId="8" w16cid:durableId="144442628">
    <w:abstractNumId w:val="9"/>
  </w:num>
  <w:num w:numId="9" w16cid:durableId="1511603126">
    <w:abstractNumId w:val="4"/>
  </w:num>
  <w:num w:numId="10" w16cid:durableId="96566212">
    <w:abstractNumId w:val="7"/>
  </w:num>
  <w:num w:numId="11" w16cid:durableId="1339231722">
    <w:abstractNumId w:val="12"/>
  </w:num>
  <w:num w:numId="12" w16cid:durableId="1902980384">
    <w:abstractNumId w:val="13"/>
  </w:num>
  <w:num w:numId="13" w16cid:durableId="1906597694">
    <w:abstractNumId w:val="15"/>
  </w:num>
  <w:num w:numId="14" w16cid:durableId="808979071">
    <w:abstractNumId w:val="0"/>
  </w:num>
  <w:num w:numId="15" w16cid:durableId="1253512041">
    <w:abstractNumId w:val="14"/>
  </w:num>
  <w:num w:numId="16" w16cid:durableId="121273648">
    <w:abstractNumId w:val="8"/>
  </w:num>
  <w:num w:numId="17" w16cid:durableId="110199139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GB"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88065"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2F1D"/>
    <w:rsid w:val="000038AD"/>
    <w:rsid w:val="00005E48"/>
    <w:rsid w:val="000117E7"/>
    <w:rsid w:val="00013018"/>
    <w:rsid w:val="00013513"/>
    <w:rsid w:val="00013862"/>
    <w:rsid w:val="0001588C"/>
    <w:rsid w:val="00016012"/>
    <w:rsid w:val="00020189"/>
    <w:rsid w:val="000206C0"/>
    <w:rsid w:val="00020EE4"/>
    <w:rsid w:val="00021043"/>
    <w:rsid w:val="00023E9A"/>
    <w:rsid w:val="0003151C"/>
    <w:rsid w:val="00033271"/>
    <w:rsid w:val="00033CDD"/>
    <w:rsid w:val="00033D1B"/>
    <w:rsid w:val="00034A84"/>
    <w:rsid w:val="00035E67"/>
    <w:rsid w:val="00036259"/>
    <w:rsid w:val="000366F3"/>
    <w:rsid w:val="000430CA"/>
    <w:rsid w:val="00045639"/>
    <w:rsid w:val="00046B4D"/>
    <w:rsid w:val="00054FAA"/>
    <w:rsid w:val="00055072"/>
    <w:rsid w:val="00057AD9"/>
    <w:rsid w:val="0006024D"/>
    <w:rsid w:val="00060532"/>
    <w:rsid w:val="000606E4"/>
    <w:rsid w:val="00063770"/>
    <w:rsid w:val="00066DE1"/>
    <w:rsid w:val="00071E44"/>
    <w:rsid w:val="00071F28"/>
    <w:rsid w:val="000721CA"/>
    <w:rsid w:val="0007227B"/>
    <w:rsid w:val="00073ABC"/>
    <w:rsid w:val="00074079"/>
    <w:rsid w:val="00075EEB"/>
    <w:rsid w:val="00082A83"/>
    <w:rsid w:val="00092799"/>
    <w:rsid w:val="00092C5F"/>
    <w:rsid w:val="00095141"/>
    <w:rsid w:val="00096173"/>
    <w:rsid w:val="00096680"/>
    <w:rsid w:val="00097A7B"/>
    <w:rsid w:val="000A0296"/>
    <w:rsid w:val="000A060F"/>
    <w:rsid w:val="000A0F36"/>
    <w:rsid w:val="000A174A"/>
    <w:rsid w:val="000A3E0A"/>
    <w:rsid w:val="000A4532"/>
    <w:rsid w:val="000A4E03"/>
    <w:rsid w:val="000A65AC"/>
    <w:rsid w:val="000A6AE6"/>
    <w:rsid w:val="000B36D2"/>
    <w:rsid w:val="000B5DB6"/>
    <w:rsid w:val="000B6375"/>
    <w:rsid w:val="000B66BC"/>
    <w:rsid w:val="000B7281"/>
    <w:rsid w:val="000B7E56"/>
    <w:rsid w:val="000B7FAB"/>
    <w:rsid w:val="000C1BA1"/>
    <w:rsid w:val="000C23FF"/>
    <w:rsid w:val="000C2B40"/>
    <w:rsid w:val="000C3EA9"/>
    <w:rsid w:val="000C6592"/>
    <w:rsid w:val="000D0225"/>
    <w:rsid w:val="000D6375"/>
    <w:rsid w:val="000D6FE7"/>
    <w:rsid w:val="000D70D8"/>
    <w:rsid w:val="000E06EB"/>
    <w:rsid w:val="000E08DF"/>
    <w:rsid w:val="000E3F11"/>
    <w:rsid w:val="000E7366"/>
    <w:rsid w:val="000E7895"/>
    <w:rsid w:val="000F161D"/>
    <w:rsid w:val="000F3C47"/>
    <w:rsid w:val="000F6547"/>
    <w:rsid w:val="00100930"/>
    <w:rsid w:val="0011171E"/>
    <w:rsid w:val="00115431"/>
    <w:rsid w:val="001202C5"/>
    <w:rsid w:val="00120EF8"/>
    <w:rsid w:val="00121232"/>
    <w:rsid w:val="00123704"/>
    <w:rsid w:val="00124C25"/>
    <w:rsid w:val="001270C7"/>
    <w:rsid w:val="00127B1E"/>
    <w:rsid w:val="0013052C"/>
    <w:rsid w:val="00130E51"/>
    <w:rsid w:val="00132540"/>
    <w:rsid w:val="00137727"/>
    <w:rsid w:val="0014335E"/>
    <w:rsid w:val="0014759B"/>
    <w:rsid w:val="0014786A"/>
    <w:rsid w:val="001516A4"/>
    <w:rsid w:val="00151C0B"/>
    <w:rsid w:val="00151E5F"/>
    <w:rsid w:val="00155FAF"/>
    <w:rsid w:val="001569AB"/>
    <w:rsid w:val="00157821"/>
    <w:rsid w:val="00160C8A"/>
    <w:rsid w:val="001614FB"/>
    <w:rsid w:val="00164644"/>
    <w:rsid w:val="00165932"/>
    <w:rsid w:val="0016725C"/>
    <w:rsid w:val="001673F2"/>
    <w:rsid w:val="001726F3"/>
    <w:rsid w:val="001737C3"/>
    <w:rsid w:val="00173C51"/>
    <w:rsid w:val="00174CC2"/>
    <w:rsid w:val="0017582C"/>
    <w:rsid w:val="00176CC6"/>
    <w:rsid w:val="0017787C"/>
    <w:rsid w:val="00181693"/>
    <w:rsid w:val="00181BE4"/>
    <w:rsid w:val="00182C89"/>
    <w:rsid w:val="001853A8"/>
    <w:rsid w:val="00185576"/>
    <w:rsid w:val="00185951"/>
    <w:rsid w:val="00194925"/>
    <w:rsid w:val="00196B8B"/>
    <w:rsid w:val="001A0A6C"/>
    <w:rsid w:val="001A11C5"/>
    <w:rsid w:val="001A221B"/>
    <w:rsid w:val="001A2BEA"/>
    <w:rsid w:val="001A4A5C"/>
    <w:rsid w:val="001A5156"/>
    <w:rsid w:val="001A6D93"/>
    <w:rsid w:val="001A7F67"/>
    <w:rsid w:val="001B4EAE"/>
    <w:rsid w:val="001B5182"/>
    <w:rsid w:val="001B5265"/>
    <w:rsid w:val="001B5F24"/>
    <w:rsid w:val="001B7531"/>
    <w:rsid w:val="001C20EB"/>
    <w:rsid w:val="001C32EC"/>
    <w:rsid w:val="001C38BD"/>
    <w:rsid w:val="001C4D5A"/>
    <w:rsid w:val="001D1768"/>
    <w:rsid w:val="001D1A4E"/>
    <w:rsid w:val="001D2273"/>
    <w:rsid w:val="001D3361"/>
    <w:rsid w:val="001D494E"/>
    <w:rsid w:val="001D5050"/>
    <w:rsid w:val="001D615E"/>
    <w:rsid w:val="001E34C6"/>
    <w:rsid w:val="001E3F5F"/>
    <w:rsid w:val="001E5057"/>
    <w:rsid w:val="001E5581"/>
    <w:rsid w:val="001E5767"/>
    <w:rsid w:val="001E6B2B"/>
    <w:rsid w:val="001F3993"/>
    <w:rsid w:val="001F3C70"/>
    <w:rsid w:val="001F493C"/>
    <w:rsid w:val="00200D88"/>
    <w:rsid w:val="00200DBE"/>
    <w:rsid w:val="00201F68"/>
    <w:rsid w:val="0021254B"/>
    <w:rsid w:val="00212B9A"/>
    <w:rsid w:val="00212F2A"/>
    <w:rsid w:val="002142F0"/>
    <w:rsid w:val="00214F2B"/>
    <w:rsid w:val="00221D69"/>
    <w:rsid w:val="00222D66"/>
    <w:rsid w:val="00223E1F"/>
    <w:rsid w:val="00224A8A"/>
    <w:rsid w:val="002309A8"/>
    <w:rsid w:val="0023525F"/>
    <w:rsid w:val="00235FC0"/>
    <w:rsid w:val="00236CFE"/>
    <w:rsid w:val="00240C5D"/>
    <w:rsid w:val="0024180C"/>
    <w:rsid w:val="00241874"/>
    <w:rsid w:val="002428E3"/>
    <w:rsid w:val="0024615E"/>
    <w:rsid w:val="0025620F"/>
    <w:rsid w:val="00260BAF"/>
    <w:rsid w:val="00261BA8"/>
    <w:rsid w:val="002650F7"/>
    <w:rsid w:val="0026595D"/>
    <w:rsid w:val="00271B4D"/>
    <w:rsid w:val="002731C6"/>
    <w:rsid w:val="00273F3B"/>
    <w:rsid w:val="00274DB7"/>
    <w:rsid w:val="00275984"/>
    <w:rsid w:val="00280F74"/>
    <w:rsid w:val="00281DB7"/>
    <w:rsid w:val="00282561"/>
    <w:rsid w:val="0028464B"/>
    <w:rsid w:val="002854E8"/>
    <w:rsid w:val="00286998"/>
    <w:rsid w:val="00286FC2"/>
    <w:rsid w:val="00291AB7"/>
    <w:rsid w:val="00292289"/>
    <w:rsid w:val="0029422B"/>
    <w:rsid w:val="00296C1A"/>
    <w:rsid w:val="00296E3C"/>
    <w:rsid w:val="002A0722"/>
    <w:rsid w:val="002A08ED"/>
    <w:rsid w:val="002A1165"/>
    <w:rsid w:val="002A34D2"/>
    <w:rsid w:val="002A38D0"/>
    <w:rsid w:val="002A7FD4"/>
    <w:rsid w:val="002B0317"/>
    <w:rsid w:val="002B153C"/>
    <w:rsid w:val="002B1966"/>
    <w:rsid w:val="002B219B"/>
    <w:rsid w:val="002B52FC"/>
    <w:rsid w:val="002B5F35"/>
    <w:rsid w:val="002B79D5"/>
    <w:rsid w:val="002B7B67"/>
    <w:rsid w:val="002C2830"/>
    <w:rsid w:val="002C2922"/>
    <w:rsid w:val="002C2E00"/>
    <w:rsid w:val="002C629C"/>
    <w:rsid w:val="002D001A"/>
    <w:rsid w:val="002D12C3"/>
    <w:rsid w:val="002D28E2"/>
    <w:rsid w:val="002D317B"/>
    <w:rsid w:val="002D3587"/>
    <w:rsid w:val="002D3E9C"/>
    <w:rsid w:val="002D442D"/>
    <w:rsid w:val="002D44D5"/>
    <w:rsid w:val="002D502D"/>
    <w:rsid w:val="002E0F69"/>
    <w:rsid w:val="002E334A"/>
    <w:rsid w:val="002F171A"/>
    <w:rsid w:val="002F5147"/>
    <w:rsid w:val="002F6EFD"/>
    <w:rsid w:val="002F7ABD"/>
    <w:rsid w:val="00300F21"/>
    <w:rsid w:val="0030148F"/>
    <w:rsid w:val="003068A7"/>
    <w:rsid w:val="00306AE8"/>
    <w:rsid w:val="00307F54"/>
    <w:rsid w:val="00312597"/>
    <w:rsid w:val="00316318"/>
    <w:rsid w:val="003165F6"/>
    <w:rsid w:val="00316B0D"/>
    <w:rsid w:val="003176B4"/>
    <w:rsid w:val="0033029D"/>
    <w:rsid w:val="00334154"/>
    <w:rsid w:val="003372C4"/>
    <w:rsid w:val="0034153F"/>
    <w:rsid w:val="00341843"/>
    <w:rsid w:val="00341FA0"/>
    <w:rsid w:val="0034211A"/>
    <w:rsid w:val="00344F3D"/>
    <w:rsid w:val="00345299"/>
    <w:rsid w:val="00345510"/>
    <w:rsid w:val="00351A8D"/>
    <w:rsid w:val="00351D84"/>
    <w:rsid w:val="003526BB"/>
    <w:rsid w:val="00352BCF"/>
    <w:rsid w:val="00352FC8"/>
    <w:rsid w:val="00353932"/>
    <w:rsid w:val="003545D9"/>
    <w:rsid w:val="0035464B"/>
    <w:rsid w:val="0035553B"/>
    <w:rsid w:val="00356D36"/>
    <w:rsid w:val="003608AF"/>
    <w:rsid w:val="00360BAE"/>
    <w:rsid w:val="0036252A"/>
    <w:rsid w:val="00364D9D"/>
    <w:rsid w:val="003700DF"/>
    <w:rsid w:val="00371048"/>
    <w:rsid w:val="0037396C"/>
    <w:rsid w:val="0037421D"/>
    <w:rsid w:val="00375378"/>
    <w:rsid w:val="00375D33"/>
    <w:rsid w:val="00376093"/>
    <w:rsid w:val="0037644C"/>
    <w:rsid w:val="00380580"/>
    <w:rsid w:val="00382F6F"/>
    <w:rsid w:val="003836E1"/>
    <w:rsid w:val="00383ABC"/>
    <w:rsid w:val="00383DA1"/>
    <w:rsid w:val="00385F30"/>
    <w:rsid w:val="00386D3A"/>
    <w:rsid w:val="00387202"/>
    <w:rsid w:val="00391FF5"/>
    <w:rsid w:val="00393696"/>
    <w:rsid w:val="00393963"/>
    <w:rsid w:val="00394369"/>
    <w:rsid w:val="00395575"/>
    <w:rsid w:val="00395672"/>
    <w:rsid w:val="003A06C8"/>
    <w:rsid w:val="003A0D7C"/>
    <w:rsid w:val="003A137B"/>
    <w:rsid w:val="003A145F"/>
    <w:rsid w:val="003A6931"/>
    <w:rsid w:val="003B0155"/>
    <w:rsid w:val="003B27BF"/>
    <w:rsid w:val="003B2F71"/>
    <w:rsid w:val="003B4219"/>
    <w:rsid w:val="003B5052"/>
    <w:rsid w:val="003B7EE7"/>
    <w:rsid w:val="003C28ED"/>
    <w:rsid w:val="003C2CCB"/>
    <w:rsid w:val="003C4DF3"/>
    <w:rsid w:val="003C7A9C"/>
    <w:rsid w:val="003D39EC"/>
    <w:rsid w:val="003D4B88"/>
    <w:rsid w:val="003D59EB"/>
    <w:rsid w:val="003D7886"/>
    <w:rsid w:val="003E11D0"/>
    <w:rsid w:val="003E132F"/>
    <w:rsid w:val="003E1687"/>
    <w:rsid w:val="003E3982"/>
    <w:rsid w:val="003E3DD5"/>
    <w:rsid w:val="003E6A23"/>
    <w:rsid w:val="003F07C6"/>
    <w:rsid w:val="003F1F6B"/>
    <w:rsid w:val="003F3757"/>
    <w:rsid w:val="003F44B7"/>
    <w:rsid w:val="004008E9"/>
    <w:rsid w:val="004121E7"/>
    <w:rsid w:val="0041298D"/>
    <w:rsid w:val="00413D48"/>
    <w:rsid w:val="0041553C"/>
    <w:rsid w:val="004166DF"/>
    <w:rsid w:val="00417E8C"/>
    <w:rsid w:val="0042048A"/>
    <w:rsid w:val="00423317"/>
    <w:rsid w:val="00424C4D"/>
    <w:rsid w:val="00425E10"/>
    <w:rsid w:val="004314BF"/>
    <w:rsid w:val="00435AEC"/>
    <w:rsid w:val="00435F1B"/>
    <w:rsid w:val="00441AC2"/>
    <w:rsid w:val="00442230"/>
    <w:rsid w:val="0044249B"/>
    <w:rsid w:val="00443198"/>
    <w:rsid w:val="0045023C"/>
    <w:rsid w:val="00451A5B"/>
    <w:rsid w:val="00452BCD"/>
    <w:rsid w:val="00452CEA"/>
    <w:rsid w:val="00452EC3"/>
    <w:rsid w:val="0045324C"/>
    <w:rsid w:val="00454BAB"/>
    <w:rsid w:val="00457D0F"/>
    <w:rsid w:val="00464960"/>
    <w:rsid w:val="00465B52"/>
    <w:rsid w:val="0046708E"/>
    <w:rsid w:val="004675F8"/>
    <w:rsid w:val="00470FAC"/>
    <w:rsid w:val="004721CC"/>
    <w:rsid w:val="00472A65"/>
    <w:rsid w:val="00474463"/>
    <w:rsid w:val="00474B75"/>
    <w:rsid w:val="004766E3"/>
    <w:rsid w:val="00483EC5"/>
    <w:rsid w:val="00483F0B"/>
    <w:rsid w:val="004847B7"/>
    <w:rsid w:val="00484C4C"/>
    <w:rsid w:val="004856F5"/>
    <w:rsid w:val="00486112"/>
    <w:rsid w:val="00486A97"/>
    <w:rsid w:val="004927EE"/>
    <w:rsid w:val="00494ACB"/>
    <w:rsid w:val="00495409"/>
    <w:rsid w:val="00496319"/>
    <w:rsid w:val="004968BE"/>
    <w:rsid w:val="00497279"/>
    <w:rsid w:val="004A4BF3"/>
    <w:rsid w:val="004A5E82"/>
    <w:rsid w:val="004A6044"/>
    <w:rsid w:val="004A747D"/>
    <w:rsid w:val="004B2B2F"/>
    <w:rsid w:val="004B3C5B"/>
    <w:rsid w:val="004B5465"/>
    <w:rsid w:val="004B70F0"/>
    <w:rsid w:val="004C13E9"/>
    <w:rsid w:val="004D0A91"/>
    <w:rsid w:val="004D505E"/>
    <w:rsid w:val="004D6416"/>
    <w:rsid w:val="004D6F59"/>
    <w:rsid w:val="004D72CA"/>
    <w:rsid w:val="004E2242"/>
    <w:rsid w:val="004E5218"/>
    <w:rsid w:val="004E76A4"/>
    <w:rsid w:val="004F42FF"/>
    <w:rsid w:val="004F44C2"/>
    <w:rsid w:val="004F4A2B"/>
    <w:rsid w:val="00502CB7"/>
    <w:rsid w:val="00504789"/>
    <w:rsid w:val="00505262"/>
    <w:rsid w:val="00511F36"/>
    <w:rsid w:val="005124F1"/>
    <w:rsid w:val="00513B63"/>
    <w:rsid w:val="00516022"/>
    <w:rsid w:val="005175C3"/>
    <w:rsid w:val="00517A0E"/>
    <w:rsid w:val="00521CEE"/>
    <w:rsid w:val="00521DE7"/>
    <w:rsid w:val="005241D3"/>
    <w:rsid w:val="00531225"/>
    <w:rsid w:val="00531283"/>
    <w:rsid w:val="00532595"/>
    <w:rsid w:val="00535931"/>
    <w:rsid w:val="005402D3"/>
    <w:rsid w:val="005403C8"/>
    <w:rsid w:val="005429DC"/>
    <w:rsid w:val="005468ED"/>
    <w:rsid w:val="00550EA8"/>
    <w:rsid w:val="005538CD"/>
    <w:rsid w:val="005559C9"/>
    <w:rsid w:val="00555A43"/>
    <w:rsid w:val="005565F9"/>
    <w:rsid w:val="00556707"/>
    <w:rsid w:val="0056436D"/>
    <w:rsid w:val="00566F10"/>
    <w:rsid w:val="00573041"/>
    <w:rsid w:val="00575B80"/>
    <w:rsid w:val="005815D1"/>
    <w:rsid w:val="005819CE"/>
    <w:rsid w:val="005825BF"/>
    <w:rsid w:val="0058298D"/>
    <w:rsid w:val="00584AA2"/>
    <w:rsid w:val="00584F5F"/>
    <w:rsid w:val="00592C89"/>
    <w:rsid w:val="0059360C"/>
    <w:rsid w:val="00593C2B"/>
    <w:rsid w:val="00595231"/>
    <w:rsid w:val="00596166"/>
    <w:rsid w:val="00597F64"/>
    <w:rsid w:val="005A11F6"/>
    <w:rsid w:val="005A207F"/>
    <w:rsid w:val="005A25BD"/>
    <w:rsid w:val="005A2F35"/>
    <w:rsid w:val="005A3BFF"/>
    <w:rsid w:val="005A499B"/>
    <w:rsid w:val="005A5B80"/>
    <w:rsid w:val="005A63EF"/>
    <w:rsid w:val="005A6FE1"/>
    <w:rsid w:val="005A7F18"/>
    <w:rsid w:val="005B463E"/>
    <w:rsid w:val="005B6F34"/>
    <w:rsid w:val="005B779D"/>
    <w:rsid w:val="005C30C2"/>
    <w:rsid w:val="005C34E1"/>
    <w:rsid w:val="005C3FE0"/>
    <w:rsid w:val="005C54DB"/>
    <w:rsid w:val="005C740C"/>
    <w:rsid w:val="005D0DD1"/>
    <w:rsid w:val="005D2182"/>
    <w:rsid w:val="005D5235"/>
    <w:rsid w:val="005D625B"/>
    <w:rsid w:val="005E1816"/>
    <w:rsid w:val="005E33FF"/>
    <w:rsid w:val="005E6C8C"/>
    <w:rsid w:val="005F55F4"/>
    <w:rsid w:val="005F62D3"/>
    <w:rsid w:val="005F6D11"/>
    <w:rsid w:val="005F7320"/>
    <w:rsid w:val="00600CF0"/>
    <w:rsid w:val="006048F4"/>
    <w:rsid w:val="00605AD6"/>
    <w:rsid w:val="0060660A"/>
    <w:rsid w:val="00606C28"/>
    <w:rsid w:val="006124DB"/>
    <w:rsid w:val="00613B1D"/>
    <w:rsid w:val="006145F8"/>
    <w:rsid w:val="00617A44"/>
    <w:rsid w:val="006202B6"/>
    <w:rsid w:val="00622E01"/>
    <w:rsid w:val="0062461A"/>
    <w:rsid w:val="00625CD0"/>
    <w:rsid w:val="0062627D"/>
    <w:rsid w:val="00627432"/>
    <w:rsid w:val="00630879"/>
    <w:rsid w:val="0063432D"/>
    <w:rsid w:val="00634CDB"/>
    <w:rsid w:val="0064066B"/>
    <w:rsid w:val="00640AD4"/>
    <w:rsid w:val="006423D1"/>
    <w:rsid w:val="006448E4"/>
    <w:rsid w:val="00645414"/>
    <w:rsid w:val="006474C9"/>
    <w:rsid w:val="00651BB3"/>
    <w:rsid w:val="00653606"/>
    <w:rsid w:val="00654ABE"/>
    <w:rsid w:val="00656A2D"/>
    <w:rsid w:val="00657ADC"/>
    <w:rsid w:val="00661591"/>
    <w:rsid w:val="00662743"/>
    <w:rsid w:val="0066632F"/>
    <w:rsid w:val="00670A73"/>
    <w:rsid w:val="00671794"/>
    <w:rsid w:val="00674A89"/>
    <w:rsid w:val="00674C2A"/>
    <w:rsid w:val="00674F3D"/>
    <w:rsid w:val="0067675C"/>
    <w:rsid w:val="00676F95"/>
    <w:rsid w:val="00680265"/>
    <w:rsid w:val="00684634"/>
    <w:rsid w:val="00684E9D"/>
    <w:rsid w:val="00685545"/>
    <w:rsid w:val="006864B3"/>
    <w:rsid w:val="00691FAA"/>
    <w:rsid w:val="0069220C"/>
    <w:rsid w:val="00692D64"/>
    <w:rsid w:val="00696935"/>
    <w:rsid w:val="006A10F8"/>
    <w:rsid w:val="006A2100"/>
    <w:rsid w:val="006A2581"/>
    <w:rsid w:val="006A368E"/>
    <w:rsid w:val="006A4686"/>
    <w:rsid w:val="006A47D6"/>
    <w:rsid w:val="006A5F4B"/>
    <w:rsid w:val="006B0BF3"/>
    <w:rsid w:val="006B12EF"/>
    <w:rsid w:val="006B16FB"/>
    <w:rsid w:val="006B1F59"/>
    <w:rsid w:val="006B28C7"/>
    <w:rsid w:val="006B2F04"/>
    <w:rsid w:val="006B589D"/>
    <w:rsid w:val="006B775E"/>
    <w:rsid w:val="006B7BC7"/>
    <w:rsid w:val="006C1510"/>
    <w:rsid w:val="006C2535"/>
    <w:rsid w:val="006C3588"/>
    <w:rsid w:val="006C441E"/>
    <w:rsid w:val="006C4B90"/>
    <w:rsid w:val="006C4D86"/>
    <w:rsid w:val="006D1016"/>
    <w:rsid w:val="006D17F2"/>
    <w:rsid w:val="006D3F39"/>
    <w:rsid w:val="006D4694"/>
    <w:rsid w:val="006E24C2"/>
    <w:rsid w:val="006E347B"/>
    <w:rsid w:val="006E3546"/>
    <w:rsid w:val="006E3FA9"/>
    <w:rsid w:val="006E5E30"/>
    <w:rsid w:val="006E7D82"/>
    <w:rsid w:val="006F038F"/>
    <w:rsid w:val="006F0F93"/>
    <w:rsid w:val="006F2164"/>
    <w:rsid w:val="006F299B"/>
    <w:rsid w:val="006F31F2"/>
    <w:rsid w:val="007001E7"/>
    <w:rsid w:val="00700DFE"/>
    <w:rsid w:val="00702CE0"/>
    <w:rsid w:val="00703259"/>
    <w:rsid w:val="00704CAD"/>
    <w:rsid w:val="007051E5"/>
    <w:rsid w:val="00705648"/>
    <w:rsid w:val="0070721F"/>
    <w:rsid w:val="007076AC"/>
    <w:rsid w:val="00714DC5"/>
    <w:rsid w:val="00715237"/>
    <w:rsid w:val="00715CE9"/>
    <w:rsid w:val="00716DA5"/>
    <w:rsid w:val="00716DA9"/>
    <w:rsid w:val="007171F2"/>
    <w:rsid w:val="00723C51"/>
    <w:rsid w:val="0072403C"/>
    <w:rsid w:val="007254A5"/>
    <w:rsid w:val="00725748"/>
    <w:rsid w:val="00726950"/>
    <w:rsid w:val="007304CD"/>
    <w:rsid w:val="007326E3"/>
    <w:rsid w:val="00735D88"/>
    <w:rsid w:val="0073720D"/>
    <w:rsid w:val="00737507"/>
    <w:rsid w:val="00737E2E"/>
    <w:rsid w:val="00740712"/>
    <w:rsid w:val="007422FF"/>
    <w:rsid w:val="00742AB9"/>
    <w:rsid w:val="00742E97"/>
    <w:rsid w:val="007441BD"/>
    <w:rsid w:val="0074580B"/>
    <w:rsid w:val="00747DEB"/>
    <w:rsid w:val="00751A6A"/>
    <w:rsid w:val="00751DC8"/>
    <w:rsid w:val="00751EED"/>
    <w:rsid w:val="0075228E"/>
    <w:rsid w:val="007538C5"/>
    <w:rsid w:val="00753F4D"/>
    <w:rsid w:val="00754ECA"/>
    <w:rsid w:val="00754FBF"/>
    <w:rsid w:val="007630A0"/>
    <w:rsid w:val="00765A27"/>
    <w:rsid w:val="00766D90"/>
    <w:rsid w:val="007709EF"/>
    <w:rsid w:val="0077512A"/>
    <w:rsid w:val="0077519F"/>
    <w:rsid w:val="00775C8E"/>
    <w:rsid w:val="00780AAF"/>
    <w:rsid w:val="0078114D"/>
    <w:rsid w:val="00783559"/>
    <w:rsid w:val="007837EB"/>
    <w:rsid w:val="0079081A"/>
    <w:rsid w:val="0079104D"/>
    <w:rsid w:val="00795B20"/>
    <w:rsid w:val="00797AA5"/>
    <w:rsid w:val="007A26BD"/>
    <w:rsid w:val="007A4105"/>
    <w:rsid w:val="007A681A"/>
    <w:rsid w:val="007B2C24"/>
    <w:rsid w:val="007B32EB"/>
    <w:rsid w:val="007B37D1"/>
    <w:rsid w:val="007B4503"/>
    <w:rsid w:val="007C406E"/>
    <w:rsid w:val="007C4165"/>
    <w:rsid w:val="007C4C24"/>
    <w:rsid w:val="007C5183"/>
    <w:rsid w:val="007C7573"/>
    <w:rsid w:val="007D2C30"/>
    <w:rsid w:val="007D3C37"/>
    <w:rsid w:val="007D48F1"/>
    <w:rsid w:val="007D5569"/>
    <w:rsid w:val="007E088F"/>
    <w:rsid w:val="007E2B20"/>
    <w:rsid w:val="007F0023"/>
    <w:rsid w:val="007F0669"/>
    <w:rsid w:val="007F36A2"/>
    <w:rsid w:val="007F5331"/>
    <w:rsid w:val="00800CCA"/>
    <w:rsid w:val="00805FE2"/>
    <w:rsid w:val="00806120"/>
    <w:rsid w:val="00806E84"/>
    <w:rsid w:val="00810C93"/>
    <w:rsid w:val="00812028"/>
    <w:rsid w:val="00812DD8"/>
    <w:rsid w:val="00813082"/>
    <w:rsid w:val="00813FFC"/>
    <w:rsid w:val="00814523"/>
    <w:rsid w:val="00814D03"/>
    <w:rsid w:val="00817751"/>
    <w:rsid w:val="0082131C"/>
    <w:rsid w:val="00821FC1"/>
    <w:rsid w:val="00824687"/>
    <w:rsid w:val="00826117"/>
    <w:rsid w:val="00826AB4"/>
    <w:rsid w:val="00826B41"/>
    <w:rsid w:val="0083178B"/>
    <w:rsid w:val="00833695"/>
    <w:rsid w:val="008336B7"/>
    <w:rsid w:val="00833A8E"/>
    <w:rsid w:val="00834BD3"/>
    <w:rsid w:val="00840C36"/>
    <w:rsid w:val="0084152A"/>
    <w:rsid w:val="00842CD8"/>
    <w:rsid w:val="008431FA"/>
    <w:rsid w:val="00846E54"/>
    <w:rsid w:val="00852B7A"/>
    <w:rsid w:val="00852F46"/>
    <w:rsid w:val="008547BA"/>
    <w:rsid w:val="008553C7"/>
    <w:rsid w:val="00855A67"/>
    <w:rsid w:val="00857FEB"/>
    <w:rsid w:val="008601AF"/>
    <w:rsid w:val="00861437"/>
    <w:rsid w:val="00863157"/>
    <w:rsid w:val="008645C4"/>
    <w:rsid w:val="00871825"/>
    <w:rsid w:val="00872271"/>
    <w:rsid w:val="008733B9"/>
    <w:rsid w:val="0087526B"/>
    <w:rsid w:val="00876564"/>
    <w:rsid w:val="008827FC"/>
    <w:rsid w:val="00882D06"/>
    <w:rsid w:val="00883137"/>
    <w:rsid w:val="008848DF"/>
    <w:rsid w:val="00884DD9"/>
    <w:rsid w:val="008858E2"/>
    <w:rsid w:val="0089174E"/>
    <w:rsid w:val="00892F3F"/>
    <w:rsid w:val="00893DED"/>
    <w:rsid w:val="0089553C"/>
    <w:rsid w:val="008958A5"/>
    <w:rsid w:val="00896AA9"/>
    <w:rsid w:val="008A1F5D"/>
    <w:rsid w:val="008A2489"/>
    <w:rsid w:val="008A28F5"/>
    <w:rsid w:val="008A3E8F"/>
    <w:rsid w:val="008B1198"/>
    <w:rsid w:val="008B3471"/>
    <w:rsid w:val="008B3929"/>
    <w:rsid w:val="008B4125"/>
    <w:rsid w:val="008B4CB3"/>
    <w:rsid w:val="008B5CF3"/>
    <w:rsid w:val="008B7B24"/>
    <w:rsid w:val="008C356D"/>
    <w:rsid w:val="008C4795"/>
    <w:rsid w:val="008C5C3B"/>
    <w:rsid w:val="008D029D"/>
    <w:rsid w:val="008D2F6F"/>
    <w:rsid w:val="008D5E5C"/>
    <w:rsid w:val="008E0B3F"/>
    <w:rsid w:val="008E20AC"/>
    <w:rsid w:val="008E49AD"/>
    <w:rsid w:val="008E52D1"/>
    <w:rsid w:val="008E6869"/>
    <w:rsid w:val="008E698E"/>
    <w:rsid w:val="008E78E3"/>
    <w:rsid w:val="008F1985"/>
    <w:rsid w:val="008F1B54"/>
    <w:rsid w:val="008F24FE"/>
    <w:rsid w:val="008F2584"/>
    <w:rsid w:val="008F3246"/>
    <w:rsid w:val="008F3C1B"/>
    <w:rsid w:val="008F508C"/>
    <w:rsid w:val="008F60D8"/>
    <w:rsid w:val="008F7298"/>
    <w:rsid w:val="0090271B"/>
    <w:rsid w:val="0090323C"/>
    <w:rsid w:val="00904F2F"/>
    <w:rsid w:val="00910642"/>
    <w:rsid w:val="00910DDF"/>
    <w:rsid w:val="00914E28"/>
    <w:rsid w:val="00916678"/>
    <w:rsid w:val="00923EF7"/>
    <w:rsid w:val="009264D9"/>
    <w:rsid w:val="00930B13"/>
    <w:rsid w:val="009311C8"/>
    <w:rsid w:val="00933376"/>
    <w:rsid w:val="00933A2F"/>
    <w:rsid w:val="009340E3"/>
    <w:rsid w:val="0094031D"/>
    <w:rsid w:val="00945168"/>
    <w:rsid w:val="00945942"/>
    <w:rsid w:val="00946C79"/>
    <w:rsid w:val="00954B0A"/>
    <w:rsid w:val="00956ACD"/>
    <w:rsid w:val="00957C22"/>
    <w:rsid w:val="00966AFC"/>
    <w:rsid w:val="009671EE"/>
    <w:rsid w:val="009716D8"/>
    <w:rsid w:val="009718F9"/>
    <w:rsid w:val="00972FB9"/>
    <w:rsid w:val="00975112"/>
    <w:rsid w:val="00975742"/>
    <w:rsid w:val="00975CE3"/>
    <w:rsid w:val="00981768"/>
    <w:rsid w:val="00981819"/>
    <w:rsid w:val="00982763"/>
    <w:rsid w:val="00983E8F"/>
    <w:rsid w:val="009868D4"/>
    <w:rsid w:val="00987641"/>
    <w:rsid w:val="00990CD0"/>
    <w:rsid w:val="00992CF7"/>
    <w:rsid w:val="009949C4"/>
    <w:rsid w:val="00994FDA"/>
    <w:rsid w:val="00995D3F"/>
    <w:rsid w:val="0099652B"/>
    <w:rsid w:val="009A1BFD"/>
    <w:rsid w:val="009A28FD"/>
    <w:rsid w:val="009A31BF"/>
    <w:rsid w:val="009A34F7"/>
    <w:rsid w:val="009A3B71"/>
    <w:rsid w:val="009A48DD"/>
    <w:rsid w:val="009A61BC"/>
    <w:rsid w:val="009B0138"/>
    <w:rsid w:val="009B0FE9"/>
    <w:rsid w:val="009B172A"/>
    <w:rsid w:val="009B173A"/>
    <w:rsid w:val="009B4241"/>
    <w:rsid w:val="009B5E2D"/>
    <w:rsid w:val="009B6196"/>
    <w:rsid w:val="009C24A3"/>
    <w:rsid w:val="009C3F20"/>
    <w:rsid w:val="009C7CA1"/>
    <w:rsid w:val="009C7F46"/>
    <w:rsid w:val="009D043D"/>
    <w:rsid w:val="009D44D3"/>
    <w:rsid w:val="009D4C1E"/>
    <w:rsid w:val="009D68AE"/>
    <w:rsid w:val="009D7AFD"/>
    <w:rsid w:val="009E093E"/>
    <w:rsid w:val="009E1D8C"/>
    <w:rsid w:val="009E2753"/>
    <w:rsid w:val="009E4E5D"/>
    <w:rsid w:val="009F1A93"/>
    <w:rsid w:val="009F1D5A"/>
    <w:rsid w:val="009F3259"/>
    <w:rsid w:val="009F6E3B"/>
    <w:rsid w:val="00A002E9"/>
    <w:rsid w:val="00A056DE"/>
    <w:rsid w:val="00A11087"/>
    <w:rsid w:val="00A1153B"/>
    <w:rsid w:val="00A12878"/>
    <w:rsid w:val="00A128AD"/>
    <w:rsid w:val="00A21E76"/>
    <w:rsid w:val="00A23BC8"/>
    <w:rsid w:val="00A2791D"/>
    <w:rsid w:val="00A30408"/>
    <w:rsid w:val="00A30E68"/>
    <w:rsid w:val="00A31933"/>
    <w:rsid w:val="00A34985"/>
    <w:rsid w:val="00A34AA0"/>
    <w:rsid w:val="00A41FE2"/>
    <w:rsid w:val="00A4285C"/>
    <w:rsid w:val="00A449C8"/>
    <w:rsid w:val="00A46C2F"/>
    <w:rsid w:val="00A46FEF"/>
    <w:rsid w:val="00A47948"/>
    <w:rsid w:val="00A50CF6"/>
    <w:rsid w:val="00A530CD"/>
    <w:rsid w:val="00A5415F"/>
    <w:rsid w:val="00A5544C"/>
    <w:rsid w:val="00A56946"/>
    <w:rsid w:val="00A56F1F"/>
    <w:rsid w:val="00A6170E"/>
    <w:rsid w:val="00A6278D"/>
    <w:rsid w:val="00A63B8C"/>
    <w:rsid w:val="00A715F8"/>
    <w:rsid w:val="00A732EB"/>
    <w:rsid w:val="00A75FED"/>
    <w:rsid w:val="00A77F6F"/>
    <w:rsid w:val="00A831FD"/>
    <w:rsid w:val="00A83352"/>
    <w:rsid w:val="00A843D1"/>
    <w:rsid w:val="00A850A2"/>
    <w:rsid w:val="00A85A5E"/>
    <w:rsid w:val="00A86418"/>
    <w:rsid w:val="00A86541"/>
    <w:rsid w:val="00A87384"/>
    <w:rsid w:val="00A87D50"/>
    <w:rsid w:val="00A90218"/>
    <w:rsid w:val="00A9152E"/>
    <w:rsid w:val="00A91FA3"/>
    <w:rsid w:val="00A927D3"/>
    <w:rsid w:val="00A95470"/>
    <w:rsid w:val="00A957A1"/>
    <w:rsid w:val="00AA3A16"/>
    <w:rsid w:val="00AA7FC9"/>
    <w:rsid w:val="00AB1C76"/>
    <w:rsid w:val="00AB1E42"/>
    <w:rsid w:val="00AB237D"/>
    <w:rsid w:val="00AB3E7B"/>
    <w:rsid w:val="00AB43A0"/>
    <w:rsid w:val="00AB502F"/>
    <w:rsid w:val="00AB55D3"/>
    <w:rsid w:val="00AB55D9"/>
    <w:rsid w:val="00AB5933"/>
    <w:rsid w:val="00AB7F2A"/>
    <w:rsid w:val="00AC3216"/>
    <w:rsid w:val="00AC6526"/>
    <w:rsid w:val="00AD103A"/>
    <w:rsid w:val="00AD3C1B"/>
    <w:rsid w:val="00AE013D"/>
    <w:rsid w:val="00AE11B7"/>
    <w:rsid w:val="00AE259F"/>
    <w:rsid w:val="00AE3845"/>
    <w:rsid w:val="00AE4EF6"/>
    <w:rsid w:val="00AE75D9"/>
    <w:rsid w:val="00AE77C3"/>
    <w:rsid w:val="00AE7A18"/>
    <w:rsid w:val="00AE7F68"/>
    <w:rsid w:val="00AF2321"/>
    <w:rsid w:val="00AF45EF"/>
    <w:rsid w:val="00AF52F6"/>
    <w:rsid w:val="00AF5381"/>
    <w:rsid w:val="00AF7237"/>
    <w:rsid w:val="00B0043A"/>
    <w:rsid w:val="00B00D75"/>
    <w:rsid w:val="00B04B2F"/>
    <w:rsid w:val="00B05734"/>
    <w:rsid w:val="00B070CB"/>
    <w:rsid w:val="00B12456"/>
    <w:rsid w:val="00B1246E"/>
    <w:rsid w:val="00B141D5"/>
    <w:rsid w:val="00B14B9B"/>
    <w:rsid w:val="00B14C5A"/>
    <w:rsid w:val="00B20697"/>
    <w:rsid w:val="00B20F8A"/>
    <w:rsid w:val="00B2266B"/>
    <w:rsid w:val="00B22EC5"/>
    <w:rsid w:val="00B25018"/>
    <w:rsid w:val="00B259C8"/>
    <w:rsid w:val="00B26A4F"/>
    <w:rsid w:val="00B26CCF"/>
    <w:rsid w:val="00B30FC2"/>
    <w:rsid w:val="00B31D11"/>
    <w:rsid w:val="00B31D60"/>
    <w:rsid w:val="00B331A2"/>
    <w:rsid w:val="00B335FA"/>
    <w:rsid w:val="00B34A4D"/>
    <w:rsid w:val="00B3526C"/>
    <w:rsid w:val="00B35B4C"/>
    <w:rsid w:val="00B36F3A"/>
    <w:rsid w:val="00B37572"/>
    <w:rsid w:val="00B40518"/>
    <w:rsid w:val="00B425F0"/>
    <w:rsid w:val="00B42DFA"/>
    <w:rsid w:val="00B435F9"/>
    <w:rsid w:val="00B45EA6"/>
    <w:rsid w:val="00B5015C"/>
    <w:rsid w:val="00B52C77"/>
    <w:rsid w:val="00B531DD"/>
    <w:rsid w:val="00B5368E"/>
    <w:rsid w:val="00B537AC"/>
    <w:rsid w:val="00B543EA"/>
    <w:rsid w:val="00B55014"/>
    <w:rsid w:val="00B56FD5"/>
    <w:rsid w:val="00B62232"/>
    <w:rsid w:val="00B6460E"/>
    <w:rsid w:val="00B664A3"/>
    <w:rsid w:val="00B67635"/>
    <w:rsid w:val="00B7051C"/>
    <w:rsid w:val="00B70BF3"/>
    <w:rsid w:val="00B71DC2"/>
    <w:rsid w:val="00B71EF6"/>
    <w:rsid w:val="00B73A64"/>
    <w:rsid w:val="00B74331"/>
    <w:rsid w:val="00B82645"/>
    <w:rsid w:val="00B846A3"/>
    <w:rsid w:val="00B915CE"/>
    <w:rsid w:val="00B91CFC"/>
    <w:rsid w:val="00B930B3"/>
    <w:rsid w:val="00B93893"/>
    <w:rsid w:val="00BA4EAA"/>
    <w:rsid w:val="00BA5B39"/>
    <w:rsid w:val="00BA7E0A"/>
    <w:rsid w:val="00BB2D8E"/>
    <w:rsid w:val="00BB3DB5"/>
    <w:rsid w:val="00BB5A52"/>
    <w:rsid w:val="00BB6986"/>
    <w:rsid w:val="00BC3B53"/>
    <w:rsid w:val="00BC3B96"/>
    <w:rsid w:val="00BC3EE1"/>
    <w:rsid w:val="00BC4A3F"/>
    <w:rsid w:val="00BC4AE3"/>
    <w:rsid w:val="00BC5B28"/>
    <w:rsid w:val="00BD7695"/>
    <w:rsid w:val="00BE0A2E"/>
    <w:rsid w:val="00BE1DC0"/>
    <w:rsid w:val="00BE1ED2"/>
    <w:rsid w:val="00BE24D2"/>
    <w:rsid w:val="00BE294A"/>
    <w:rsid w:val="00BE2C91"/>
    <w:rsid w:val="00BE38A3"/>
    <w:rsid w:val="00BE3F88"/>
    <w:rsid w:val="00BE4756"/>
    <w:rsid w:val="00BE5ED9"/>
    <w:rsid w:val="00BE633B"/>
    <w:rsid w:val="00BE75FC"/>
    <w:rsid w:val="00BE77C0"/>
    <w:rsid w:val="00BE7B41"/>
    <w:rsid w:val="00BF137A"/>
    <w:rsid w:val="00BF554B"/>
    <w:rsid w:val="00C12443"/>
    <w:rsid w:val="00C15161"/>
    <w:rsid w:val="00C15A91"/>
    <w:rsid w:val="00C1754A"/>
    <w:rsid w:val="00C206F1"/>
    <w:rsid w:val="00C217E1"/>
    <w:rsid w:val="00C219B1"/>
    <w:rsid w:val="00C21D30"/>
    <w:rsid w:val="00C22245"/>
    <w:rsid w:val="00C25FE3"/>
    <w:rsid w:val="00C260C7"/>
    <w:rsid w:val="00C27EA4"/>
    <w:rsid w:val="00C30E6E"/>
    <w:rsid w:val="00C3695D"/>
    <w:rsid w:val="00C36BD3"/>
    <w:rsid w:val="00C379BC"/>
    <w:rsid w:val="00C4015B"/>
    <w:rsid w:val="00C40C60"/>
    <w:rsid w:val="00C50358"/>
    <w:rsid w:val="00C5258E"/>
    <w:rsid w:val="00C619A7"/>
    <w:rsid w:val="00C64E29"/>
    <w:rsid w:val="00C65C40"/>
    <w:rsid w:val="00C66393"/>
    <w:rsid w:val="00C72DBB"/>
    <w:rsid w:val="00C73D5F"/>
    <w:rsid w:val="00C7428B"/>
    <w:rsid w:val="00C748A8"/>
    <w:rsid w:val="00C80F65"/>
    <w:rsid w:val="00C83B8E"/>
    <w:rsid w:val="00C864AD"/>
    <w:rsid w:val="00C871DC"/>
    <w:rsid w:val="00C87DC1"/>
    <w:rsid w:val="00C97ABC"/>
    <w:rsid w:val="00C97C80"/>
    <w:rsid w:val="00CA0F00"/>
    <w:rsid w:val="00CA2462"/>
    <w:rsid w:val="00CA2C42"/>
    <w:rsid w:val="00CA42D7"/>
    <w:rsid w:val="00CA47D3"/>
    <w:rsid w:val="00CA4D50"/>
    <w:rsid w:val="00CA6533"/>
    <w:rsid w:val="00CA685D"/>
    <w:rsid w:val="00CA6A25"/>
    <w:rsid w:val="00CA6A3F"/>
    <w:rsid w:val="00CA73CF"/>
    <w:rsid w:val="00CA7C99"/>
    <w:rsid w:val="00CB729C"/>
    <w:rsid w:val="00CC16D5"/>
    <w:rsid w:val="00CC32ED"/>
    <w:rsid w:val="00CC3820"/>
    <w:rsid w:val="00CC3FBE"/>
    <w:rsid w:val="00CC6290"/>
    <w:rsid w:val="00CD233D"/>
    <w:rsid w:val="00CD362D"/>
    <w:rsid w:val="00CE101D"/>
    <w:rsid w:val="00CE1C84"/>
    <w:rsid w:val="00CE2946"/>
    <w:rsid w:val="00CE36E8"/>
    <w:rsid w:val="00CE3A2E"/>
    <w:rsid w:val="00CE5055"/>
    <w:rsid w:val="00CE6F08"/>
    <w:rsid w:val="00CE7724"/>
    <w:rsid w:val="00CF053F"/>
    <w:rsid w:val="00CF1A17"/>
    <w:rsid w:val="00CF1E71"/>
    <w:rsid w:val="00CF3592"/>
    <w:rsid w:val="00CF4834"/>
    <w:rsid w:val="00CF5053"/>
    <w:rsid w:val="00D05752"/>
    <w:rsid w:val="00D0609E"/>
    <w:rsid w:val="00D073F7"/>
    <w:rsid w:val="00D078E1"/>
    <w:rsid w:val="00D100E9"/>
    <w:rsid w:val="00D14379"/>
    <w:rsid w:val="00D17180"/>
    <w:rsid w:val="00D205AA"/>
    <w:rsid w:val="00D21E4B"/>
    <w:rsid w:val="00D231B2"/>
    <w:rsid w:val="00D23522"/>
    <w:rsid w:val="00D25EED"/>
    <w:rsid w:val="00D264D6"/>
    <w:rsid w:val="00D30506"/>
    <w:rsid w:val="00D311CA"/>
    <w:rsid w:val="00D31BBE"/>
    <w:rsid w:val="00D33750"/>
    <w:rsid w:val="00D33BF0"/>
    <w:rsid w:val="00D37597"/>
    <w:rsid w:val="00D4204D"/>
    <w:rsid w:val="00D4377A"/>
    <w:rsid w:val="00D516BE"/>
    <w:rsid w:val="00D52413"/>
    <w:rsid w:val="00D52A38"/>
    <w:rsid w:val="00D5423B"/>
    <w:rsid w:val="00D54F4E"/>
    <w:rsid w:val="00D56587"/>
    <w:rsid w:val="00D60BA4"/>
    <w:rsid w:val="00D62310"/>
    <w:rsid w:val="00D62419"/>
    <w:rsid w:val="00D64C3E"/>
    <w:rsid w:val="00D64EA2"/>
    <w:rsid w:val="00D71194"/>
    <w:rsid w:val="00D73319"/>
    <w:rsid w:val="00D7570D"/>
    <w:rsid w:val="00D77870"/>
    <w:rsid w:val="00D80977"/>
    <w:rsid w:val="00D80CCE"/>
    <w:rsid w:val="00D82D04"/>
    <w:rsid w:val="00D85C51"/>
    <w:rsid w:val="00D87809"/>
    <w:rsid w:val="00D87D03"/>
    <w:rsid w:val="00D9145D"/>
    <w:rsid w:val="00D95C88"/>
    <w:rsid w:val="00D97B2E"/>
    <w:rsid w:val="00DA6931"/>
    <w:rsid w:val="00DA763F"/>
    <w:rsid w:val="00DB2703"/>
    <w:rsid w:val="00DB36FE"/>
    <w:rsid w:val="00DB4AF8"/>
    <w:rsid w:val="00DB533A"/>
    <w:rsid w:val="00DB6307"/>
    <w:rsid w:val="00DB66E4"/>
    <w:rsid w:val="00DC1191"/>
    <w:rsid w:val="00DC5309"/>
    <w:rsid w:val="00DC67DC"/>
    <w:rsid w:val="00DC6849"/>
    <w:rsid w:val="00DC6CA2"/>
    <w:rsid w:val="00DD1DCD"/>
    <w:rsid w:val="00DD338F"/>
    <w:rsid w:val="00DD66F2"/>
    <w:rsid w:val="00DE08EF"/>
    <w:rsid w:val="00DE1524"/>
    <w:rsid w:val="00DE3BF9"/>
    <w:rsid w:val="00DE3FE0"/>
    <w:rsid w:val="00DE4047"/>
    <w:rsid w:val="00DE4376"/>
    <w:rsid w:val="00DE578A"/>
    <w:rsid w:val="00DF03BA"/>
    <w:rsid w:val="00DF2583"/>
    <w:rsid w:val="00DF54D9"/>
    <w:rsid w:val="00DF5684"/>
    <w:rsid w:val="00DF5A21"/>
    <w:rsid w:val="00DF7283"/>
    <w:rsid w:val="00E01A59"/>
    <w:rsid w:val="00E025F9"/>
    <w:rsid w:val="00E03BB4"/>
    <w:rsid w:val="00E06053"/>
    <w:rsid w:val="00E06DC5"/>
    <w:rsid w:val="00E10DC6"/>
    <w:rsid w:val="00E11F8E"/>
    <w:rsid w:val="00E1314D"/>
    <w:rsid w:val="00E14EE0"/>
    <w:rsid w:val="00E15881"/>
    <w:rsid w:val="00E16A8F"/>
    <w:rsid w:val="00E1755A"/>
    <w:rsid w:val="00E21463"/>
    <w:rsid w:val="00E21DE3"/>
    <w:rsid w:val="00E23444"/>
    <w:rsid w:val="00E259C5"/>
    <w:rsid w:val="00E301F0"/>
    <w:rsid w:val="00E307D1"/>
    <w:rsid w:val="00E329C6"/>
    <w:rsid w:val="00E33B70"/>
    <w:rsid w:val="00E35297"/>
    <w:rsid w:val="00E35CE5"/>
    <w:rsid w:val="00E35D8C"/>
    <w:rsid w:val="00E36295"/>
    <w:rsid w:val="00E3731D"/>
    <w:rsid w:val="00E416C4"/>
    <w:rsid w:val="00E42D97"/>
    <w:rsid w:val="00E46C03"/>
    <w:rsid w:val="00E51469"/>
    <w:rsid w:val="00E51F5C"/>
    <w:rsid w:val="00E524EB"/>
    <w:rsid w:val="00E54C8E"/>
    <w:rsid w:val="00E54D5C"/>
    <w:rsid w:val="00E576B9"/>
    <w:rsid w:val="00E6123B"/>
    <w:rsid w:val="00E634E3"/>
    <w:rsid w:val="00E66F1F"/>
    <w:rsid w:val="00E717C4"/>
    <w:rsid w:val="00E71877"/>
    <w:rsid w:val="00E74C37"/>
    <w:rsid w:val="00E754F5"/>
    <w:rsid w:val="00E76431"/>
    <w:rsid w:val="00E77F89"/>
    <w:rsid w:val="00E80125"/>
    <w:rsid w:val="00E80E71"/>
    <w:rsid w:val="00E825C0"/>
    <w:rsid w:val="00E84AD0"/>
    <w:rsid w:val="00E850D3"/>
    <w:rsid w:val="00E853D6"/>
    <w:rsid w:val="00E876B9"/>
    <w:rsid w:val="00E917AE"/>
    <w:rsid w:val="00E91CBD"/>
    <w:rsid w:val="00E92943"/>
    <w:rsid w:val="00E93DB6"/>
    <w:rsid w:val="00E9430D"/>
    <w:rsid w:val="00E97867"/>
    <w:rsid w:val="00EA1E8B"/>
    <w:rsid w:val="00EA7809"/>
    <w:rsid w:val="00EB1337"/>
    <w:rsid w:val="00EB399B"/>
    <w:rsid w:val="00EB6D14"/>
    <w:rsid w:val="00EC0DFF"/>
    <w:rsid w:val="00EC1990"/>
    <w:rsid w:val="00EC21CA"/>
    <w:rsid w:val="00EC237D"/>
    <w:rsid w:val="00EC4D0E"/>
    <w:rsid w:val="00EC4E2B"/>
    <w:rsid w:val="00EC7B35"/>
    <w:rsid w:val="00ED072A"/>
    <w:rsid w:val="00ED4686"/>
    <w:rsid w:val="00ED539E"/>
    <w:rsid w:val="00ED5DEB"/>
    <w:rsid w:val="00ED74D3"/>
    <w:rsid w:val="00EE0B1D"/>
    <w:rsid w:val="00EE4A1F"/>
    <w:rsid w:val="00EE4C2D"/>
    <w:rsid w:val="00EE5FE7"/>
    <w:rsid w:val="00EE76A8"/>
    <w:rsid w:val="00EF0CD4"/>
    <w:rsid w:val="00EF1B5A"/>
    <w:rsid w:val="00EF24FB"/>
    <w:rsid w:val="00EF2CCA"/>
    <w:rsid w:val="00EF3139"/>
    <w:rsid w:val="00EF38F4"/>
    <w:rsid w:val="00EF49F8"/>
    <w:rsid w:val="00EF50D3"/>
    <w:rsid w:val="00EF60DC"/>
    <w:rsid w:val="00F00F54"/>
    <w:rsid w:val="00F03963"/>
    <w:rsid w:val="00F04035"/>
    <w:rsid w:val="00F06E90"/>
    <w:rsid w:val="00F101FD"/>
    <w:rsid w:val="00F11068"/>
    <w:rsid w:val="00F1256D"/>
    <w:rsid w:val="00F13A4E"/>
    <w:rsid w:val="00F172BB"/>
    <w:rsid w:val="00F175E1"/>
    <w:rsid w:val="00F17ABF"/>
    <w:rsid w:val="00F17B10"/>
    <w:rsid w:val="00F20847"/>
    <w:rsid w:val="00F210B4"/>
    <w:rsid w:val="00F21BEF"/>
    <w:rsid w:val="00F22749"/>
    <w:rsid w:val="00F23B76"/>
    <w:rsid w:val="00F262D6"/>
    <w:rsid w:val="00F26502"/>
    <w:rsid w:val="00F2732D"/>
    <w:rsid w:val="00F30509"/>
    <w:rsid w:val="00F3165F"/>
    <w:rsid w:val="00F3218D"/>
    <w:rsid w:val="00F35CA1"/>
    <w:rsid w:val="00F364EF"/>
    <w:rsid w:val="00F41A6F"/>
    <w:rsid w:val="00F44176"/>
    <w:rsid w:val="00F4530B"/>
    <w:rsid w:val="00F45A25"/>
    <w:rsid w:val="00F50F86"/>
    <w:rsid w:val="00F53F91"/>
    <w:rsid w:val="00F54130"/>
    <w:rsid w:val="00F5763A"/>
    <w:rsid w:val="00F61569"/>
    <w:rsid w:val="00F61A72"/>
    <w:rsid w:val="00F61FD6"/>
    <w:rsid w:val="00F62B67"/>
    <w:rsid w:val="00F66F13"/>
    <w:rsid w:val="00F7150D"/>
    <w:rsid w:val="00F74073"/>
    <w:rsid w:val="00F74120"/>
    <w:rsid w:val="00F75603"/>
    <w:rsid w:val="00F75EDA"/>
    <w:rsid w:val="00F77DEA"/>
    <w:rsid w:val="00F82FDE"/>
    <w:rsid w:val="00F845B4"/>
    <w:rsid w:val="00F84626"/>
    <w:rsid w:val="00F8713B"/>
    <w:rsid w:val="00F92418"/>
    <w:rsid w:val="00F93F9E"/>
    <w:rsid w:val="00F95C60"/>
    <w:rsid w:val="00F9654A"/>
    <w:rsid w:val="00F969F7"/>
    <w:rsid w:val="00FA2CD7"/>
    <w:rsid w:val="00FA5CFE"/>
    <w:rsid w:val="00FB06ED"/>
    <w:rsid w:val="00FB217D"/>
    <w:rsid w:val="00FB44A8"/>
    <w:rsid w:val="00FB5B86"/>
    <w:rsid w:val="00FB70D5"/>
    <w:rsid w:val="00FB78B1"/>
    <w:rsid w:val="00FC1F79"/>
    <w:rsid w:val="00FC3165"/>
    <w:rsid w:val="00FC364C"/>
    <w:rsid w:val="00FC36AB"/>
    <w:rsid w:val="00FC4300"/>
    <w:rsid w:val="00FC43CE"/>
    <w:rsid w:val="00FC4F7E"/>
    <w:rsid w:val="00FC544F"/>
    <w:rsid w:val="00FC7F66"/>
    <w:rsid w:val="00FD0F24"/>
    <w:rsid w:val="00FD5776"/>
    <w:rsid w:val="00FD5E7D"/>
    <w:rsid w:val="00FE1CB6"/>
    <w:rsid w:val="00FE27B5"/>
    <w:rsid w:val="00FE486B"/>
    <w:rsid w:val="00FE4F08"/>
    <w:rsid w:val="00FE5B37"/>
    <w:rsid w:val="00FE7A12"/>
    <w:rsid w:val="00FF2A24"/>
    <w:rsid w:val="00FF2E91"/>
    <w:rsid w:val="00FF3CC8"/>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fill="f" fillcolor="white" stroke="f">
      <v:fill color="white" on="f"/>
      <v:stroke on="f"/>
    </o:shapedefaults>
    <o:shapelayout v:ext="edit">
      <o:idmap v:ext="edit" data="1"/>
    </o:shapelayout>
  </w:shapeDefaults>
  <w:decimalSymbol w:val=","/>
  <w:listSeparator w:val=";"/>
  <w14:docId w14:val="79F3E8E4"/>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633B"/>
    <w:pPr>
      <w:spacing w:line="240" w:lineRule="atLeast"/>
    </w:pPr>
    <w:rPr>
      <w:rFonts w:ascii="Verdana" w:hAnsi="Verdana"/>
      <w:sz w:val="18"/>
      <w:szCs w:val="24"/>
    </w:rPr>
  </w:style>
  <w:style w:type="paragraph" w:styleId="Kop1">
    <w:name w:val="heading 1"/>
    <w:basedOn w:val="Standaard"/>
    <w:next w:val="Standaard"/>
    <w:link w:val="Kop1Char"/>
    <w:autoRedefine/>
    <w:qFormat/>
    <w:rsid w:val="00E1755A"/>
    <w:pPr>
      <w:keepNext/>
      <w:numPr>
        <w:numId w:val="5"/>
      </w:numPr>
      <w:spacing w:before="240" w:after="240"/>
      <w:outlineLvl w:val="0"/>
    </w:pPr>
    <w:rPr>
      <w:rFonts w:cs="Arial"/>
      <w:b/>
      <w:bCs/>
      <w:kern w:val="32"/>
      <w:sz w:val="24"/>
      <w:szCs w:val="32"/>
    </w:rPr>
  </w:style>
  <w:style w:type="paragraph" w:styleId="Kop2">
    <w:name w:val="heading 2"/>
    <w:aliases w:val="2scr"/>
    <w:basedOn w:val="Standaard"/>
    <w:next w:val="Standaard"/>
    <w:link w:val="Kop2Char"/>
    <w:qFormat/>
    <w:rsid w:val="00B14B9B"/>
    <w:pPr>
      <w:keepNext/>
      <w:numPr>
        <w:ilvl w:val="1"/>
        <w:numId w:val="5"/>
      </w:numPr>
      <w:spacing w:before="240" w:after="60"/>
      <w:outlineLvl w:val="1"/>
    </w:pPr>
    <w:rPr>
      <w:rFonts w:cs="Arial"/>
      <w:b/>
      <w:bCs/>
      <w:iCs/>
      <w:szCs w:val="28"/>
    </w:rPr>
  </w:style>
  <w:style w:type="paragraph" w:styleId="Kop3">
    <w:name w:val="heading 3"/>
    <w:aliases w:val="3scr"/>
    <w:basedOn w:val="Standaard"/>
    <w:next w:val="Standaard"/>
    <w:link w:val="Kop3Char"/>
    <w:autoRedefine/>
    <w:qFormat/>
    <w:rsid w:val="00AB43A0"/>
    <w:pPr>
      <w:keepNext/>
      <w:numPr>
        <w:ilvl w:val="2"/>
        <w:numId w:val="5"/>
      </w:numPr>
      <w:spacing w:before="240" w:after="60"/>
      <w:outlineLvl w:val="2"/>
    </w:pPr>
    <w:rPr>
      <w:rFonts w:cs="Arial"/>
      <w:bCs/>
      <w:i/>
      <w:szCs w:val="26"/>
    </w:rPr>
  </w:style>
  <w:style w:type="paragraph" w:styleId="Kop4">
    <w:name w:val="heading 4"/>
    <w:basedOn w:val="Standaard"/>
    <w:next w:val="Standaard"/>
    <w:link w:val="Kop4Char"/>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basedOn w:val="Standaard"/>
    <w:next w:val="Standaard"/>
    <w:link w:val="Kop5Char"/>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link w:val="Kop6Char"/>
    <w:qFormat/>
    <w:rsid w:val="00B14B9B"/>
    <w:pPr>
      <w:numPr>
        <w:ilvl w:val="5"/>
      </w:numPr>
      <w:jc w:val="center"/>
      <w:outlineLvl w:val="5"/>
    </w:pPr>
    <w:rPr>
      <w:b w:val="0"/>
    </w:rPr>
  </w:style>
  <w:style w:type="paragraph" w:styleId="Kop7">
    <w:name w:val="heading 7"/>
    <w:basedOn w:val="Standaard"/>
    <w:next w:val="Standaard"/>
    <w:link w:val="Kop7Char"/>
    <w:uiPriority w:val="99"/>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link w:val="Kop8Char"/>
    <w:uiPriority w:val="99"/>
    <w:qFormat/>
    <w:rsid w:val="00B14B9B"/>
    <w:pPr>
      <w:keepNext/>
      <w:numPr>
        <w:ilvl w:val="7"/>
        <w:numId w:val="5"/>
      </w:numPr>
      <w:spacing w:line="260" w:lineRule="atLeast"/>
      <w:outlineLvl w:val="7"/>
    </w:pPr>
    <w:rPr>
      <w:bCs/>
      <w:kern w:val="14"/>
      <w:szCs w:val="20"/>
      <w:lang w:eastAsia="en-US"/>
    </w:rPr>
  </w:style>
  <w:style w:type="paragraph" w:styleId="Kop9">
    <w:name w:val="heading 9"/>
    <w:basedOn w:val="Standaard"/>
    <w:next w:val="Standaard"/>
    <w:link w:val="Kop9Char"/>
    <w:uiPriority w:val="99"/>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023E9A"/>
    <w:pPr>
      <w:tabs>
        <w:tab w:val="center" w:pos="4536"/>
        <w:tab w:val="right" w:pos="9072"/>
      </w:tabs>
    </w:pPr>
  </w:style>
  <w:style w:type="paragraph" w:styleId="Voettekst">
    <w:name w:val="footer"/>
    <w:basedOn w:val="Standaard"/>
    <w:link w:val="VoettekstChar"/>
    <w:rsid w:val="00023E9A"/>
    <w:pPr>
      <w:tabs>
        <w:tab w:val="center" w:pos="4536"/>
        <w:tab w:val="right" w:pos="9072"/>
      </w:tabs>
    </w:pPr>
  </w:style>
  <w:style w:type="table" w:styleId="Tabelraster">
    <w:name w:val="Table Grid"/>
    <w:basedOn w:val="Standaardtabel"/>
    <w:uiPriority w:val="5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uiPriority w:val="99"/>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link w:val="BallontekstChar"/>
    <w:uiPriority w:val="99"/>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uiPriority w:val="99"/>
    <w:semiHidden/>
    <w:rsid w:val="00BE24D2"/>
    <w:rPr>
      <w:sz w:val="16"/>
    </w:rPr>
  </w:style>
  <w:style w:type="paragraph" w:styleId="Tekstopmerking">
    <w:name w:val="annotation text"/>
    <w:basedOn w:val="Standaard"/>
    <w:link w:val="TekstopmerkingChar"/>
    <w:uiPriority w:val="99"/>
    <w:rsid w:val="00BE24D2"/>
    <w:pPr>
      <w:spacing w:line="260" w:lineRule="atLeast"/>
    </w:pPr>
    <w:rPr>
      <w:rFonts w:ascii="Agrofont" w:hAnsi="Agrofont"/>
      <w:kern w:val="14"/>
      <w:sz w:val="20"/>
      <w:szCs w:val="20"/>
      <w:lang w:eastAsia="en-US"/>
    </w:rPr>
  </w:style>
  <w:style w:type="paragraph" w:styleId="Voetnoottekst">
    <w:name w:val="footnote text"/>
    <w:basedOn w:val="Standaard"/>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BE24D2"/>
    <w:pPr>
      <w:spacing w:line="260" w:lineRule="atLeast"/>
    </w:pPr>
    <w:rPr>
      <w:rFonts w:ascii="Agrofont" w:hAnsi="Agrofont"/>
      <w:kern w:val="14"/>
      <w:sz w:val="20"/>
      <w:szCs w:val="20"/>
      <w:lang w:eastAsia="en-US"/>
    </w:rPr>
  </w:style>
  <w:style w:type="paragraph" w:styleId="Inhopg2">
    <w:name w:val="toc 2"/>
    <w:basedOn w:val="Standaard"/>
    <w:next w:val="Standaard"/>
    <w:autoRedefine/>
    <w:uiPriority w:val="39"/>
    <w:rsid w:val="00BE24D2"/>
    <w:pPr>
      <w:spacing w:line="260" w:lineRule="atLeast"/>
      <w:ind w:left="200"/>
    </w:pPr>
    <w:rPr>
      <w:rFonts w:ascii="Agrofont" w:hAnsi="Agrofont"/>
      <w:kern w:val="14"/>
      <w:sz w:val="20"/>
      <w:szCs w:val="20"/>
      <w:lang w:eastAsia="en-US"/>
    </w:rPr>
  </w:style>
  <w:style w:type="paragraph" w:styleId="Inhopg3">
    <w:name w:val="toc 3"/>
    <w:basedOn w:val="Standaard"/>
    <w:next w:val="Standaard"/>
    <w:autoRedefine/>
    <w:uiPriority w:val="39"/>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link w:val="OnderwerpvanopmerkingChar"/>
    <w:uiPriority w:val="99"/>
    <w:semiHidden/>
    <w:rsid w:val="00BE24D2"/>
    <w:rPr>
      <w:b/>
      <w:bCs/>
    </w:rPr>
  </w:style>
  <w:style w:type="paragraph" w:customStyle="1" w:styleId="Eis1">
    <w:name w:val="Eis 1"/>
    <w:basedOn w:val="Standaard"/>
    <w:next w:val="Eis11"/>
    <w:autoRedefine/>
    <w:rsid w:val="00442230"/>
    <w:pPr>
      <w:numPr>
        <w:numId w:val="8"/>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pPr>
      <w:numPr>
        <w:numId w:val="0"/>
      </w:numPr>
    </w:pPr>
    <w:rPr>
      <w:rFonts w:cs="Times New Roman"/>
      <w:b w:val="0"/>
      <w:sz w:val="18"/>
      <w:szCs w:val="18"/>
    </w:rPr>
  </w:style>
  <w:style w:type="paragraph" w:customStyle="1" w:styleId="Eis11">
    <w:name w:val="Eis 1.1"/>
    <w:basedOn w:val="Standaard"/>
    <w:autoRedefine/>
    <w:rsid w:val="00A843D1"/>
    <w:pPr>
      <w:numPr>
        <w:ilvl w:val="1"/>
        <w:numId w:val="8"/>
      </w:numPr>
      <w:spacing w:after="120"/>
    </w:pPr>
  </w:style>
  <w:style w:type="paragraph" w:customStyle="1" w:styleId="Eis111">
    <w:name w:val="Eis 1.1.1"/>
    <w:basedOn w:val="Eis11"/>
    <w:autoRedefine/>
    <w:rsid w:val="00F82FDE"/>
    <w:pPr>
      <w:numPr>
        <w:ilvl w:val="2"/>
      </w:numPr>
    </w:pPr>
  </w:style>
  <w:style w:type="character" w:customStyle="1" w:styleId="Kop1Char">
    <w:name w:val="Kop 1 Char"/>
    <w:link w:val="Kop1"/>
    <w:rsid w:val="00E1755A"/>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7"/>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basedOn w:val="Standaard"/>
    <w:link w:val="LijstalineaChar"/>
    <w:uiPriority w:val="34"/>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
    <w:basedOn w:val="Standaardalinea-lettertype"/>
    <w:link w:val="Kop2"/>
    <w:rsid w:val="00C27EA4"/>
    <w:rPr>
      <w:rFonts w:ascii="Verdana" w:hAnsi="Verdana" w:cs="Arial"/>
      <w:b/>
      <w:bCs/>
      <w:iCs/>
      <w:sz w:val="18"/>
      <w:szCs w:val="28"/>
    </w:rPr>
  </w:style>
  <w:style w:type="character" w:customStyle="1" w:styleId="TekstopmerkingChar">
    <w:name w:val="Tekst opmerking Char"/>
    <w:basedOn w:val="Standaardalinea-lettertype"/>
    <w:link w:val="Tekstopmerking"/>
    <w:uiPriority w:val="99"/>
    <w:rsid w:val="0035553B"/>
    <w:rPr>
      <w:rFonts w:ascii="Agrofont" w:hAnsi="Agrofont"/>
      <w:kern w:val="14"/>
      <w:lang w:eastAsia="en-US"/>
    </w:rPr>
  </w:style>
  <w:style w:type="character" w:customStyle="1" w:styleId="LijstalineaChar">
    <w:name w:val="Lijstalinea Char"/>
    <w:basedOn w:val="Standaardalinea-lettertype"/>
    <w:link w:val="Lijstalinea"/>
    <w:uiPriority w:val="34"/>
    <w:locked/>
    <w:rsid w:val="0035553B"/>
    <w:rPr>
      <w:rFonts w:ascii="Verdana" w:hAnsi="Verdana"/>
      <w:sz w:val="18"/>
      <w:szCs w:val="24"/>
    </w:rPr>
  </w:style>
  <w:style w:type="paragraph" w:customStyle="1" w:styleId="Titelbladtekst">
    <w:name w:val="Titelblad tekst"/>
    <w:basedOn w:val="Standaard"/>
    <w:qFormat/>
    <w:rsid w:val="00737E2E"/>
    <w:pPr>
      <w:spacing w:line="240" w:lineRule="auto"/>
      <w:jc w:val="center"/>
    </w:pPr>
    <w:rPr>
      <w:b/>
      <w:bCs/>
      <w:snapToGrid w:val="0"/>
      <w:sz w:val="28"/>
      <w:szCs w:val="40"/>
    </w:rPr>
  </w:style>
  <w:style w:type="paragraph" w:styleId="Bijschrift">
    <w:name w:val="caption"/>
    <w:basedOn w:val="Standaard"/>
    <w:next w:val="Standaard"/>
    <w:qFormat/>
    <w:rsid w:val="00737E2E"/>
    <w:pPr>
      <w:spacing w:before="120" w:after="120" w:line="240" w:lineRule="exact"/>
    </w:pPr>
    <w:rPr>
      <w:b/>
      <w:bCs/>
      <w:sz w:val="20"/>
      <w:szCs w:val="20"/>
    </w:rPr>
  </w:style>
  <w:style w:type="paragraph" w:customStyle="1" w:styleId="Kop1zondernummering">
    <w:name w:val="Kop 1 zonder nummering"/>
    <w:basedOn w:val="Standaard"/>
    <w:next w:val="Standaard"/>
    <w:rsid w:val="00737E2E"/>
    <w:pPr>
      <w:spacing w:line="240" w:lineRule="exact"/>
    </w:pPr>
    <w:rPr>
      <w:b/>
      <w:snapToGrid w:val="0"/>
      <w:sz w:val="28"/>
      <w:szCs w:val="18"/>
    </w:rPr>
  </w:style>
  <w:style w:type="character" w:customStyle="1" w:styleId="TekstzonderopmaakChar">
    <w:name w:val="Tekst zonder opmaak Char"/>
    <w:link w:val="Tekstzonderopmaak"/>
    <w:rsid w:val="00737E2E"/>
    <w:rPr>
      <w:rFonts w:ascii="Verdana" w:hAnsi="Verdana"/>
      <w:szCs w:val="24"/>
    </w:rPr>
  </w:style>
  <w:style w:type="paragraph" w:styleId="Tekstzonderopmaak">
    <w:name w:val="Plain Text"/>
    <w:basedOn w:val="Standaard"/>
    <w:link w:val="TekstzonderopmaakChar"/>
    <w:rsid w:val="00737E2E"/>
    <w:pPr>
      <w:spacing w:line="240" w:lineRule="auto"/>
    </w:pPr>
    <w:rPr>
      <w:sz w:val="20"/>
    </w:rPr>
  </w:style>
  <w:style w:type="character" w:customStyle="1" w:styleId="TekstzonderopmaakChar1">
    <w:name w:val="Tekst zonder opmaak Char1"/>
    <w:basedOn w:val="Standaardalinea-lettertype"/>
    <w:semiHidden/>
    <w:rsid w:val="00737E2E"/>
    <w:rPr>
      <w:rFonts w:ascii="Consolas" w:hAnsi="Consolas"/>
      <w:sz w:val="21"/>
      <w:szCs w:val="21"/>
    </w:rPr>
  </w:style>
  <w:style w:type="character" w:customStyle="1" w:styleId="KoptekstChar">
    <w:name w:val="Koptekst Char"/>
    <w:basedOn w:val="Standaardalinea-lettertype"/>
    <w:link w:val="Koptekst"/>
    <w:rsid w:val="00271B4D"/>
    <w:rPr>
      <w:rFonts w:ascii="Verdana" w:hAnsi="Verdana"/>
      <w:sz w:val="18"/>
      <w:szCs w:val="24"/>
    </w:rPr>
  </w:style>
  <w:style w:type="character" w:customStyle="1" w:styleId="VoettekstChar">
    <w:name w:val="Voettekst Char"/>
    <w:basedOn w:val="Standaardalinea-lettertype"/>
    <w:link w:val="Voettekst"/>
    <w:rsid w:val="00271B4D"/>
    <w:rPr>
      <w:rFonts w:ascii="Verdana" w:hAnsi="Verdana"/>
      <w:sz w:val="18"/>
      <w:szCs w:val="24"/>
    </w:rPr>
  </w:style>
  <w:style w:type="character" w:customStyle="1" w:styleId="Kop3Char">
    <w:name w:val="Kop 3 Char"/>
    <w:aliases w:val="3scr Char"/>
    <w:basedOn w:val="Standaardalinea-lettertype"/>
    <w:link w:val="Kop3"/>
    <w:rsid w:val="00271B4D"/>
    <w:rPr>
      <w:rFonts w:ascii="Verdana" w:hAnsi="Verdana" w:cs="Arial"/>
      <w:bCs/>
      <w:i/>
      <w:sz w:val="18"/>
      <w:szCs w:val="26"/>
    </w:rPr>
  </w:style>
  <w:style w:type="character" w:customStyle="1" w:styleId="Kop4Char">
    <w:name w:val="Kop 4 Char"/>
    <w:basedOn w:val="Standaardalinea-lettertype"/>
    <w:link w:val="Kop4"/>
    <w:rsid w:val="00271B4D"/>
    <w:rPr>
      <w:rFonts w:ascii="Verdana" w:hAnsi="Verdana"/>
      <w:b/>
      <w:i/>
      <w:kern w:val="16"/>
      <w:sz w:val="18"/>
      <w:lang w:eastAsia="en-US"/>
    </w:rPr>
  </w:style>
  <w:style w:type="character" w:customStyle="1" w:styleId="Kop5Char">
    <w:name w:val="Kop 5 Char"/>
    <w:basedOn w:val="Standaardalinea-lettertype"/>
    <w:link w:val="Kop5"/>
    <w:rsid w:val="00271B4D"/>
    <w:rPr>
      <w:rFonts w:ascii="Verdana" w:hAnsi="Verdana"/>
      <w:b/>
      <w:kern w:val="14"/>
      <w:sz w:val="18"/>
      <w:lang w:eastAsia="en-US"/>
    </w:rPr>
  </w:style>
  <w:style w:type="character" w:customStyle="1" w:styleId="Kop6Char">
    <w:name w:val="Kop 6 Char"/>
    <w:basedOn w:val="Standaardalinea-lettertype"/>
    <w:link w:val="Kop6"/>
    <w:rsid w:val="00271B4D"/>
    <w:rPr>
      <w:rFonts w:ascii="Verdana" w:hAnsi="Verdana"/>
      <w:kern w:val="14"/>
      <w:sz w:val="18"/>
      <w:lang w:eastAsia="en-US"/>
    </w:rPr>
  </w:style>
  <w:style w:type="character" w:customStyle="1" w:styleId="Kop7Char">
    <w:name w:val="Kop 7 Char"/>
    <w:basedOn w:val="Standaardalinea-lettertype"/>
    <w:link w:val="Kop7"/>
    <w:uiPriority w:val="99"/>
    <w:rsid w:val="00271B4D"/>
    <w:rPr>
      <w:rFonts w:ascii="Verdana" w:hAnsi="Verdana"/>
      <w:b/>
      <w:kern w:val="14"/>
      <w:sz w:val="18"/>
      <w:lang w:eastAsia="en-US"/>
    </w:rPr>
  </w:style>
  <w:style w:type="character" w:customStyle="1" w:styleId="Kop8Char">
    <w:name w:val="Kop 8 Char"/>
    <w:basedOn w:val="Standaardalinea-lettertype"/>
    <w:link w:val="Kop8"/>
    <w:uiPriority w:val="99"/>
    <w:rsid w:val="00271B4D"/>
    <w:rPr>
      <w:rFonts w:ascii="Verdana" w:hAnsi="Verdana"/>
      <w:bCs/>
      <w:kern w:val="14"/>
      <w:sz w:val="18"/>
      <w:lang w:eastAsia="en-US"/>
    </w:rPr>
  </w:style>
  <w:style w:type="character" w:customStyle="1" w:styleId="Kop9Char">
    <w:name w:val="Kop 9 Char"/>
    <w:basedOn w:val="Standaardalinea-lettertype"/>
    <w:link w:val="Kop9"/>
    <w:uiPriority w:val="99"/>
    <w:rsid w:val="00271B4D"/>
    <w:rPr>
      <w:rFonts w:ascii="Arial" w:hAnsi="Arial" w:cs="Arial"/>
      <w:sz w:val="22"/>
      <w:szCs w:val="22"/>
    </w:rPr>
  </w:style>
  <w:style w:type="character" w:customStyle="1" w:styleId="BallontekstChar">
    <w:name w:val="Ballontekst Char"/>
    <w:basedOn w:val="Standaardalinea-lettertype"/>
    <w:link w:val="Ballontekst"/>
    <w:uiPriority w:val="99"/>
    <w:semiHidden/>
    <w:rsid w:val="00271B4D"/>
    <w:rPr>
      <w:rFonts w:ascii="Tahoma" w:hAnsi="Tahoma" w:cs="Tahoma"/>
      <w:sz w:val="16"/>
      <w:szCs w:val="16"/>
    </w:rPr>
  </w:style>
  <w:style w:type="character" w:styleId="Tekstvantijdelijkeaanduiding">
    <w:name w:val="Placeholder Text"/>
    <w:basedOn w:val="Standaardalinea-lettertype"/>
    <w:uiPriority w:val="99"/>
    <w:semiHidden/>
    <w:rsid w:val="00271B4D"/>
    <w:rPr>
      <w:color w:val="808080"/>
    </w:rPr>
  </w:style>
  <w:style w:type="character" w:customStyle="1" w:styleId="OnderwerpvanopmerkingChar">
    <w:name w:val="Onderwerp van opmerking Char"/>
    <w:basedOn w:val="TekstopmerkingChar"/>
    <w:link w:val="Onderwerpvanopmerking"/>
    <w:uiPriority w:val="99"/>
    <w:semiHidden/>
    <w:rsid w:val="00271B4D"/>
    <w:rPr>
      <w:rFonts w:ascii="Agrofont" w:hAnsi="Agrofont"/>
      <w:b/>
      <w:bCs/>
      <w:kern w:val="14"/>
      <w:lang w:eastAsia="en-US"/>
    </w:rPr>
  </w:style>
  <w:style w:type="paragraph" w:styleId="Kopvaninhoudsopgave">
    <w:name w:val="TOC Heading"/>
    <w:basedOn w:val="Kop1"/>
    <w:next w:val="Standaard"/>
    <w:uiPriority w:val="39"/>
    <w:unhideWhenUsed/>
    <w:qFormat/>
    <w:rsid w:val="00FC1F79"/>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9539">
      <w:bodyDiv w:val="1"/>
      <w:marLeft w:val="0"/>
      <w:marRight w:val="0"/>
      <w:marTop w:val="0"/>
      <w:marBottom w:val="0"/>
      <w:divBdr>
        <w:top w:val="none" w:sz="0" w:space="0" w:color="auto"/>
        <w:left w:val="none" w:sz="0" w:space="0" w:color="auto"/>
        <w:bottom w:val="none" w:sz="0" w:space="0" w:color="auto"/>
        <w:right w:val="none" w:sz="0" w:space="0" w:color="auto"/>
      </w:divBdr>
    </w:div>
    <w:div w:id="653988913">
      <w:bodyDiv w:val="1"/>
      <w:marLeft w:val="0"/>
      <w:marRight w:val="0"/>
      <w:marTop w:val="0"/>
      <w:marBottom w:val="0"/>
      <w:divBdr>
        <w:top w:val="none" w:sz="0" w:space="0" w:color="auto"/>
        <w:left w:val="none" w:sz="0" w:space="0" w:color="auto"/>
        <w:bottom w:val="none" w:sz="0" w:space="0" w:color="auto"/>
        <w:right w:val="none" w:sz="0" w:space="0" w:color="auto"/>
      </w:divBdr>
    </w:div>
    <w:div w:id="801773532">
      <w:bodyDiv w:val="1"/>
      <w:marLeft w:val="0"/>
      <w:marRight w:val="0"/>
      <w:marTop w:val="0"/>
      <w:marBottom w:val="0"/>
      <w:divBdr>
        <w:top w:val="none" w:sz="0" w:space="0" w:color="auto"/>
        <w:left w:val="none" w:sz="0" w:space="0" w:color="auto"/>
        <w:bottom w:val="none" w:sz="0" w:space="0" w:color="auto"/>
        <w:right w:val="none" w:sz="0" w:space="0" w:color="auto"/>
      </w:divBdr>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F20B7-B22E-4461-8A7E-FB5773307DA8}">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20</Pages>
  <Words>3097</Words>
  <Characters>30514</Characters>
  <Application>Microsoft Office Word</Application>
  <DocSecurity>0</DocSecurity>
  <Lines>254</Lines>
  <Paragraphs>67</Paragraphs>
  <ScaleCrop>false</ScaleCrop>
  <HeadingPairs>
    <vt:vector size="2" baseType="variant">
      <vt:variant>
        <vt:lpstr>Titel</vt:lpstr>
      </vt:variant>
      <vt:variant>
        <vt:i4>1</vt:i4>
      </vt:variant>
    </vt:vector>
  </HeadingPairs>
  <TitlesOfParts>
    <vt:vector size="1" baseType="lpstr">
      <vt:lpstr>-</vt:lpstr>
    </vt:vector>
  </TitlesOfParts>
  <Company>Ministerie van Economische Zaken</Company>
  <LinksUpToDate>false</LinksUpToDate>
  <CharactersWithSpaces>33544</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marcel.vanderbeek@rvo.nl</dc:creator>
  <cp:lastModifiedBy>Muusse, K.F. (Karl)</cp:lastModifiedBy>
  <cp:revision>22</cp:revision>
  <cp:lastPrinted>2021-03-23T19:15:00Z</cp:lastPrinted>
  <dcterms:created xsi:type="dcterms:W3CDTF">2021-03-18T14:31:00Z</dcterms:created>
  <dcterms:modified xsi:type="dcterms:W3CDTF">2023-04-26T12:53:00Z</dcterms:modified>
</cp:coreProperties>
</file>